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2A7" w:rsidRDefault="00AE32A7">
      <w:pPr>
        <w:autoSpaceDE w:val="0"/>
        <w:autoSpaceDN w:val="0"/>
        <w:spacing w:after="78" w:line="220" w:lineRule="exact"/>
      </w:pPr>
    </w:p>
    <w:p w:rsidR="00AE32A7" w:rsidRDefault="00A5751A">
      <w:pPr>
        <w:autoSpaceDE w:val="0"/>
        <w:autoSpaceDN w:val="0"/>
        <w:spacing w:after="0" w:line="230" w:lineRule="auto"/>
        <w:ind w:left="792"/>
        <w:rPr>
          <w:rFonts w:ascii="Times New Roman" w:eastAsia="Times New Roman" w:hAnsi="Times New Roman"/>
          <w:b/>
          <w:color w:val="000000"/>
          <w:sz w:val="24"/>
          <w:lang w:val="ru-RU"/>
        </w:rPr>
      </w:pPr>
      <w:r w:rsidRPr="00A5751A">
        <w:rPr>
          <w:rFonts w:ascii="Times New Roman" w:eastAsia="Times New Roman" w:hAnsi="Times New Roman"/>
          <w:b/>
          <w:color w:val="000000"/>
          <w:sz w:val="24"/>
          <w:lang w:val="ru-RU"/>
        </w:rPr>
        <w:t>МИНИСТЕРСТВО ПРОСВЕЩЕНИЯ РОССИЙСКОЙ ФЕДЕРАЦИИ</w:t>
      </w:r>
    </w:p>
    <w:p w:rsidR="00922DED" w:rsidRDefault="00922DED">
      <w:pPr>
        <w:autoSpaceDE w:val="0"/>
        <w:autoSpaceDN w:val="0"/>
        <w:spacing w:after="0" w:line="230" w:lineRule="auto"/>
        <w:ind w:left="792"/>
        <w:rPr>
          <w:rFonts w:ascii="Times New Roman" w:eastAsia="Times New Roman" w:hAnsi="Times New Roman"/>
          <w:b/>
          <w:color w:val="000000"/>
          <w:sz w:val="24"/>
          <w:lang w:val="ru-RU"/>
        </w:rPr>
      </w:pPr>
    </w:p>
    <w:p w:rsidR="00922DED" w:rsidRPr="00922DED" w:rsidRDefault="00922DED" w:rsidP="00922DED">
      <w:pPr>
        <w:pStyle w:val="aff8"/>
        <w:spacing w:before="0" w:beforeAutospacing="0" w:after="0" w:afterAutospacing="0"/>
        <w:ind w:firstLine="230"/>
        <w:jc w:val="center"/>
        <w:rPr>
          <w:sz w:val="20"/>
        </w:rPr>
      </w:pPr>
      <w:r w:rsidRPr="00922DED">
        <w:rPr>
          <w:rFonts w:cs="Arial"/>
          <w:b/>
          <w:bCs/>
          <w:color w:val="000000"/>
          <w:kern w:val="24"/>
          <w:sz w:val="28"/>
          <w:szCs w:val="36"/>
        </w:rPr>
        <w:t>НОХЧИЙН РЕСПУБЛИКИН ДЕШАРАН А, ӀИЛМАНАН А МИНИСТЕРСТВО</w:t>
      </w:r>
    </w:p>
    <w:p w:rsidR="00922DED" w:rsidRPr="00A5751A" w:rsidRDefault="00922DED" w:rsidP="00922DED">
      <w:pPr>
        <w:autoSpaceDE w:val="0"/>
        <w:autoSpaceDN w:val="0"/>
        <w:spacing w:after="0" w:line="230" w:lineRule="auto"/>
        <w:ind w:left="792"/>
        <w:jc w:val="center"/>
        <w:rPr>
          <w:lang w:val="ru-RU"/>
        </w:rPr>
      </w:pPr>
    </w:p>
    <w:p w:rsidR="00922DED" w:rsidRPr="00922DED" w:rsidRDefault="00922DED" w:rsidP="00922DED">
      <w:pPr>
        <w:spacing w:after="0"/>
        <w:jc w:val="center"/>
        <w:rPr>
          <w:rFonts w:ascii="Times New Roman" w:eastAsia="Calibri" w:hAnsi="Times New Roman" w:cs="Times New Roman"/>
          <w:b/>
          <w:lang w:val="ru-RU"/>
        </w:rPr>
      </w:pPr>
      <w:r w:rsidRPr="00922DED">
        <w:rPr>
          <w:rFonts w:ascii="Times New Roman" w:eastAsia="Calibri" w:hAnsi="Times New Roman" w:cs="Times New Roman"/>
          <w:b/>
          <w:lang w:val="ru-RU"/>
        </w:rPr>
        <w:t>МУ «</w:t>
      </w:r>
      <w:r w:rsidR="00406004">
        <w:rPr>
          <w:rFonts w:ascii="Times New Roman" w:eastAsia="Calibri" w:hAnsi="Times New Roman" w:cs="Times New Roman"/>
          <w:b/>
          <w:lang w:val="ru-RU"/>
        </w:rPr>
        <w:t>Шелковски</w:t>
      </w:r>
      <w:r w:rsidRPr="00922DED">
        <w:rPr>
          <w:rFonts w:ascii="Times New Roman" w:eastAsia="Calibri" w:hAnsi="Times New Roman" w:cs="Times New Roman"/>
          <w:b/>
          <w:lang w:val="ru-RU"/>
        </w:rPr>
        <w:t xml:space="preserve"> муниципальни к1оштан дешаран урхалла» </w:t>
      </w:r>
    </w:p>
    <w:p w:rsidR="00922DED" w:rsidRPr="00922DED" w:rsidRDefault="00922DED" w:rsidP="00922DED">
      <w:pPr>
        <w:spacing w:after="0"/>
        <w:jc w:val="center"/>
        <w:rPr>
          <w:rFonts w:ascii="Times New Roman" w:eastAsia="Calibri" w:hAnsi="Times New Roman" w:cs="Times New Roman"/>
          <w:b/>
          <w:lang w:val="ru-RU"/>
        </w:rPr>
      </w:pPr>
      <w:r>
        <w:rPr>
          <w:rFonts w:ascii="Times New Roman" w:eastAsia="Calibri" w:hAnsi="Times New Roman" w:cs="Times New Roman"/>
          <w:b/>
          <w:lang w:val="ru-RU"/>
        </w:rPr>
        <w:t xml:space="preserve"> Муниципальни бюджетни йу</w:t>
      </w:r>
      <w:r w:rsidRPr="00922DED">
        <w:rPr>
          <w:rFonts w:ascii="Times New Roman" w:eastAsia="Calibri" w:hAnsi="Times New Roman" w:cs="Times New Roman"/>
          <w:b/>
          <w:lang w:val="ru-RU"/>
        </w:rPr>
        <w:t>къарадешаран учреждени</w:t>
      </w:r>
    </w:p>
    <w:p w:rsidR="00922DED" w:rsidRPr="00922DED" w:rsidRDefault="00406004" w:rsidP="00922DED">
      <w:pPr>
        <w:spacing w:after="0"/>
        <w:jc w:val="center"/>
        <w:rPr>
          <w:rFonts w:ascii="Times New Roman" w:eastAsia="Calibri" w:hAnsi="Times New Roman" w:cs="Times New Roman"/>
          <w:b/>
          <w:lang w:val="ru-RU"/>
        </w:rPr>
      </w:pPr>
      <w:r>
        <w:rPr>
          <w:rFonts w:ascii="Times New Roman" w:eastAsia="Calibri" w:hAnsi="Times New Roman" w:cs="Times New Roman"/>
          <w:b/>
          <w:lang w:val="ru-RU"/>
        </w:rPr>
        <w:t>«Шелковски № 2</w:t>
      </w:r>
      <w:r w:rsidR="00922DED">
        <w:rPr>
          <w:rFonts w:ascii="Times New Roman" w:eastAsia="Calibri" w:hAnsi="Times New Roman" w:cs="Times New Roman"/>
          <w:b/>
          <w:lang w:val="ru-RU"/>
        </w:rPr>
        <w:t xml:space="preserve"> йолу йуккъера йу</w:t>
      </w:r>
      <w:r w:rsidR="00922DED" w:rsidRPr="00922DED">
        <w:rPr>
          <w:rFonts w:ascii="Times New Roman" w:eastAsia="Calibri" w:hAnsi="Times New Roman" w:cs="Times New Roman"/>
          <w:b/>
          <w:lang w:val="ru-RU"/>
        </w:rPr>
        <w:t>къарадешаран школа»</w:t>
      </w:r>
    </w:p>
    <w:p w:rsidR="00922DED" w:rsidRDefault="00922DED" w:rsidP="00922DED">
      <w:pPr>
        <w:spacing w:after="0"/>
        <w:jc w:val="center"/>
        <w:rPr>
          <w:rFonts w:ascii="Times New Roman" w:eastAsia="Calibri" w:hAnsi="Times New Roman" w:cs="Times New Roman"/>
          <w:b/>
          <w:lang w:val="ru-RU"/>
        </w:rPr>
      </w:pPr>
      <w:r>
        <w:rPr>
          <w:rFonts w:ascii="Times New Roman" w:eastAsia="Calibri" w:hAnsi="Times New Roman" w:cs="Times New Roman"/>
          <w:b/>
          <w:lang w:val="ru-RU"/>
        </w:rPr>
        <w:t>(МБ</w:t>
      </w:r>
      <w:r w:rsidR="00406004">
        <w:rPr>
          <w:rFonts w:ascii="Times New Roman" w:eastAsia="Calibri" w:hAnsi="Times New Roman" w:cs="Times New Roman"/>
          <w:b/>
          <w:lang w:val="ru-RU"/>
        </w:rPr>
        <w:t>ОУ</w:t>
      </w:r>
      <w:r>
        <w:rPr>
          <w:rFonts w:ascii="Times New Roman" w:eastAsia="Calibri" w:hAnsi="Times New Roman" w:cs="Times New Roman"/>
          <w:b/>
          <w:lang w:val="ru-RU"/>
        </w:rPr>
        <w:t xml:space="preserve"> «</w:t>
      </w:r>
      <w:r w:rsidR="00406004">
        <w:rPr>
          <w:rFonts w:ascii="Times New Roman" w:eastAsia="Calibri" w:hAnsi="Times New Roman" w:cs="Times New Roman"/>
          <w:b/>
          <w:lang w:val="ru-RU"/>
        </w:rPr>
        <w:t>Шелковскера №2</w:t>
      </w:r>
      <w:r>
        <w:rPr>
          <w:rFonts w:ascii="Times New Roman" w:eastAsia="Calibri" w:hAnsi="Times New Roman" w:cs="Times New Roman"/>
          <w:b/>
          <w:lang w:val="ru-RU"/>
        </w:rPr>
        <w:t xml:space="preserve"> йолу ЙУЙУ</w:t>
      </w:r>
      <w:r w:rsidRPr="00922DED">
        <w:rPr>
          <w:rFonts w:ascii="Times New Roman" w:eastAsia="Calibri" w:hAnsi="Times New Roman" w:cs="Times New Roman"/>
          <w:b/>
          <w:lang w:val="ru-RU"/>
        </w:rPr>
        <w:t>Ш»)</w:t>
      </w:r>
    </w:p>
    <w:p w:rsidR="0064143E" w:rsidRPr="00922DED" w:rsidRDefault="0064143E" w:rsidP="00922DED">
      <w:pPr>
        <w:spacing w:after="0"/>
        <w:jc w:val="center"/>
        <w:rPr>
          <w:rFonts w:ascii="Times New Roman" w:eastAsia="Calibri" w:hAnsi="Times New Roman" w:cs="Times New Roman"/>
          <w:b/>
          <w:lang w:val="ru-RU"/>
        </w:rPr>
      </w:pPr>
    </w:p>
    <w:p w:rsidR="00922DED" w:rsidRPr="00A5751A" w:rsidRDefault="00922DED" w:rsidP="00A5751A">
      <w:pPr>
        <w:autoSpaceDE w:val="0"/>
        <w:autoSpaceDN w:val="0"/>
        <w:spacing w:before="670" w:after="0" w:line="230" w:lineRule="auto"/>
        <w:ind w:right="3382"/>
        <w:jc w:val="both"/>
        <w:rPr>
          <w:sz w:val="28"/>
          <w:lang w:val="ru-RU"/>
        </w:rPr>
      </w:pPr>
    </w:p>
    <w:p w:rsidR="00623166" w:rsidRPr="00623166" w:rsidRDefault="00623166" w:rsidP="00623166">
      <w:pPr>
        <w:spacing w:after="0" w:line="240" w:lineRule="auto"/>
        <w:rPr>
          <w:rFonts w:ascii="Times New Roman" w:hAnsi="Times New Roman" w:cs="Times New Roman"/>
          <w:sz w:val="24"/>
          <w:szCs w:val="14"/>
        </w:rPr>
      </w:pPr>
    </w:p>
    <w:tbl>
      <w:tblPr>
        <w:tblW w:w="9214" w:type="dxa"/>
        <w:tblInd w:w="90" w:type="dxa"/>
        <w:tblCellMar>
          <w:top w:w="15" w:type="dxa"/>
          <w:left w:w="15" w:type="dxa"/>
          <w:bottom w:w="15" w:type="dxa"/>
          <w:right w:w="15" w:type="dxa"/>
        </w:tblCellMar>
        <w:tblLook w:val="04A0" w:firstRow="1" w:lastRow="0" w:firstColumn="1" w:lastColumn="0" w:noHBand="0" w:noVBand="1"/>
      </w:tblPr>
      <w:tblGrid>
        <w:gridCol w:w="5812"/>
        <w:gridCol w:w="3402"/>
      </w:tblGrid>
      <w:tr w:rsidR="00623166" w:rsidRPr="00623166" w:rsidTr="00406004">
        <w:trPr>
          <w:trHeight w:val="2053"/>
        </w:trPr>
        <w:tc>
          <w:tcPr>
            <w:tcW w:w="5812" w:type="dxa"/>
            <w:tcBorders>
              <w:top w:val="nil"/>
              <w:left w:val="nil"/>
              <w:bottom w:val="nil"/>
              <w:right w:val="nil"/>
            </w:tcBorders>
            <w:tcMar>
              <w:top w:w="90" w:type="dxa"/>
              <w:left w:w="90" w:type="dxa"/>
              <w:bottom w:w="90" w:type="dxa"/>
              <w:right w:w="90" w:type="dxa"/>
            </w:tcMar>
            <w:hideMark/>
          </w:tcPr>
          <w:p w:rsidR="00623166" w:rsidRPr="00623166" w:rsidRDefault="00623166" w:rsidP="00406004">
            <w:pPr>
              <w:spacing w:after="0" w:line="240" w:lineRule="auto"/>
              <w:rPr>
                <w:rFonts w:ascii="Times New Roman" w:hAnsi="Times New Roman" w:cs="Times New Roman"/>
                <w:sz w:val="24"/>
                <w:szCs w:val="14"/>
                <w:lang w:val="ru-RU"/>
              </w:rPr>
            </w:pPr>
            <w:r w:rsidRPr="00623166">
              <w:rPr>
                <w:rFonts w:ascii="Times New Roman" w:hAnsi="Times New Roman" w:cs="Times New Roman"/>
                <w:sz w:val="24"/>
                <w:szCs w:val="14"/>
                <w:lang w:val="ru-RU"/>
              </w:rPr>
              <w:t>ПРИНЯТО</w:t>
            </w:r>
          </w:p>
          <w:p w:rsidR="00623166" w:rsidRPr="00623166" w:rsidRDefault="00623166" w:rsidP="00406004">
            <w:pPr>
              <w:spacing w:after="0" w:line="240" w:lineRule="auto"/>
              <w:rPr>
                <w:rFonts w:ascii="Times New Roman" w:hAnsi="Times New Roman" w:cs="Times New Roman"/>
                <w:sz w:val="24"/>
                <w:szCs w:val="14"/>
                <w:lang w:val="ru-RU"/>
              </w:rPr>
            </w:pPr>
            <w:r w:rsidRPr="00623166">
              <w:rPr>
                <w:rFonts w:ascii="Times New Roman" w:hAnsi="Times New Roman" w:cs="Times New Roman"/>
                <w:sz w:val="24"/>
                <w:szCs w:val="14"/>
                <w:lang w:val="ru-RU"/>
              </w:rPr>
              <w:t>на заседании педсовета</w:t>
            </w:r>
            <w:r w:rsidRPr="00623166">
              <w:rPr>
                <w:rFonts w:ascii="Times New Roman" w:hAnsi="Times New Roman" w:cs="Times New Roman"/>
                <w:sz w:val="24"/>
                <w:szCs w:val="14"/>
                <w:lang w:val="ru-RU"/>
              </w:rPr>
              <w:br/>
              <w:t>Протокол № _________</w:t>
            </w:r>
            <w:r w:rsidRPr="00623166">
              <w:rPr>
                <w:rFonts w:ascii="Times New Roman" w:hAnsi="Times New Roman" w:cs="Times New Roman"/>
                <w:sz w:val="24"/>
                <w:szCs w:val="14"/>
                <w:lang w:val="ru-RU"/>
              </w:rPr>
              <w:br/>
              <w:t>от</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"____"</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август</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2022</w:t>
            </w:r>
            <w:r w:rsidRPr="00623166">
              <w:rPr>
                <w:rFonts w:ascii="Times New Roman" w:hAnsi="Times New Roman" w:cs="Times New Roman"/>
                <w:sz w:val="24"/>
                <w:szCs w:val="14"/>
              </w:rPr>
              <w:t> </w:t>
            </w:r>
            <w:r w:rsidRPr="00623166">
              <w:rPr>
                <w:rFonts w:ascii="Times New Roman" w:hAnsi="Times New Roman" w:cs="Times New Roman"/>
                <w:sz w:val="24"/>
                <w:szCs w:val="14"/>
                <w:lang w:val="ru-RU"/>
              </w:rPr>
              <w:t>г.</w:t>
            </w:r>
          </w:p>
        </w:tc>
        <w:tc>
          <w:tcPr>
            <w:tcW w:w="3402" w:type="dxa"/>
            <w:tcBorders>
              <w:top w:val="nil"/>
              <w:left w:val="nil"/>
              <w:bottom w:val="nil"/>
              <w:right w:val="nil"/>
            </w:tcBorders>
            <w:tcMar>
              <w:top w:w="90" w:type="dxa"/>
              <w:left w:w="90" w:type="dxa"/>
              <w:bottom w:w="90" w:type="dxa"/>
              <w:right w:w="90" w:type="dxa"/>
            </w:tcMar>
            <w:hideMark/>
          </w:tcPr>
          <w:p w:rsidR="00623166" w:rsidRPr="00623166" w:rsidRDefault="00623166" w:rsidP="00406004">
            <w:pPr>
              <w:spacing w:after="0" w:line="240" w:lineRule="auto"/>
              <w:ind w:left="106"/>
              <w:rPr>
                <w:rFonts w:ascii="Times New Roman" w:hAnsi="Times New Roman" w:cs="Times New Roman"/>
                <w:sz w:val="24"/>
                <w:szCs w:val="14"/>
                <w:lang w:val="ru-RU"/>
              </w:rPr>
            </w:pPr>
            <w:r w:rsidRPr="00623166">
              <w:rPr>
                <w:rFonts w:ascii="Times New Roman" w:hAnsi="Times New Roman" w:cs="Times New Roman"/>
                <w:sz w:val="24"/>
                <w:szCs w:val="14"/>
                <w:lang w:val="ru-RU"/>
              </w:rPr>
              <w:t>СОГЛАСОВАНО</w:t>
            </w:r>
            <w:r w:rsidRPr="00623166">
              <w:rPr>
                <w:rFonts w:ascii="Times New Roman" w:hAnsi="Times New Roman" w:cs="Times New Roman"/>
                <w:sz w:val="24"/>
                <w:szCs w:val="14"/>
                <w:lang w:val="ru-RU"/>
              </w:rPr>
              <w:br/>
              <w:t>зам.директора по УВР</w:t>
            </w:r>
            <w:r w:rsidRPr="00623166">
              <w:rPr>
                <w:rFonts w:ascii="Times New Roman" w:hAnsi="Times New Roman" w:cs="Times New Roman"/>
                <w:sz w:val="24"/>
                <w:szCs w:val="14"/>
                <w:lang w:val="ru-RU"/>
              </w:rPr>
              <w:br/>
              <w:t>______ /Х.Ш.Абумуслимова/</w:t>
            </w:r>
          </w:p>
          <w:p w:rsidR="00623166" w:rsidRPr="00623166" w:rsidRDefault="00623166" w:rsidP="00406004">
            <w:pPr>
              <w:spacing w:after="0" w:line="240" w:lineRule="auto"/>
              <w:ind w:left="106"/>
              <w:rPr>
                <w:rFonts w:ascii="Times New Roman" w:hAnsi="Times New Roman" w:cs="Times New Roman"/>
                <w:sz w:val="24"/>
                <w:szCs w:val="14"/>
              </w:rPr>
            </w:pPr>
            <w:r w:rsidRPr="00623166">
              <w:rPr>
                <w:rFonts w:ascii="Times New Roman" w:hAnsi="Times New Roman" w:cs="Times New Roman"/>
                <w:sz w:val="24"/>
                <w:szCs w:val="14"/>
              </w:rPr>
              <w:t>Приказ № _________</w:t>
            </w:r>
            <w:r w:rsidRPr="00623166">
              <w:rPr>
                <w:rFonts w:ascii="Times New Roman" w:hAnsi="Times New Roman" w:cs="Times New Roman"/>
                <w:sz w:val="24"/>
                <w:szCs w:val="14"/>
              </w:rPr>
              <w:br/>
              <w:t xml:space="preserve">от "____" август 2022 г.                                 </w:t>
            </w:r>
          </w:p>
        </w:tc>
      </w:tr>
    </w:tbl>
    <w:p w:rsidR="00C5463B" w:rsidRPr="00623166" w:rsidRDefault="00A5751A" w:rsidP="00623166">
      <w:pPr>
        <w:autoSpaceDE w:val="0"/>
        <w:autoSpaceDN w:val="0"/>
        <w:spacing w:after="0" w:line="230" w:lineRule="auto"/>
        <w:ind w:right="2010"/>
        <w:rPr>
          <w:rFonts w:ascii="Times New Roman" w:eastAsia="Times New Roman" w:hAnsi="Times New Roman"/>
          <w:color w:val="000000"/>
          <w:w w:val="102"/>
          <w:sz w:val="24"/>
          <w:lang w:val="ru-RU"/>
        </w:rPr>
      </w:pPr>
      <w:r w:rsidRPr="00A5751A">
        <w:rPr>
          <w:rFonts w:ascii="Times New Roman" w:eastAsia="Times New Roman" w:hAnsi="Times New Roman"/>
          <w:color w:val="000000"/>
          <w:w w:val="102"/>
          <w:sz w:val="24"/>
          <w:lang w:val="ru-RU"/>
        </w:rPr>
        <w:t xml:space="preserve"> </w:t>
      </w:r>
    </w:p>
    <w:p w:rsidR="00C5463B" w:rsidRDefault="00C5463B" w:rsidP="00922DED">
      <w:pPr>
        <w:pStyle w:val="aff8"/>
        <w:spacing w:before="0" w:beforeAutospacing="0" w:after="0" w:afterAutospacing="0"/>
        <w:ind w:firstLine="230"/>
        <w:jc w:val="center"/>
        <w:rPr>
          <w:rFonts w:cs="Arial"/>
          <w:color w:val="000000"/>
          <w:kern w:val="24"/>
          <w:sz w:val="36"/>
          <w:szCs w:val="48"/>
        </w:rPr>
      </w:pPr>
    </w:p>
    <w:p w:rsidR="00922DED" w:rsidRPr="003D33F7" w:rsidRDefault="00922DED" w:rsidP="00922DED">
      <w:pPr>
        <w:pStyle w:val="aff8"/>
        <w:spacing w:before="0" w:beforeAutospacing="0" w:after="0" w:afterAutospacing="0"/>
        <w:ind w:firstLine="230"/>
        <w:jc w:val="center"/>
        <w:rPr>
          <w:sz w:val="18"/>
        </w:rPr>
      </w:pPr>
      <w:r w:rsidRPr="003D33F7">
        <w:rPr>
          <w:rFonts w:cs="Arial"/>
          <w:color w:val="000000"/>
          <w:kern w:val="24"/>
          <w:sz w:val="36"/>
          <w:szCs w:val="48"/>
        </w:rPr>
        <w:t>«Нохчийн мотт»</w:t>
      </w:r>
    </w:p>
    <w:p w:rsidR="00922DED" w:rsidRPr="003D33F7" w:rsidRDefault="00922DED" w:rsidP="00922DED">
      <w:pPr>
        <w:pStyle w:val="aff8"/>
        <w:spacing w:before="0" w:beforeAutospacing="0" w:after="0" w:afterAutospacing="0"/>
        <w:ind w:firstLine="230"/>
        <w:jc w:val="center"/>
        <w:rPr>
          <w:sz w:val="18"/>
        </w:rPr>
      </w:pPr>
      <w:r w:rsidRPr="003D33F7">
        <w:rPr>
          <w:rFonts w:cs="Arial"/>
          <w:color w:val="000000"/>
          <w:kern w:val="24"/>
          <w:sz w:val="36"/>
          <w:szCs w:val="48"/>
        </w:rPr>
        <w:t>дешаран предметан</w:t>
      </w:r>
    </w:p>
    <w:p w:rsidR="00922DED" w:rsidRPr="003D33F7" w:rsidRDefault="00922DED">
      <w:pPr>
        <w:autoSpaceDE w:val="0"/>
        <w:autoSpaceDN w:val="0"/>
        <w:spacing w:before="70" w:after="0" w:line="230" w:lineRule="auto"/>
        <w:ind w:right="4418"/>
        <w:jc w:val="right"/>
        <w:rPr>
          <w:sz w:val="16"/>
          <w:lang w:val="ru-RU"/>
        </w:rPr>
      </w:pPr>
    </w:p>
    <w:p w:rsidR="0064143E" w:rsidRPr="0064143E" w:rsidRDefault="0064143E" w:rsidP="0064143E">
      <w:pPr>
        <w:spacing w:after="0" w:line="240" w:lineRule="auto"/>
        <w:ind w:firstLine="230"/>
        <w:jc w:val="center"/>
        <w:rPr>
          <w:rFonts w:ascii="Times New Roman" w:eastAsia="Times New Roman" w:hAnsi="Times New Roman" w:cs="Times New Roman"/>
          <w:sz w:val="18"/>
          <w:szCs w:val="24"/>
          <w:lang w:val="ru-RU" w:eastAsia="ru-RU"/>
        </w:rPr>
      </w:pPr>
      <w:r w:rsidRPr="003D33F7">
        <w:rPr>
          <w:rFonts w:ascii="Times New Roman" w:eastAsia="Times New Roman" w:hAnsi="Times New Roman" w:cs="Arial"/>
          <w:color w:val="000000"/>
          <w:kern w:val="24"/>
          <w:sz w:val="36"/>
          <w:szCs w:val="48"/>
          <w:lang w:val="ru-RU" w:eastAsia="ru-RU"/>
        </w:rPr>
        <w:t>йуьхьанцарчу йукъарчу дешаран 2</w:t>
      </w:r>
      <w:r w:rsidRPr="0064143E">
        <w:rPr>
          <w:rFonts w:ascii="Times New Roman" w:eastAsia="Times New Roman" w:hAnsi="Times New Roman" w:cs="Arial"/>
          <w:color w:val="000000"/>
          <w:kern w:val="24"/>
          <w:sz w:val="36"/>
          <w:szCs w:val="48"/>
          <w:lang w:val="ru-RU" w:eastAsia="ru-RU"/>
        </w:rPr>
        <w:t xml:space="preserve"> классан</w:t>
      </w:r>
    </w:p>
    <w:p w:rsidR="0064143E" w:rsidRPr="0064143E" w:rsidRDefault="0064143E" w:rsidP="0064143E">
      <w:pPr>
        <w:spacing w:after="0" w:line="240" w:lineRule="auto"/>
        <w:ind w:firstLine="230"/>
        <w:jc w:val="center"/>
        <w:rPr>
          <w:rFonts w:ascii="Times New Roman" w:eastAsia="Times New Roman" w:hAnsi="Times New Roman" w:cs="Times New Roman"/>
          <w:sz w:val="18"/>
          <w:szCs w:val="24"/>
          <w:lang w:val="ru-RU" w:eastAsia="ru-RU"/>
        </w:rPr>
      </w:pPr>
      <w:r w:rsidRPr="003D33F7">
        <w:rPr>
          <w:rFonts w:ascii="Times New Roman" w:eastAsia="Times New Roman" w:hAnsi="Times New Roman" w:cs="Arial"/>
          <w:color w:val="000000"/>
          <w:kern w:val="24"/>
          <w:sz w:val="36"/>
          <w:szCs w:val="48"/>
          <w:lang w:val="ru-RU" w:eastAsia="ru-RU"/>
        </w:rPr>
        <w:t> 2022-2023 дешаран шо</w:t>
      </w:r>
    </w:p>
    <w:p w:rsidR="0064143E" w:rsidRPr="0064143E" w:rsidRDefault="0064143E" w:rsidP="0064143E">
      <w:pPr>
        <w:spacing w:after="0" w:line="240" w:lineRule="auto"/>
        <w:ind w:firstLine="230"/>
        <w:jc w:val="center"/>
        <w:rPr>
          <w:rFonts w:ascii="Times New Roman" w:eastAsia="Times New Roman" w:hAnsi="Times New Roman" w:cs="Times New Roman"/>
          <w:sz w:val="18"/>
          <w:szCs w:val="24"/>
          <w:lang w:val="ru-RU" w:eastAsia="ru-RU"/>
        </w:rPr>
      </w:pPr>
      <w:r w:rsidRPr="0064143E">
        <w:rPr>
          <w:rFonts w:ascii="LiberationSerif" w:eastAsia="Times New Roman" w:hAnsi="LiberationSerif" w:cs="Times New Roman"/>
          <w:b/>
          <w:bCs/>
          <w:caps/>
          <w:color w:val="000000"/>
          <w:kern w:val="24"/>
          <w:sz w:val="42"/>
          <w:szCs w:val="48"/>
          <w:lang w:val="ru-RU" w:eastAsia="ru-RU"/>
        </w:rPr>
        <w:t> </w:t>
      </w:r>
    </w:p>
    <w:p w:rsidR="003D33F7" w:rsidRDefault="0064143E" w:rsidP="0064143E">
      <w:pPr>
        <w:spacing w:after="0" w:line="240" w:lineRule="auto"/>
        <w:ind w:firstLine="230"/>
        <w:jc w:val="center"/>
        <w:rPr>
          <w:rFonts w:ascii="Times New Roman" w:eastAsia="Times New Roman" w:hAnsi="Times New Roman" w:cs="Arial"/>
          <w:color w:val="000000"/>
          <w:kern w:val="24"/>
          <w:sz w:val="48"/>
          <w:szCs w:val="48"/>
          <w:lang w:val="ru-RU" w:eastAsia="ru-RU"/>
        </w:rPr>
      </w:pPr>
      <w:r w:rsidRPr="0064143E">
        <w:rPr>
          <w:rFonts w:ascii="LiberationSerif" w:eastAsia="Times New Roman" w:hAnsi="LiberationSerif" w:cs="Times New Roman"/>
          <w:b/>
          <w:bCs/>
          <w:caps/>
          <w:color w:val="000000"/>
          <w:kern w:val="24"/>
          <w:sz w:val="48"/>
          <w:szCs w:val="48"/>
          <w:lang w:val="ru-RU" w:eastAsia="ru-RU"/>
        </w:rPr>
        <w:t>Белхан ПРОГРАММА</w:t>
      </w:r>
      <w:r w:rsidRPr="0064143E">
        <w:rPr>
          <w:rFonts w:ascii="Times New Roman" w:eastAsia="Times New Roman" w:hAnsi="Times New Roman" w:cs="Arial"/>
          <w:color w:val="000000"/>
          <w:kern w:val="24"/>
          <w:sz w:val="48"/>
          <w:szCs w:val="48"/>
          <w:lang w:val="ru-RU" w:eastAsia="ru-RU"/>
        </w:rPr>
        <w:t xml:space="preserve"> </w:t>
      </w:r>
    </w:p>
    <w:p w:rsidR="0064143E" w:rsidRPr="0064143E" w:rsidRDefault="0064143E" w:rsidP="0064143E">
      <w:pPr>
        <w:spacing w:after="0" w:line="240" w:lineRule="auto"/>
        <w:ind w:firstLine="230"/>
        <w:jc w:val="center"/>
        <w:rPr>
          <w:rFonts w:ascii="Times New Roman" w:eastAsia="Times New Roman" w:hAnsi="Times New Roman" w:cs="Times New Roman"/>
          <w:sz w:val="24"/>
          <w:szCs w:val="24"/>
          <w:lang w:val="ru-RU" w:eastAsia="ru-RU"/>
        </w:rPr>
      </w:pPr>
      <w:r w:rsidRPr="0064143E">
        <w:rPr>
          <w:rFonts w:ascii="Times New Roman" w:eastAsia="Times New Roman" w:hAnsi="Times New Roman" w:cs="Arial"/>
          <w:color w:val="000000"/>
          <w:kern w:val="24"/>
          <w:sz w:val="48"/>
          <w:szCs w:val="48"/>
          <w:lang w:val="ru-RU" w:eastAsia="ru-RU"/>
        </w:rPr>
        <w:t xml:space="preserve">    </w:t>
      </w:r>
    </w:p>
    <w:p w:rsidR="00C5463B" w:rsidRDefault="00C5463B" w:rsidP="0064143E">
      <w:pPr>
        <w:spacing w:after="0" w:line="240" w:lineRule="auto"/>
        <w:ind w:firstLine="230"/>
        <w:jc w:val="right"/>
        <w:rPr>
          <w:rFonts w:ascii="Times New Roman" w:eastAsia="Times New Roman" w:hAnsi="Times New Roman" w:cs="Arial"/>
          <w:color w:val="000000"/>
          <w:kern w:val="24"/>
          <w:sz w:val="48"/>
          <w:szCs w:val="48"/>
          <w:lang w:val="ru-RU" w:eastAsia="ru-RU"/>
        </w:rPr>
      </w:pPr>
    </w:p>
    <w:p w:rsidR="00C5463B" w:rsidRDefault="00C5463B" w:rsidP="0064143E">
      <w:pPr>
        <w:spacing w:after="0" w:line="240" w:lineRule="auto"/>
        <w:ind w:firstLine="230"/>
        <w:jc w:val="right"/>
        <w:rPr>
          <w:rFonts w:ascii="Times New Roman" w:eastAsia="Times New Roman" w:hAnsi="Times New Roman" w:cs="Arial"/>
          <w:color w:val="000000"/>
          <w:kern w:val="24"/>
          <w:sz w:val="48"/>
          <w:szCs w:val="48"/>
          <w:lang w:val="ru-RU" w:eastAsia="ru-RU"/>
        </w:rPr>
      </w:pPr>
    </w:p>
    <w:p w:rsidR="0064143E" w:rsidRPr="0064143E" w:rsidRDefault="0064143E" w:rsidP="0064143E">
      <w:pPr>
        <w:spacing w:after="0" w:line="240" w:lineRule="auto"/>
        <w:ind w:firstLine="230"/>
        <w:jc w:val="right"/>
        <w:rPr>
          <w:rFonts w:ascii="Times New Roman" w:eastAsia="Times New Roman" w:hAnsi="Times New Roman" w:cs="Times New Roman"/>
          <w:sz w:val="24"/>
          <w:szCs w:val="24"/>
          <w:lang w:val="ru-RU" w:eastAsia="ru-RU"/>
        </w:rPr>
      </w:pPr>
      <w:r w:rsidRPr="0064143E">
        <w:rPr>
          <w:rFonts w:ascii="Times New Roman" w:eastAsia="Times New Roman" w:hAnsi="Times New Roman" w:cs="Arial"/>
          <w:color w:val="000000"/>
          <w:kern w:val="24"/>
          <w:sz w:val="48"/>
          <w:szCs w:val="48"/>
          <w:lang w:val="ru-RU" w:eastAsia="ru-RU"/>
        </w:rPr>
        <w:t> </w:t>
      </w:r>
    </w:p>
    <w:p w:rsidR="0064143E" w:rsidRPr="00DB5320" w:rsidRDefault="00DB5320" w:rsidP="00DB5320">
      <w:pPr>
        <w:spacing w:after="0" w:line="240" w:lineRule="auto"/>
        <w:ind w:firstLine="230"/>
        <w:jc w:val="center"/>
        <w:rPr>
          <w:rFonts w:ascii="Times New Roman" w:eastAsia="Times New Roman" w:hAnsi="Times New Roman" w:cs="Arial"/>
          <w:color w:val="000000"/>
          <w:kern w:val="24"/>
          <w:sz w:val="28"/>
          <w:szCs w:val="48"/>
          <w:lang w:val="ru-RU" w:eastAsia="ru-RU"/>
        </w:rPr>
      </w:pPr>
      <w:r>
        <w:rPr>
          <w:rFonts w:ascii="Times New Roman" w:eastAsia="Times New Roman" w:hAnsi="Times New Roman" w:cs="Arial"/>
          <w:color w:val="000000"/>
          <w:kern w:val="24"/>
          <w:sz w:val="28"/>
          <w:szCs w:val="48"/>
          <w:lang w:val="ru-RU" w:eastAsia="ru-RU"/>
        </w:rPr>
        <w:t xml:space="preserve">                                                    </w:t>
      </w:r>
      <w:r w:rsidR="003D33F7" w:rsidRPr="00DB5320">
        <w:rPr>
          <w:rFonts w:ascii="Times New Roman" w:eastAsia="Times New Roman" w:hAnsi="Times New Roman" w:cs="Arial"/>
          <w:color w:val="000000"/>
          <w:kern w:val="24"/>
          <w:sz w:val="28"/>
          <w:szCs w:val="48"/>
          <w:lang w:val="ru-RU" w:eastAsia="ru-RU"/>
        </w:rPr>
        <w:t>ХӀоттий</w:t>
      </w:r>
      <w:r w:rsidR="003A5937">
        <w:rPr>
          <w:rFonts w:ascii="Times New Roman" w:eastAsia="Times New Roman" w:hAnsi="Times New Roman" w:cs="Arial"/>
          <w:color w:val="000000"/>
          <w:kern w:val="24"/>
          <w:sz w:val="28"/>
          <w:szCs w:val="48"/>
          <w:lang w:val="ru-RU" w:eastAsia="ru-RU"/>
        </w:rPr>
        <w:t xml:space="preserve">нарг: </w:t>
      </w:r>
      <w:r w:rsidR="00623166" w:rsidRPr="00623166">
        <w:rPr>
          <w:rFonts w:ascii="Times New Roman" w:eastAsia="Times New Roman" w:hAnsi="Times New Roman" w:cs="Arial"/>
          <w:color w:val="000000"/>
          <w:kern w:val="24"/>
          <w:sz w:val="28"/>
          <w:szCs w:val="48"/>
          <w:u w:val="single"/>
          <w:lang w:val="ru-RU" w:eastAsia="ru-RU"/>
        </w:rPr>
        <w:t>Делимханова Луиза Исаевна</w:t>
      </w:r>
    </w:p>
    <w:p w:rsidR="003D33F7" w:rsidRPr="00DB5320" w:rsidRDefault="003D33F7" w:rsidP="00DB5320">
      <w:pPr>
        <w:spacing w:after="0" w:line="240" w:lineRule="auto"/>
        <w:ind w:firstLine="230"/>
        <w:jc w:val="right"/>
        <w:rPr>
          <w:rFonts w:ascii="Times New Roman" w:eastAsia="Times New Roman" w:hAnsi="Times New Roman" w:cs="Arial"/>
          <w:color w:val="000000"/>
          <w:kern w:val="24"/>
          <w:sz w:val="28"/>
          <w:szCs w:val="48"/>
          <w:lang w:val="ru-RU" w:eastAsia="ru-RU"/>
        </w:rPr>
      </w:pPr>
      <w:r w:rsidRPr="00DB5320">
        <w:rPr>
          <w:rFonts w:ascii="Times New Roman" w:eastAsia="Times New Roman" w:hAnsi="Times New Roman" w:cs="Arial"/>
          <w:color w:val="000000"/>
          <w:kern w:val="24"/>
          <w:sz w:val="28"/>
          <w:szCs w:val="48"/>
          <w:lang w:val="ru-RU" w:eastAsia="ru-RU"/>
        </w:rPr>
        <w:t xml:space="preserve">                                        йуьхьанцарчу классийн хьехархо</w:t>
      </w:r>
    </w:p>
    <w:p w:rsidR="003D33F7" w:rsidRPr="0064143E" w:rsidRDefault="003D33F7" w:rsidP="00DB5320">
      <w:pPr>
        <w:spacing w:after="0" w:line="240" w:lineRule="auto"/>
        <w:ind w:firstLine="230"/>
        <w:jc w:val="right"/>
        <w:rPr>
          <w:rFonts w:ascii="Times New Roman" w:eastAsia="Times New Roman" w:hAnsi="Times New Roman" w:cs="Times New Roman"/>
          <w:sz w:val="18"/>
          <w:szCs w:val="24"/>
          <w:lang w:val="ru-RU" w:eastAsia="ru-RU"/>
        </w:rPr>
      </w:pPr>
    </w:p>
    <w:p w:rsidR="0064143E" w:rsidRPr="0064143E" w:rsidRDefault="0064143E" w:rsidP="00DB5320">
      <w:pPr>
        <w:spacing w:after="0" w:line="240" w:lineRule="auto"/>
        <w:ind w:firstLine="230"/>
        <w:jc w:val="right"/>
        <w:rPr>
          <w:rFonts w:ascii="Times New Roman" w:eastAsia="Times New Roman" w:hAnsi="Times New Roman" w:cs="Times New Roman"/>
          <w:sz w:val="18"/>
          <w:szCs w:val="24"/>
          <w:lang w:val="ru-RU" w:eastAsia="ru-RU"/>
        </w:rPr>
      </w:pPr>
    </w:p>
    <w:p w:rsidR="003D33F7" w:rsidRDefault="003D33F7" w:rsidP="00DB5320">
      <w:pPr>
        <w:spacing w:line="240" w:lineRule="auto"/>
        <w:ind w:firstLine="230"/>
        <w:jc w:val="right"/>
        <w:rPr>
          <w:rFonts w:ascii="Times New Roman" w:eastAsia="Times New Roman" w:hAnsi="Times New Roman" w:cs="Arial"/>
          <w:color w:val="000000"/>
          <w:kern w:val="24"/>
          <w:sz w:val="48"/>
          <w:szCs w:val="48"/>
          <w:lang w:val="ru-RU" w:eastAsia="ru-RU"/>
        </w:rPr>
      </w:pPr>
    </w:p>
    <w:p w:rsidR="003D33F7" w:rsidRDefault="003D33F7" w:rsidP="0064143E">
      <w:pPr>
        <w:spacing w:line="240" w:lineRule="auto"/>
        <w:ind w:firstLine="230"/>
        <w:jc w:val="center"/>
        <w:rPr>
          <w:rFonts w:ascii="Times New Roman" w:eastAsia="Times New Roman" w:hAnsi="Times New Roman" w:cs="Arial"/>
          <w:color w:val="000000"/>
          <w:kern w:val="24"/>
          <w:sz w:val="48"/>
          <w:szCs w:val="48"/>
          <w:lang w:val="ru-RU" w:eastAsia="ru-RU"/>
        </w:rPr>
      </w:pPr>
    </w:p>
    <w:p w:rsidR="0064143E" w:rsidRPr="0064143E" w:rsidRDefault="0064143E" w:rsidP="0064143E">
      <w:pPr>
        <w:spacing w:line="240" w:lineRule="auto"/>
        <w:ind w:firstLine="230"/>
        <w:jc w:val="center"/>
        <w:rPr>
          <w:rFonts w:ascii="Times New Roman" w:eastAsia="Times New Roman" w:hAnsi="Times New Roman" w:cs="Times New Roman"/>
          <w:sz w:val="24"/>
          <w:szCs w:val="24"/>
          <w:lang w:val="ru-RU" w:eastAsia="ru-RU"/>
        </w:rPr>
      </w:pPr>
      <w:r w:rsidRPr="0064143E">
        <w:rPr>
          <w:rFonts w:ascii="Times New Roman" w:eastAsia="Times New Roman" w:hAnsi="Times New Roman" w:cs="Arial"/>
          <w:color w:val="000000"/>
          <w:kern w:val="24"/>
          <w:sz w:val="48"/>
          <w:szCs w:val="48"/>
          <w:lang w:val="ru-RU" w:eastAsia="ru-RU"/>
        </w:rPr>
        <w:t> </w:t>
      </w:r>
    </w:p>
    <w:p w:rsidR="0064143E" w:rsidRPr="00DB5320" w:rsidRDefault="00623166" w:rsidP="0064143E">
      <w:pPr>
        <w:spacing w:line="240" w:lineRule="auto"/>
        <w:ind w:firstLine="230"/>
        <w:jc w:val="center"/>
        <w:rPr>
          <w:rFonts w:ascii="Times New Roman" w:eastAsia="Times New Roman" w:hAnsi="Times New Roman" w:cs="Times New Roman"/>
          <w:b/>
          <w:sz w:val="14"/>
          <w:szCs w:val="24"/>
          <w:lang w:val="ru-RU" w:eastAsia="ru-RU"/>
        </w:rPr>
      </w:pPr>
      <w:r>
        <w:rPr>
          <w:rFonts w:ascii="Times New Roman" w:eastAsia="Times New Roman" w:hAnsi="Times New Roman" w:cs="Arial"/>
          <w:b/>
          <w:color w:val="000000"/>
          <w:kern w:val="24"/>
          <w:sz w:val="28"/>
          <w:szCs w:val="48"/>
          <w:lang w:val="ru-RU" w:eastAsia="ru-RU"/>
        </w:rPr>
        <w:t>Шелковски</w:t>
      </w:r>
      <w:r w:rsidR="0064143E" w:rsidRPr="00DB5320">
        <w:rPr>
          <w:rFonts w:ascii="Times New Roman" w:eastAsia="Times New Roman" w:hAnsi="Times New Roman" w:cs="Arial"/>
          <w:b/>
          <w:color w:val="000000"/>
          <w:kern w:val="24"/>
          <w:sz w:val="28"/>
          <w:szCs w:val="48"/>
          <w:lang w:val="ru-RU" w:eastAsia="ru-RU"/>
        </w:rPr>
        <w:t>, 2022 ш.</w:t>
      </w:r>
    </w:p>
    <w:p w:rsidR="009D4CEF" w:rsidRDefault="009D4CEF">
      <w:pPr>
        <w:rPr>
          <w:lang w:val="ru-RU"/>
        </w:rPr>
      </w:pPr>
    </w:p>
    <w:p w:rsidR="009D4CEF" w:rsidRPr="00406004" w:rsidRDefault="009D4CEF" w:rsidP="009D4CEF">
      <w:pPr>
        <w:tabs>
          <w:tab w:val="left" w:pos="945"/>
        </w:tabs>
        <w:spacing w:after="0" w:line="360" w:lineRule="auto"/>
        <w:jc w:val="center"/>
        <w:rPr>
          <w:rFonts w:ascii="Times New Roman" w:eastAsia="Calibri" w:hAnsi="Times New Roman" w:cs="Times New Roman"/>
          <w:b/>
          <w:bCs/>
          <w:sz w:val="24"/>
          <w:szCs w:val="28"/>
          <w:lang w:val="ru-RU"/>
        </w:rPr>
      </w:pPr>
      <w:r w:rsidRPr="00406004">
        <w:rPr>
          <w:rFonts w:ascii="Times New Roman" w:eastAsia="Calibri" w:hAnsi="Times New Roman" w:cs="Times New Roman"/>
          <w:b/>
          <w:bCs/>
          <w:sz w:val="24"/>
          <w:szCs w:val="28"/>
          <w:lang w:val="ru-RU"/>
        </w:rPr>
        <w:t>Кхеторан кехат</w:t>
      </w: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Лелаш долчу нормативан-бакъонан документашца догӀуш, нохчийн мотт (оьрсийн мотт а санна) Нохчийн Республикин пачхьалкхан меттан статус йолуш бу (2007 шеран 25 апрелан N 16-РЗ йолу «Нохчийн Республикин меттанийн хьокъехь» Нохчийн Республикин закон (06.03.2020 ш. N 13-РЗ ред.).   Иза нохчийн халкъан оьздангаллин коьрта хьал а ду, дешаран хьукматашкахь дешаран предмет санна хьоьхуш а бу.                             </w:t>
      </w: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«Ненан (нохчийн) мотт» дешаран предметан Герггара белхан программа (кхидӀа </w:t>
      </w:r>
      <w:r w:rsidRPr="00406004">
        <w:rPr>
          <w:rFonts w:ascii="Times New Roman" w:eastAsia="Calibri" w:hAnsi="Times New Roman" w:cs="Times New Roman"/>
          <w:bCs/>
          <w:sz w:val="24"/>
          <w:szCs w:val="28"/>
          <w:lang w:val="ru-RU"/>
        </w:rPr>
        <w:t xml:space="preserve">Программа) кхолларан бух бу хӀара нормативийн-бакъонийн документаш: </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Россин Федерацин конституци (26 статья);</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bidi="ru-RU"/>
        </w:rPr>
        <w:t xml:space="preserve">2012 шеран 29-чу декабран </w:t>
      </w:r>
      <w:r w:rsidRPr="00406004">
        <w:rPr>
          <w:rFonts w:ascii="Times New Roman" w:eastAsia="Times New Roman" w:hAnsi="Times New Roman" w:cs="Times New Roman"/>
          <w:sz w:val="24"/>
          <w:szCs w:val="28"/>
          <w:lang w:val="ru-RU"/>
        </w:rPr>
        <w:t xml:space="preserve">№273-Ф3 йолу «Россин Федерацин дешаран хьокъехь» Федеральни закон (5, 8, 12, 14 ст.) (02.07.2021 ш. ред.); </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1991 ш. 25 октябран № 1807-1 йолу «Россин Федерацин халкъийн меттанех» Федеральни закон (2, 6, 9, 10 ст.) (11.06.2021 ш. ред.); </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Россин Федерацин къаьмнийн ненан мотт хьехаран концепци (Россин Федерацин серлонан Министерсвон коллегехь чӀагӀйина 2019.10.01);</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2003 шеран 23 мартан Нохчийн Республикин конституци (09.01.2022 ш. хийцамашца);</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2007 шеран 25 апрелан N 16-РЗ йолу «Нохчийн Республикин меттанийн хьокъехь» Нохчийн Республикин закон (06.03.2020 ш. N 13-РЗ ред.);</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2014 шеран 30 октябран N 37-РЗ  йолу «Нохчийн Республикин дешаран хьокъехь» Нохчийн Республикин закон (06.03.2020 N 13-РЗ ред.);</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Нохчийн Республикин тӀекхуьу чкъор син-оьздангаллин кхетош-кхиоран а, кхиаран а йукъара концепци (тӀечӀагӀйина Нохчийн Республикин Куьйгалхочо 14.02.2013 ш.);</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Нохчийн Республикехь нохчийн мотт а, литература а хьехаран концепци (чӀагӀйина </w:t>
      </w:r>
      <w:r w:rsidRPr="00406004">
        <w:rPr>
          <w:rFonts w:ascii="Times New Roman" w:eastAsia="Times New Roman" w:hAnsi="Times New Roman" w:cs="Times New Roman"/>
          <w:sz w:val="24"/>
          <w:szCs w:val="28"/>
          <w:lang w:val="ru-RU"/>
        </w:rPr>
        <w:lastRenderedPageBreak/>
        <w:t>2022.05. 12 № 3 йолчу Ӏилманан Советан кхеташонехь);</w:t>
      </w:r>
    </w:p>
    <w:p w:rsidR="009D4CEF" w:rsidRPr="00406004"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rsidR="009D4CEF" w:rsidRPr="00406004" w:rsidRDefault="009D4CEF" w:rsidP="009D4CEF">
      <w:pPr>
        <w:widowControl w:val="0"/>
        <w:tabs>
          <w:tab w:val="left" w:pos="1134"/>
        </w:tabs>
        <w:autoSpaceDE w:val="0"/>
        <w:autoSpaceDN w:val="0"/>
        <w:spacing w:before="83" w:after="0" w:line="360" w:lineRule="auto"/>
        <w:ind w:left="360"/>
        <w:rPr>
          <w:rFonts w:ascii="Times New Roman" w:eastAsia="Times New Roman" w:hAnsi="Times New Roman" w:cs="Times New Roman"/>
          <w:sz w:val="24"/>
          <w:szCs w:val="28"/>
          <w:lang w:val="ru-RU" w:eastAsia="ru-RU"/>
        </w:rPr>
      </w:pPr>
      <w:r w:rsidRPr="00406004">
        <w:rPr>
          <w:rFonts w:ascii="Times New Roman" w:eastAsia="Times New Roman" w:hAnsi="Times New Roman" w:cs="Times New Roman"/>
          <w:sz w:val="24"/>
          <w:szCs w:val="28"/>
          <w:lang w:val="ru-RU" w:eastAsia="ru-RU"/>
        </w:rPr>
        <w:tab/>
        <w:t xml:space="preserve">Программа кхочушйаран бухахь  системехь-гӀуллакхдаран  некъ бу.                           </w:t>
      </w:r>
      <w:r w:rsidRPr="00406004">
        <w:rPr>
          <w:rFonts w:ascii="Times New Roman" w:eastAsia="Times New Roman" w:hAnsi="Times New Roman" w:cs="Times New Roman"/>
          <w:sz w:val="24"/>
          <w:szCs w:val="28"/>
          <w:lang w:val="ru-RU"/>
        </w:rPr>
        <w:t xml:space="preserve"> «Ненан (нохчийн) мотт» дешаран предмет Ӏамор  тӀехьажийна ду гуманитарни циклан  кхечу дешаран  предметашца  межпредметни уьйр кхочушйарна.</w:t>
      </w: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p>
    <w:p w:rsidR="009D4CEF" w:rsidRPr="00406004" w:rsidRDefault="009D4CEF" w:rsidP="009D4CEF">
      <w:pPr>
        <w:spacing w:after="0" w:line="360" w:lineRule="auto"/>
        <w:ind w:left="-426" w:firstLine="426"/>
        <w:rPr>
          <w:rFonts w:ascii="Times New Roman" w:eastAsia="Calibri" w:hAnsi="Times New Roman" w:cs="Times New Roman"/>
          <w:b/>
          <w:bCs/>
          <w:sz w:val="24"/>
          <w:szCs w:val="28"/>
          <w:lang w:val="ru-RU"/>
        </w:rPr>
      </w:pPr>
      <w:r w:rsidRPr="00406004">
        <w:rPr>
          <w:rFonts w:ascii="Times New Roman" w:eastAsia="Calibri" w:hAnsi="Times New Roman" w:cs="Times New Roman"/>
          <w:sz w:val="24"/>
          <w:szCs w:val="28"/>
          <w:lang w:val="ru-RU"/>
        </w:rPr>
        <w:t>«</w:t>
      </w:r>
      <w:r w:rsidRPr="00406004">
        <w:rPr>
          <w:rFonts w:ascii="Times New Roman" w:eastAsia="Calibri" w:hAnsi="Times New Roman" w:cs="Times New Roman"/>
          <w:b/>
          <w:bCs/>
          <w:sz w:val="24"/>
          <w:szCs w:val="28"/>
          <w:lang w:val="ru-RU"/>
        </w:rPr>
        <w:t>Ненан (нохчийн) мотт»</w:t>
      </w:r>
      <w:r w:rsidRPr="00406004">
        <w:rPr>
          <w:rFonts w:ascii="Times New Roman" w:eastAsia="Calibri" w:hAnsi="Times New Roman" w:cs="Times New Roman"/>
          <w:sz w:val="24"/>
          <w:szCs w:val="28"/>
          <w:lang w:val="ru-RU"/>
        </w:rPr>
        <w:t xml:space="preserve"> </w:t>
      </w:r>
      <w:r w:rsidRPr="00406004">
        <w:rPr>
          <w:rFonts w:ascii="Times New Roman" w:eastAsia="Calibri" w:hAnsi="Times New Roman" w:cs="Times New Roman"/>
          <w:b/>
          <w:bCs/>
          <w:sz w:val="24"/>
          <w:szCs w:val="28"/>
          <w:lang w:val="ru-RU"/>
        </w:rPr>
        <w:t>дешаран предметан йукъара характеристика</w:t>
      </w:r>
    </w:p>
    <w:p w:rsidR="009D4CEF" w:rsidRPr="00406004" w:rsidRDefault="009D4CEF" w:rsidP="009D4CEF">
      <w:pPr>
        <w:widowControl w:val="0"/>
        <w:autoSpaceDE w:val="0"/>
        <w:autoSpaceDN w:val="0"/>
        <w:spacing w:before="83" w:after="0" w:line="360" w:lineRule="auto"/>
        <w:ind w:firstLine="282"/>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rsidR="009D4CEF" w:rsidRPr="00406004" w:rsidRDefault="009D4CEF" w:rsidP="009D4CE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Школан дешаран хӀинцалерчу тенденцешна а, Ӏаморан жигарчу методикашна а тӀехьажийна йолу «Ненан (нохчийн) мотт» дешаран предметан белхан программа хӀотторехь хьехархошна методикин гӀо лацаран Ӏалашонца кечйина йу хӀара Программа.</w:t>
      </w: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Герггарчу белхан Программас хьехархочун аьтто бийр бу:  </w:t>
      </w:r>
    </w:p>
    <w:p w:rsidR="009D4CEF" w:rsidRPr="00406004" w:rsidRDefault="009D4CEF" w:rsidP="009D4CE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rsidR="009D4CEF" w:rsidRPr="00406004" w:rsidRDefault="009D4CEF" w:rsidP="009D4CE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календарно-тематикин планировани кечйан.</w:t>
      </w: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Программин чулацам тӀехьажийна бу йуьхьанцарчу йукъарчу дешаран Федеральни пачхьалкхан дешаран стандарто «Ненан мотт а, ненан маттахь литературин йешар а» предметан областана лехамийн декъахь далийнчу йуьхьанцарчу йукъарчу дешаран коьрта дешаран программа кхиамца карайерзоран жамӀашка кхачарна.   </w:t>
      </w: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Программа тӀехьажийна йу «Ненан мотт а, ненан маттахь литературин йешар а» предметан областана йукъайогӀучу нохчийн меттан курсана кхачо йарна а, гӀо лацарна а.</w:t>
      </w:r>
    </w:p>
    <w:p w:rsidR="009D4CEF" w:rsidRPr="00406004" w:rsidRDefault="009D4CEF" w:rsidP="009D4CE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lastRenderedPageBreak/>
        <w:t>«Ненан (нохчийн) мотт» 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rsidR="009D4CEF" w:rsidRPr="00406004" w:rsidRDefault="009D4CEF" w:rsidP="009D4CE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ab/>
        <w:t xml:space="preserve">Дешаран предметан чулацам </w:t>
      </w:r>
      <w:r w:rsidRPr="00406004">
        <w:rPr>
          <w:rFonts w:ascii="Times New Roman" w:eastAsia="Calibri" w:hAnsi="Times New Roman" w:cs="Times New Roman"/>
          <w:sz w:val="24"/>
          <w:szCs w:val="28"/>
          <w:lang w:val="ru-RU"/>
        </w:rPr>
        <w:tab/>
        <w:t>внеурочни гӀуллакхдарехула а кхочушбан тарло: экскурсеш, тематикин мероприятеш, къийсамаш (конкурсаш), и.д.кх.</w:t>
      </w:r>
      <w:r w:rsidRPr="00406004">
        <w:rPr>
          <w:rFonts w:ascii="Times New Roman" w:eastAsia="Calibri" w:hAnsi="Times New Roman" w:cs="Times New Roman"/>
          <w:sz w:val="24"/>
          <w:szCs w:val="28"/>
          <w:lang w:val="ru-RU"/>
        </w:rPr>
        <w:tab/>
      </w:r>
    </w:p>
    <w:p w:rsidR="009D4CEF" w:rsidRPr="00406004" w:rsidRDefault="009D4CEF" w:rsidP="009D4CEF">
      <w:pPr>
        <w:spacing w:after="0" w:line="360" w:lineRule="auto"/>
        <w:rPr>
          <w:rFonts w:ascii="Times New Roman" w:eastAsia="Calibri" w:hAnsi="Times New Roman" w:cs="Times New Roman"/>
          <w:b/>
          <w:sz w:val="24"/>
          <w:szCs w:val="28"/>
          <w:lang w:val="ru-RU"/>
        </w:rPr>
      </w:pPr>
    </w:p>
    <w:p w:rsidR="009D4CEF" w:rsidRPr="00406004" w:rsidRDefault="009D4CEF" w:rsidP="009D4CE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«Ненан (нохчийн) мотт» дешаран предметан герггарчу белхан Программин чулацаман коьрта линиш</w:t>
      </w:r>
    </w:p>
    <w:p w:rsidR="009D4CEF" w:rsidRPr="00406004" w:rsidRDefault="009D4CEF" w:rsidP="009D4CEF">
      <w:pPr>
        <w:spacing w:after="0" w:line="360" w:lineRule="auto"/>
        <w:ind w:firstLine="708"/>
        <w:rPr>
          <w:rFonts w:ascii="Times New Roman" w:eastAsia="Calibri" w:hAnsi="Times New Roman" w:cs="Times New Roman"/>
          <w:bCs/>
          <w:sz w:val="24"/>
          <w:szCs w:val="28"/>
          <w:lang w:val="ru-RU"/>
        </w:rPr>
      </w:pPr>
      <w:r w:rsidRPr="00406004">
        <w:rPr>
          <w:rFonts w:ascii="Times New Roman" w:eastAsia="Calibri" w:hAnsi="Times New Roman" w:cs="Times New Roman"/>
          <w:bCs/>
          <w:sz w:val="24"/>
          <w:szCs w:val="28"/>
          <w:lang w:val="ru-RU"/>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rsidR="009D4CEF" w:rsidRPr="00406004" w:rsidRDefault="009D4CEF" w:rsidP="009D4CEF">
      <w:pPr>
        <w:spacing w:after="0" w:line="360" w:lineRule="auto"/>
        <w:ind w:firstLine="708"/>
        <w:rPr>
          <w:rFonts w:ascii="Times New Roman" w:eastAsia="Calibri" w:hAnsi="Times New Roman" w:cs="Times New Roman"/>
          <w:bCs/>
          <w:sz w:val="24"/>
          <w:szCs w:val="28"/>
          <w:lang w:val="ru-RU"/>
        </w:rPr>
      </w:pPr>
      <w:r w:rsidRPr="00406004">
        <w:rPr>
          <w:rFonts w:ascii="Times New Roman" w:eastAsia="Calibri" w:hAnsi="Times New Roman" w:cs="Times New Roman"/>
          <w:bCs/>
          <w:sz w:val="24"/>
          <w:szCs w:val="28"/>
          <w:lang w:val="ru-RU"/>
        </w:rPr>
        <w:t>Программехь къаьсташ йу кхо блок: «Къамелан гӀуллакхдаран тайпанаш», «Систематически курс» (1-чу классехь хьалхарчу эха шарахь – «Йоза-дешар Ӏамор»), «Къамел кхиор».</w:t>
      </w:r>
    </w:p>
    <w:p w:rsidR="009D4CEF" w:rsidRPr="00406004" w:rsidRDefault="009D4CEF" w:rsidP="009D4CEF">
      <w:pPr>
        <w:spacing w:after="0" w:line="360" w:lineRule="auto"/>
        <w:ind w:firstLine="708"/>
        <w:rPr>
          <w:rFonts w:ascii="Times New Roman" w:eastAsia="Calibri" w:hAnsi="Times New Roman" w:cs="Times New Roman"/>
          <w:bCs/>
          <w:sz w:val="24"/>
          <w:szCs w:val="28"/>
          <w:lang w:val="ru-RU"/>
        </w:rPr>
      </w:pPr>
      <w:r w:rsidRPr="00406004">
        <w:rPr>
          <w:rFonts w:ascii="Times New Roman" w:eastAsia="Calibri" w:hAnsi="Times New Roman" w:cs="Times New Roman"/>
          <w:bCs/>
          <w:sz w:val="24"/>
          <w:szCs w:val="28"/>
          <w:lang w:val="ru-RU"/>
        </w:rPr>
        <w:t>«Къамелан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классийн дешархойн (тӀекеренан Ӏалашонаш къасто хаа, къамелан тӀекеренехь нийса дакъалаца) коммуникативни карадерзарш кхиорца; къамелан этикетан бакъонех пайдаэцаран практика алсамйаккхарца.</w:t>
      </w:r>
    </w:p>
    <w:p w:rsidR="009D4CEF" w:rsidRPr="00406004" w:rsidRDefault="009D4CEF" w:rsidP="009D4CEF">
      <w:pPr>
        <w:spacing w:after="0" w:line="360" w:lineRule="auto"/>
        <w:ind w:firstLine="708"/>
        <w:rPr>
          <w:rFonts w:ascii="Times New Roman" w:eastAsia="Calibri" w:hAnsi="Times New Roman" w:cs="Times New Roman"/>
          <w:bCs/>
          <w:sz w:val="24"/>
          <w:szCs w:val="28"/>
          <w:lang w:val="ru-RU"/>
        </w:rPr>
      </w:pPr>
      <w:r w:rsidRPr="00406004">
        <w:rPr>
          <w:rFonts w:ascii="Times New Roman" w:eastAsia="Calibri" w:hAnsi="Times New Roman" w:cs="Times New Roman"/>
          <w:bCs/>
          <w:sz w:val="24"/>
          <w:szCs w:val="28"/>
          <w:lang w:val="ru-RU"/>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rsidR="009D4CEF" w:rsidRPr="00406004" w:rsidRDefault="009D4CEF" w:rsidP="009D4CEF">
      <w:pPr>
        <w:spacing w:after="0" w:line="360" w:lineRule="auto"/>
        <w:ind w:firstLine="708"/>
        <w:rPr>
          <w:rFonts w:ascii="Times New Roman" w:eastAsia="Calibri" w:hAnsi="Times New Roman" w:cs="Times New Roman"/>
          <w:bCs/>
          <w:sz w:val="24"/>
          <w:szCs w:val="28"/>
          <w:lang w:val="ru-RU"/>
        </w:rPr>
      </w:pPr>
      <w:r w:rsidRPr="00406004">
        <w:rPr>
          <w:rFonts w:ascii="Times New Roman" w:eastAsia="Calibri" w:hAnsi="Times New Roman" w:cs="Times New Roman"/>
          <w:bCs/>
          <w:sz w:val="24"/>
          <w:szCs w:val="28"/>
          <w:lang w:val="ru-RU"/>
        </w:rPr>
        <w:t xml:space="preserve">«Къамел кхиор»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p>
    <w:p w:rsidR="009D4CEF" w:rsidRPr="00406004" w:rsidRDefault="009D4CEF" w:rsidP="009D4CE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«Ненан (нохчийн) мотт» дешаран предмет Ӏаморан Ӏалашо а, хьесапаш а</w:t>
      </w:r>
    </w:p>
    <w:p w:rsidR="009D4CEF" w:rsidRPr="00406004" w:rsidRDefault="009D4CEF" w:rsidP="009D4CEF">
      <w:pPr>
        <w:spacing w:after="0" w:line="360" w:lineRule="auto"/>
        <w:ind w:firstLine="708"/>
        <w:rPr>
          <w:rFonts w:ascii="Times New Roman" w:eastAsia="Calibri" w:hAnsi="Times New Roman" w:cs="Times New Roman"/>
          <w:bCs/>
          <w:sz w:val="24"/>
          <w:szCs w:val="28"/>
          <w:lang w:val="ru-RU"/>
        </w:rPr>
      </w:pPr>
      <w:r w:rsidRPr="00406004">
        <w:rPr>
          <w:rFonts w:ascii="Times New Roman" w:eastAsia="Calibri" w:hAnsi="Times New Roman" w:cs="Times New Roman"/>
          <w:bCs/>
          <w:sz w:val="24"/>
          <w:szCs w:val="28"/>
          <w:lang w:val="ru-RU"/>
        </w:rPr>
        <w:t>Йуьхьанцарчу йукъарчу дешаран тӀегӀанехь «Ненан (нохчийн) мотт» дешаран предмет Ӏаморан</w:t>
      </w:r>
      <w:r w:rsidRPr="00406004">
        <w:rPr>
          <w:rFonts w:ascii="Times New Roman" w:eastAsia="Calibri" w:hAnsi="Times New Roman" w:cs="Times New Roman"/>
          <w:b/>
          <w:sz w:val="24"/>
          <w:szCs w:val="28"/>
          <w:lang w:val="ru-RU"/>
        </w:rPr>
        <w:t xml:space="preserve"> Ӏалашо – </w:t>
      </w:r>
      <w:r w:rsidRPr="00406004">
        <w:rPr>
          <w:rFonts w:ascii="Times New Roman" w:eastAsia="Calibri" w:hAnsi="Times New Roman" w:cs="Times New Roman"/>
          <w:bCs/>
          <w:sz w:val="24"/>
          <w:szCs w:val="28"/>
          <w:lang w:val="ru-RU"/>
        </w:rPr>
        <w:t>дешархойн коммуникативни хьуьнарш кхоллар (барта а, йозанан а, монологан а, диалоган 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rsidR="009D4CEF" w:rsidRPr="00406004" w:rsidRDefault="009D4CEF" w:rsidP="009D4CEF">
      <w:pPr>
        <w:spacing w:after="0" w:line="360" w:lineRule="auto"/>
        <w:ind w:firstLine="708"/>
        <w:rPr>
          <w:rFonts w:ascii="Times New Roman" w:eastAsia="Calibri" w:hAnsi="Times New Roman" w:cs="Times New Roman"/>
          <w:bCs/>
          <w:sz w:val="24"/>
          <w:szCs w:val="28"/>
          <w:lang w:val="ru-RU"/>
        </w:rPr>
      </w:pPr>
      <w:r w:rsidRPr="00406004">
        <w:rPr>
          <w:rFonts w:ascii="Times New Roman" w:eastAsia="Calibri" w:hAnsi="Times New Roman" w:cs="Times New Roman"/>
          <w:bCs/>
          <w:sz w:val="24"/>
          <w:szCs w:val="28"/>
          <w:lang w:val="ru-RU"/>
        </w:rPr>
        <w:t>Йуьхьанцарчу йукъарчу дешаран тӀегӀанехь «Ненан (нохчийн) мотт» дешаран предмет Ӏаморан</w:t>
      </w:r>
      <w:r w:rsidRPr="00406004">
        <w:rPr>
          <w:rFonts w:ascii="Times New Roman" w:eastAsia="Calibri" w:hAnsi="Times New Roman" w:cs="Times New Roman"/>
          <w:b/>
          <w:sz w:val="24"/>
          <w:szCs w:val="28"/>
          <w:lang w:val="ru-RU"/>
        </w:rPr>
        <w:t xml:space="preserve"> хьесапаш ду </w:t>
      </w:r>
      <w:r w:rsidRPr="00406004">
        <w:rPr>
          <w:rFonts w:ascii="Times New Roman" w:eastAsia="Calibri" w:hAnsi="Times New Roman" w:cs="Times New Roman"/>
          <w:bCs/>
          <w:sz w:val="24"/>
          <w:szCs w:val="28"/>
          <w:lang w:val="ru-RU"/>
        </w:rPr>
        <w:t>дешархошкахь</w:t>
      </w:r>
      <w:r w:rsidRPr="00406004">
        <w:rPr>
          <w:rFonts w:ascii="Times New Roman" w:eastAsia="Calibri" w:hAnsi="Times New Roman" w:cs="Times New Roman"/>
          <w:b/>
          <w:sz w:val="24"/>
          <w:szCs w:val="28"/>
          <w:lang w:val="ru-RU"/>
        </w:rPr>
        <w:t xml:space="preserve"> </w:t>
      </w:r>
      <w:r w:rsidRPr="00406004">
        <w:rPr>
          <w:rFonts w:ascii="Times New Roman" w:eastAsia="Calibri" w:hAnsi="Times New Roman" w:cs="Times New Roman"/>
          <w:bCs/>
          <w:sz w:val="24"/>
          <w:szCs w:val="28"/>
          <w:lang w:val="ru-RU"/>
        </w:rPr>
        <w:t>кхоллар а, кхиор а:</w:t>
      </w:r>
    </w:p>
    <w:p w:rsidR="009D4CEF" w:rsidRPr="00406004"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нохчийн меттан шатайпаналлех, къоман ламастех, шен халкъан культурех йуьхьанцара </w:t>
      </w:r>
      <w:r w:rsidRPr="00406004">
        <w:rPr>
          <w:rFonts w:ascii="Times New Roman" w:eastAsia="Times New Roman" w:hAnsi="Times New Roman" w:cs="Times New Roman"/>
          <w:sz w:val="24"/>
          <w:szCs w:val="28"/>
          <w:lang w:val="ru-RU"/>
        </w:rPr>
        <w:lastRenderedPageBreak/>
        <w:t>кхетам; этнически кхетам (самосознани) кхиор;</w:t>
      </w:r>
    </w:p>
    <w:p w:rsidR="009D4CEF" w:rsidRPr="00406004"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нохчийн матте позитиван эмоцин-мехаллин йукъаметтиг, цуьнан цӀеналла а, башхалла а ларйарехь декъах хиларан синхаам; нохчийн матте бовзаран дог дар, шен къамел кхачаме дало гӀертар;   </w:t>
      </w:r>
    </w:p>
    <w:p w:rsidR="009D4CEF" w:rsidRPr="00406004"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долу хьуьнар кхоллар а, кхиор а; </w:t>
      </w:r>
    </w:p>
    <w:p w:rsidR="009D4CEF" w:rsidRPr="00406004"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хьехархочун/одноклассникийн барта аларш хазарехь тӀеэца хьуьнар кхоллар а, кхиор а;</w:t>
      </w:r>
    </w:p>
    <w:p w:rsidR="009D4CEF" w:rsidRPr="00406004"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 xml:space="preserve">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rsidR="009D4CEF" w:rsidRPr="00406004"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нохчийн меттан системех а, хӀоттамах а болу йуьхьанцара кхетамаш (фонетикех, графикех, лексикех, морфемикех, морфологех, синтаксисах);</w:t>
      </w:r>
    </w:p>
    <w:p w:rsidR="009D4CEF" w:rsidRPr="00406004"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функциональни говзалла а, хийцалучу дуьненаца кхиаме зӀе латто а, кхин дӀа долчу кхиаме дешарна кийча хилар а кхоллар а, кхиор а.</w:t>
      </w:r>
    </w:p>
    <w:p w:rsidR="009D4CEF" w:rsidRPr="00406004" w:rsidRDefault="009D4CEF" w:rsidP="009D4CEF">
      <w:pPr>
        <w:widowControl w:val="0"/>
        <w:autoSpaceDE w:val="0"/>
        <w:autoSpaceDN w:val="0"/>
        <w:spacing w:before="83" w:after="0" w:line="240" w:lineRule="auto"/>
        <w:ind w:left="426"/>
        <w:rPr>
          <w:rFonts w:ascii="Times New Roman" w:eastAsia="Times New Roman" w:hAnsi="Times New Roman" w:cs="Times New Roman"/>
          <w:sz w:val="24"/>
          <w:szCs w:val="28"/>
          <w:lang w:val="ru-RU"/>
        </w:rPr>
      </w:pPr>
    </w:p>
    <w:p w:rsidR="009D4CEF" w:rsidRPr="00406004" w:rsidRDefault="009D4CEF" w:rsidP="009D4CEF">
      <w:pPr>
        <w:spacing w:after="0" w:line="360" w:lineRule="auto"/>
        <w:rPr>
          <w:rFonts w:ascii="Times New Roman" w:eastAsia="Calibri" w:hAnsi="Times New Roman" w:cs="Times New Roman"/>
          <w:b/>
          <w:bCs/>
          <w:sz w:val="24"/>
          <w:szCs w:val="28"/>
          <w:lang w:val="ru-RU"/>
        </w:rPr>
      </w:pPr>
      <w:r w:rsidRPr="00406004">
        <w:rPr>
          <w:rFonts w:ascii="Times New Roman" w:eastAsia="Calibri" w:hAnsi="Times New Roman" w:cs="Times New Roman"/>
          <w:b/>
          <w:bCs/>
          <w:sz w:val="24"/>
          <w:szCs w:val="28"/>
          <w:lang w:val="ru-RU"/>
        </w:rPr>
        <w:t>Дешаран планехь «Ненан (нохчийн) мотт» дешаран предметан меттиг</w:t>
      </w:r>
    </w:p>
    <w:p w:rsidR="009D4CEF" w:rsidRPr="00406004" w:rsidRDefault="009D4CEF" w:rsidP="009D4CEF">
      <w:pPr>
        <w:spacing w:after="0" w:line="360" w:lineRule="auto"/>
        <w:rPr>
          <w:rFonts w:ascii="Times New Roman" w:eastAsia="Calibri" w:hAnsi="Times New Roman" w:cs="Times New Roman"/>
          <w:b/>
          <w:bCs/>
          <w:sz w:val="24"/>
          <w:szCs w:val="28"/>
          <w:lang w:val="ru-RU"/>
        </w:rPr>
      </w:pP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Йуьхьанцарчу йукъарчу дешаран Федеральни пачхьалкхан дешаран стандартаца цхьаьнадогӀуш, «Ненан (нохчийн) мотт» дешаран предмет «Ненан мотт а, ненан маттахь литературин йешар а» предметан областана йукъа а йогӀу, Ӏамо тӀейожош а йу. </w:t>
      </w:r>
    </w:p>
    <w:p w:rsidR="009D4CEF" w:rsidRPr="00406004" w:rsidRDefault="009D4CEF" w:rsidP="009D4CE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«Ненан (нохчийн) мотт» 2-чу классехь 1аморан  лерина сахьтийн                                            терахь –  102 с.</w:t>
      </w:r>
    </w:p>
    <w:p w:rsidR="009D4CEF" w:rsidRPr="00406004" w:rsidRDefault="009D4CEF" w:rsidP="009D4CE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 </w:t>
      </w:r>
    </w:p>
    <w:p w:rsidR="009D4CEF" w:rsidRPr="00406004" w:rsidRDefault="009D4CEF" w:rsidP="009D4CEF">
      <w:pPr>
        <w:spacing w:after="0" w:line="360" w:lineRule="auto"/>
        <w:jc w:val="both"/>
        <w:rPr>
          <w:rFonts w:ascii="Times New Roman" w:eastAsia="Calibri" w:hAnsi="Times New Roman" w:cs="Times New Roman"/>
          <w:b/>
          <w:w w:val="95"/>
          <w:sz w:val="24"/>
          <w:szCs w:val="28"/>
          <w:lang w:val="ru-RU"/>
        </w:rPr>
      </w:pPr>
      <w:r w:rsidRPr="00406004">
        <w:rPr>
          <w:rFonts w:ascii="Times New Roman" w:eastAsia="Calibri" w:hAnsi="Times New Roman" w:cs="Times New Roman"/>
          <w:sz w:val="24"/>
          <w:szCs w:val="28"/>
          <w:lang w:val="ru-RU"/>
        </w:rPr>
        <w:tab/>
      </w:r>
    </w:p>
    <w:p w:rsidR="009D4CEF" w:rsidRPr="00406004" w:rsidRDefault="009D4CEF" w:rsidP="009D4CEF">
      <w:pPr>
        <w:spacing w:after="120"/>
        <w:jc w:val="both"/>
        <w:rPr>
          <w:rFonts w:ascii="Times New Roman" w:eastAsia="Calibri" w:hAnsi="Times New Roman" w:cs="Times New Roman"/>
          <w:b/>
          <w:bCs/>
          <w:sz w:val="24"/>
          <w:szCs w:val="28"/>
          <w:lang w:val="ru-RU"/>
        </w:rPr>
      </w:pPr>
    </w:p>
    <w:p w:rsidR="009D4CEF" w:rsidRPr="00406004" w:rsidRDefault="009D4CEF" w:rsidP="009D4CEF">
      <w:pPr>
        <w:spacing w:after="120"/>
        <w:jc w:val="both"/>
        <w:rPr>
          <w:rFonts w:ascii="Times New Roman" w:eastAsia="Calibri" w:hAnsi="Times New Roman" w:cs="Times New Roman"/>
          <w:b/>
          <w:bCs/>
          <w:sz w:val="24"/>
          <w:szCs w:val="28"/>
          <w:lang w:val="ru-RU"/>
        </w:rPr>
      </w:pPr>
      <w:r w:rsidRPr="00406004">
        <w:rPr>
          <w:rFonts w:ascii="Times New Roman" w:eastAsia="Calibri" w:hAnsi="Times New Roman" w:cs="Times New Roman"/>
          <w:b/>
          <w:bCs/>
          <w:sz w:val="24"/>
          <w:szCs w:val="28"/>
          <w:lang w:val="ru-RU"/>
        </w:rPr>
        <w:t>«НЕНАН (НОХЧИЙН) МОТТ» ДЕШАРАН ПРЕДМЕТАН ЧУЛАЦАМ</w:t>
      </w:r>
    </w:p>
    <w:p w:rsidR="009D4CEF" w:rsidRPr="00406004" w:rsidRDefault="009D4CEF" w:rsidP="00F860FF">
      <w:pPr>
        <w:spacing w:after="0" w:line="240" w:lineRule="auto"/>
        <w:ind w:left="158"/>
        <w:rPr>
          <w:rFonts w:ascii="Times New Roman" w:eastAsia="Calibri" w:hAnsi="Times New Roman" w:cs="Times New Roman"/>
          <w:b/>
          <w:w w:val="95"/>
          <w:sz w:val="24"/>
          <w:szCs w:val="28"/>
          <w:lang w:val="ru-RU"/>
        </w:rPr>
      </w:pPr>
      <w:r w:rsidRPr="00406004">
        <w:rPr>
          <w:rFonts w:ascii="Times New Roman" w:eastAsia="Calibri" w:hAnsi="Times New Roman" w:cs="Times New Roman"/>
          <w:b/>
          <w:w w:val="95"/>
          <w:sz w:val="24"/>
          <w:szCs w:val="28"/>
          <w:lang w:val="ru-RU"/>
        </w:rPr>
        <w:t>2 КЛАСС</w:t>
      </w:r>
    </w:p>
    <w:p w:rsidR="009D4CEF" w:rsidRPr="00406004" w:rsidRDefault="009D4CEF" w:rsidP="00F860FF">
      <w:pPr>
        <w:spacing w:after="0" w:line="240" w:lineRule="auto"/>
        <w:rPr>
          <w:rFonts w:ascii="Times New Roman" w:eastAsia="Calibri" w:hAnsi="Times New Roman" w:cs="Times New Roman"/>
          <w:b/>
          <w:sz w:val="24"/>
          <w:szCs w:val="28"/>
          <w:lang w:val="ru-RU"/>
        </w:rPr>
      </w:pP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Маттах лаьцна йукъара хаамаш</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Фонетика, графика, орфоэпи</w:t>
      </w:r>
    </w:p>
    <w:p w:rsidR="009D4CEF" w:rsidRPr="00406004" w:rsidRDefault="009D4CEF" w:rsidP="00F860F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noProof/>
          <w:sz w:val="24"/>
          <w:szCs w:val="28"/>
          <w:lang w:val="ru-RU" w:eastAsia="ru-RU"/>
        </w:rPr>
        <mc:AlternateContent>
          <mc:Choice Requires="wps">
            <w:drawing>
              <wp:anchor distT="0" distB="0" distL="114300" distR="114300" simplePos="0" relativeHeight="251659264" behindDoc="0" locked="0" layoutInCell="1" allowOverlap="1">
                <wp:simplePos x="0" y="0"/>
                <wp:positionH relativeFrom="column">
                  <wp:posOffset>4662170</wp:posOffset>
                </wp:positionH>
                <wp:positionV relativeFrom="paragraph">
                  <wp:posOffset>570230</wp:posOffset>
                </wp:positionV>
                <wp:extent cx="109855" cy="0"/>
                <wp:effectExtent l="13970" t="8255" r="9525" b="107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F0B7F3" id="_x0000_t32" coordsize="21600,21600" o:spt="32" o:oned="t" path="m,l21600,21600e" filled="f">
                <v:path arrowok="t" fillok="f" o:connecttype="none"/>
                <o:lock v:ext="edit" shapetype="t"/>
              </v:shapetype>
              <v:shape id="Прямая со стрелкой 2"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"/>
            </w:pict>
          </mc:Fallback>
        </mc:AlternateContent>
      </w:r>
      <w:r w:rsidRPr="00406004">
        <w:rPr>
          <w:rFonts w:ascii="Times New Roman" w:eastAsia="Calibri" w:hAnsi="Times New Roman" w:cs="Times New Roman"/>
          <w:noProof/>
          <w:sz w:val="24"/>
          <w:szCs w:val="28"/>
          <w:lang w:val="ru-RU" w:eastAsia="ru-RU"/>
        </w:rPr>
        <mc:AlternateContent>
          <mc:Choice Requires="wps">
            <w:drawing>
              <wp:anchor distT="0" distB="0" distL="114300" distR="114300" simplePos="0" relativeHeight="251657216" behindDoc="0" locked="0" layoutInCell="1" allowOverlap="1">
                <wp:simplePos x="0" y="0"/>
                <wp:positionH relativeFrom="column">
                  <wp:posOffset>4101465</wp:posOffset>
                </wp:positionH>
                <wp:positionV relativeFrom="paragraph">
                  <wp:posOffset>570230</wp:posOffset>
                </wp:positionV>
                <wp:extent cx="115570" cy="0"/>
                <wp:effectExtent l="5715" t="8255" r="12065" b="1079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97B7E" id="Прямая со стрелкой 1" o:spid="_x0000_s1026" type="#_x0000_t32" style="position:absolute;margin-left:322.95pt;margin-top:44.9pt;width:9.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"/>
            </w:pict>
          </mc:Fallback>
        </mc:AlternateContent>
      </w:r>
      <w:r w:rsidRPr="00406004">
        <w:rPr>
          <w:rFonts w:ascii="Times New Roman" w:eastAsia="Calibri" w:hAnsi="Times New Roman" w:cs="Times New Roman"/>
          <w:sz w:val="24"/>
          <w:szCs w:val="28"/>
          <w:lang w:val="ru-RU"/>
        </w:rPr>
        <w:tab/>
        <w:t xml:space="preserve">Аьзнийн маьӀна къасторан гӀуллакх; аьзнаш а, элпаш а; зевне, къора мукъаза аьзнаш довзар. Озан башхаллин характеристика: мукъа – мукъаза; зевне – къора мукъазнаш. Нохчийн меттан ша-тайпа мукъа фонемаш </w:t>
      </w:r>
      <w:r w:rsidRPr="00406004">
        <w:rPr>
          <w:rFonts w:ascii="Times New Roman" w:eastAsia="Calibri" w:hAnsi="Times New Roman" w:cs="Times New Roman"/>
          <w:iCs/>
          <w:sz w:val="24"/>
          <w:szCs w:val="28"/>
          <w:lang w:val="ru-RU"/>
        </w:rPr>
        <w:t xml:space="preserve"> </w:t>
      </w:r>
      <w:r w:rsidRPr="00406004">
        <w:rPr>
          <w:rFonts w:ascii="Times New Roman" w:eastAsia="Calibri" w:hAnsi="Times New Roman" w:cs="Times New Roman"/>
          <w:sz w:val="24"/>
          <w:szCs w:val="28"/>
          <w:lang w:val="ru-RU"/>
        </w:rPr>
        <w:t xml:space="preserve">(аь – аь, оь – оь, уь – уьй) </w:t>
      </w:r>
      <w:r w:rsidRPr="00406004">
        <w:rPr>
          <w:rFonts w:ascii="Times New Roman" w:eastAsia="Calibri" w:hAnsi="Times New Roman" w:cs="Times New Roman"/>
          <w:iCs/>
          <w:sz w:val="24"/>
          <w:szCs w:val="28"/>
          <w:lang w:val="ru-RU"/>
        </w:rPr>
        <w:t>а</w:t>
      </w:r>
      <w:r w:rsidRPr="00406004">
        <w:rPr>
          <w:rFonts w:ascii="Times New Roman" w:eastAsia="Calibri" w:hAnsi="Times New Roman" w:cs="Times New Roman"/>
          <w:i/>
          <w:sz w:val="24"/>
          <w:szCs w:val="28"/>
          <w:lang w:val="ru-RU"/>
        </w:rPr>
        <w:t xml:space="preserve">, </w:t>
      </w:r>
      <w:r w:rsidRPr="00406004">
        <w:rPr>
          <w:rFonts w:ascii="Times New Roman" w:eastAsia="Calibri" w:hAnsi="Times New Roman" w:cs="Times New Roman"/>
          <w:sz w:val="24"/>
          <w:szCs w:val="28"/>
          <w:lang w:val="ru-RU"/>
        </w:rPr>
        <w:t xml:space="preserve">уьш элпашца билгалйар а </w:t>
      </w:r>
      <w:r w:rsidRPr="00406004">
        <w:rPr>
          <w:rFonts w:ascii="Times New Roman" w:eastAsia="Calibri" w:hAnsi="Times New Roman" w:cs="Times New Roman"/>
          <w:i/>
          <w:sz w:val="24"/>
          <w:szCs w:val="28"/>
          <w:lang w:val="ru-RU"/>
        </w:rPr>
        <w:t xml:space="preserve">(аь, </w:t>
      </w:r>
      <w:r w:rsidRPr="00406004">
        <w:rPr>
          <w:rFonts w:ascii="Times New Roman" w:eastAsia="Calibri" w:hAnsi="Times New Roman" w:cs="Times New Roman"/>
          <w:i/>
          <w:sz w:val="24"/>
          <w:szCs w:val="28"/>
          <w:lang w:val="ru-RU"/>
        </w:rPr>
        <w:lastRenderedPageBreak/>
        <w:t>оь, уь, яь, юь).</w:t>
      </w:r>
      <w:r w:rsidRPr="00406004">
        <w:rPr>
          <w:rFonts w:ascii="Times New Roman" w:eastAsia="Calibri" w:hAnsi="Times New Roman" w:cs="Times New Roman"/>
          <w:sz w:val="24"/>
          <w:szCs w:val="28"/>
          <w:lang w:val="ru-RU"/>
        </w:rPr>
        <w:t xml:space="preserve"> </w:t>
      </w:r>
      <w:r w:rsidRPr="00406004">
        <w:rPr>
          <w:rFonts w:ascii="Times New Roman" w:eastAsia="Calibri" w:hAnsi="Times New Roman" w:cs="Times New Roman"/>
          <w:i/>
          <w:sz w:val="24"/>
          <w:szCs w:val="28"/>
          <w:lang w:val="ru-RU"/>
        </w:rPr>
        <w:t xml:space="preserve">Я, яь, ю, юь, е(ё) </w:t>
      </w:r>
      <w:r w:rsidRPr="00406004">
        <w:rPr>
          <w:rFonts w:ascii="Times New Roman" w:eastAsia="Calibri" w:hAnsi="Times New Roman" w:cs="Times New Roman"/>
          <w:iCs/>
          <w:sz w:val="24"/>
          <w:szCs w:val="28"/>
          <w:lang w:val="ru-RU"/>
        </w:rPr>
        <w:t>элпашца дешнаш</w:t>
      </w:r>
      <w:r w:rsidRPr="00406004">
        <w:rPr>
          <w:rFonts w:ascii="Times New Roman" w:eastAsia="Calibri" w:hAnsi="Times New Roman" w:cs="Times New Roman"/>
          <w:i/>
          <w:sz w:val="24"/>
          <w:szCs w:val="28"/>
          <w:lang w:val="ru-RU"/>
        </w:rPr>
        <w:t>.</w:t>
      </w:r>
      <w:r w:rsidRPr="00406004">
        <w:rPr>
          <w:rFonts w:ascii="Times New Roman" w:eastAsia="Calibri" w:hAnsi="Times New Roman" w:cs="Times New Roman"/>
          <w:sz w:val="24"/>
          <w:szCs w:val="28"/>
          <w:lang w:val="ru-RU"/>
        </w:rPr>
        <w:t xml:space="preserve">  </w:t>
      </w:r>
      <w:r w:rsidRPr="00406004">
        <w:rPr>
          <w:rFonts w:ascii="Times New Roman" w:eastAsia="Calibri" w:hAnsi="Times New Roman" w:cs="Times New Roman"/>
          <w:i/>
          <w:sz w:val="24"/>
          <w:szCs w:val="28"/>
          <w:lang w:val="ru-RU"/>
        </w:rPr>
        <w:t xml:space="preserve">Э, е </w:t>
      </w:r>
      <w:r w:rsidRPr="00406004">
        <w:rPr>
          <w:rFonts w:ascii="Times New Roman" w:eastAsia="Calibri" w:hAnsi="Times New Roman" w:cs="Times New Roman"/>
          <w:iCs/>
          <w:sz w:val="24"/>
          <w:szCs w:val="28"/>
          <w:lang w:val="ru-RU"/>
        </w:rPr>
        <w:t>элпашца дешнаш</w:t>
      </w:r>
      <w:r w:rsidRPr="00406004">
        <w:rPr>
          <w:rFonts w:ascii="Times New Roman" w:eastAsia="Calibri" w:hAnsi="Times New Roman" w:cs="Times New Roman"/>
          <w:i/>
          <w:sz w:val="24"/>
          <w:szCs w:val="28"/>
          <w:lang w:val="ru-RU"/>
        </w:rPr>
        <w:t>.</w:t>
      </w:r>
      <w:r w:rsidRPr="00406004">
        <w:rPr>
          <w:rFonts w:ascii="Times New Roman" w:eastAsia="Calibri" w:hAnsi="Times New Roman" w:cs="Times New Roman"/>
          <w:sz w:val="24"/>
          <w:szCs w:val="28"/>
          <w:lang w:val="ru-RU"/>
        </w:rPr>
        <w:t xml:space="preserve"> Деха а, доца а мукъанаш. </w:t>
      </w:r>
      <w:r w:rsidRPr="00406004">
        <w:rPr>
          <w:rFonts w:ascii="Times New Roman" w:eastAsia="Calibri" w:hAnsi="Times New Roman" w:cs="Times New Roman"/>
          <w:i/>
          <w:iCs/>
          <w:sz w:val="24"/>
          <w:szCs w:val="28"/>
          <w:lang w:val="ru-RU"/>
        </w:rPr>
        <w:t xml:space="preserve">Й </w:t>
      </w:r>
      <w:r w:rsidRPr="00406004">
        <w:rPr>
          <w:rFonts w:ascii="Times New Roman" w:eastAsia="Calibri" w:hAnsi="Times New Roman" w:cs="Times New Roman"/>
          <w:sz w:val="24"/>
          <w:szCs w:val="28"/>
          <w:lang w:val="ru-RU"/>
        </w:rPr>
        <w:t xml:space="preserve">элпаца долу дешнаш. Нохчийн меттан ша-тайпа мукъаза фонемаш </w:t>
      </w:r>
      <w:r w:rsidRPr="00406004">
        <w:rPr>
          <w:rFonts w:ascii="Times New Roman" w:eastAsia="Calibri" w:hAnsi="Times New Roman" w:cs="Times New Roman"/>
          <w:i/>
          <w:sz w:val="24"/>
          <w:szCs w:val="28"/>
          <w:lang w:val="ru-RU"/>
        </w:rPr>
        <w:t>(гӀ, кӀ, къ, кх, пӀ, тӀ, хӀ, хь, цӀ, чӀ, Ӏ)</w:t>
      </w:r>
      <w:r w:rsidRPr="00406004">
        <w:rPr>
          <w:rFonts w:ascii="Times New Roman" w:eastAsia="Calibri" w:hAnsi="Times New Roman" w:cs="Times New Roman"/>
          <w:iCs/>
          <w:sz w:val="24"/>
          <w:szCs w:val="28"/>
          <w:lang w:val="ru-RU"/>
        </w:rPr>
        <w:t xml:space="preserve"> а</w:t>
      </w:r>
      <w:r w:rsidRPr="00406004">
        <w:rPr>
          <w:rFonts w:ascii="Times New Roman" w:eastAsia="Calibri" w:hAnsi="Times New Roman" w:cs="Times New Roman"/>
          <w:i/>
          <w:sz w:val="24"/>
          <w:szCs w:val="28"/>
          <w:lang w:val="ru-RU"/>
        </w:rPr>
        <w:t xml:space="preserve">, </w:t>
      </w:r>
      <w:r w:rsidRPr="00406004">
        <w:rPr>
          <w:rFonts w:ascii="Times New Roman" w:eastAsia="Calibri" w:hAnsi="Times New Roman" w:cs="Times New Roman"/>
          <w:sz w:val="24"/>
          <w:szCs w:val="28"/>
          <w:lang w:val="ru-RU"/>
        </w:rPr>
        <w:t>уьш элпашца билгалйар а</w:t>
      </w:r>
      <w:r w:rsidRPr="00406004">
        <w:rPr>
          <w:rFonts w:ascii="Times New Roman" w:eastAsia="Calibri" w:hAnsi="Times New Roman" w:cs="Times New Roman"/>
          <w:i/>
          <w:sz w:val="24"/>
          <w:szCs w:val="28"/>
          <w:lang w:val="ru-RU"/>
        </w:rPr>
        <w:t>.</w:t>
      </w:r>
      <w:r w:rsidRPr="00406004">
        <w:rPr>
          <w:rFonts w:ascii="Times New Roman" w:eastAsia="Calibri" w:hAnsi="Times New Roman" w:cs="Times New Roman"/>
          <w:sz w:val="24"/>
          <w:szCs w:val="28"/>
          <w:lang w:val="ru-RU"/>
        </w:rPr>
        <w:t xml:space="preserve"> </w:t>
      </w:r>
      <w:r w:rsidRPr="00406004">
        <w:rPr>
          <w:rFonts w:ascii="Times New Roman" w:eastAsia="Calibri" w:hAnsi="Times New Roman" w:cs="Times New Roman"/>
          <w:i/>
          <w:iCs/>
          <w:sz w:val="24"/>
          <w:szCs w:val="28"/>
          <w:lang w:val="ru-RU"/>
        </w:rPr>
        <w:t>Щ, ь, ы, ф</w:t>
      </w:r>
      <w:r w:rsidRPr="00406004">
        <w:rPr>
          <w:rFonts w:ascii="Times New Roman" w:eastAsia="Calibri" w:hAnsi="Times New Roman" w:cs="Times New Roman"/>
          <w:sz w:val="24"/>
          <w:szCs w:val="28"/>
          <w:lang w:val="ru-RU"/>
        </w:rPr>
        <w:t xml:space="preserve"> элпашца долу дешнаш. Шеконца </w:t>
      </w:r>
      <w:r w:rsidRPr="00406004">
        <w:rPr>
          <w:rFonts w:ascii="Times New Roman" w:eastAsia="Calibri" w:hAnsi="Times New Roman" w:cs="Times New Roman"/>
          <w:i/>
          <w:sz w:val="24"/>
          <w:szCs w:val="28"/>
          <w:lang w:val="ru-RU"/>
        </w:rPr>
        <w:t xml:space="preserve">[оьв], [ой], [эв] </w:t>
      </w:r>
      <w:r w:rsidRPr="00406004">
        <w:rPr>
          <w:rFonts w:ascii="Times New Roman" w:eastAsia="Calibri" w:hAnsi="Times New Roman" w:cs="Times New Roman"/>
          <w:iCs/>
          <w:sz w:val="24"/>
          <w:szCs w:val="28"/>
          <w:lang w:val="ru-RU"/>
        </w:rPr>
        <w:t>хеза дешнаш нийсайаздар</w:t>
      </w:r>
      <w:r w:rsidRPr="00406004">
        <w:rPr>
          <w:rFonts w:ascii="Times New Roman" w:eastAsia="Calibri" w:hAnsi="Times New Roman" w:cs="Times New Roman"/>
          <w:i/>
          <w:sz w:val="24"/>
          <w:szCs w:val="28"/>
          <w:lang w:val="ru-RU"/>
        </w:rPr>
        <w:t>.</w:t>
      </w:r>
    </w:p>
    <w:p w:rsidR="009D4CEF" w:rsidRPr="00406004" w:rsidRDefault="009D4CEF" w:rsidP="00F860FF">
      <w:pPr>
        <w:spacing w:after="0" w:line="360" w:lineRule="auto"/>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           Дешнаш дешдакъошка декъар (мукъаза элпийн цхьаьнакхетарш дерш а цхьаьна).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Дошамашца болх беш алфавитах болчу кхетамах пайдаэцар.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p w:rsidR="009D4CEF" w:rsidRPr="00406004" w:rsidRDefault="009D4CEF" w:rsidP="00F860FF">
      <w:pPr>
        <w:spacing w:after="0" w:line="240" w:lineRule="auto"/>
        <w:rPr>
          <w:rFonts w:ascii="Times New Roman" w:eastAsia="Calibri" w:hAnsi="Times New Roman" w:cs="Times New Roman"/>
          <w:b/>
          <w:sz w:val="24"/>
          <w:szCs w:val="28"/>
          <w:lang w:val="ru-RU"/>
        </w:rPr>
      </w:pP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Лексика</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ЦхьанамаьӀнийн а, дукхамаьӀнийн а дешнаш (атта дешнаш, тергам). </w:t>
      </w: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sz w:val="24"/>
          <w:szCs w:val="28"/>
          <w:lang w:val="ru-RU"/>
        </w:rPr>
        <w:t>Къамелехь синонимех а, антонимех а пайдаэцарна тӀехь тергам.</w:t>
      </w:r>
    </w:p>
    <w:p w:rsidR="009D4CEF" w:rsidRPr="00406004" w:rsidRDefault="009D4CEF" w:rsidP="00F860FF">
      <w:pPr>
        <w:spacing w:after="0" w:line="240" w:lineRule="auto"/>
        <w:rPr>
          <w:rFonts w:ascii="Times New Roman" w:eastAsia="Calibri" w:hAnsi="Times New Roman" w:cs="Times New Roman"/>
          <w:b/>
          <w:sz w:val="24"/>
          <w:szCs w:val="28"/>
          <w:lang w:val="ru-RU"/>
        </w:rPr>
      </w:pP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Дешан хӀоттам (морфемика)</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rsidR="009D4CEF" w:rsidRPr="00406004" w:rsidRDefault="009D4CEF" w:rsidP="00F860FF">
      <w:pPr>
        <w:spacing w:after="0" w:line="240" w:lineRule="auto"/>
        <w:rPr>
          <w:rFonts w:ascii="Times New Roman" w:eastAsia="Calibri" w:hAnsi="Times New Roman" w:cs="Times New Roman"/>
          <w:b/>
          <w:sz w:val="24"/>
          <w:szCs w:val="28"/>
          <w:lang w:val="ru-RU"/>
        </w:rPr>
      </w:pPr>
    </w:p>
    <w:p w:rsidR="009D4CEF" w:rsidRPr="00406004" w:rsidRDefault="009D4CEF" w:rsidP="00F860FF">
      <w:pPr>
        <w:spacing w:after="0" w:line="24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Морфологи</w:t>
      </w:r>
    </w:p>
    <w:p w:rsidR="009D4CEF" w:rsidRPr="00406004" w:rsidRDefault="009D4CEF" w:rsidP="00F860FF">
      <w:pPr>
        <w:spacing w:after="0" w:line="240" w:lineRule="auto"/>
        <w:rPr>
          <w:rFonts w:ascii="Times New Roman" w:eastAsia="Calibri" w:hAnsi="Times New Roman" w:cs="Times New Roman"/>
          <w:b/>
          <w:sz w:val="24"/>
          <w:szCs w:val="28"/>
          <w:lang w:val="ru-RU"/>
        </w:rPr>
      </w:pP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Къамелан дакъош</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ЦӀердош (довзийтар): йукъара маьӀна, хаттарш </w:t>
      </w:r>
      <w:r w:rsidRPr="00406004">
        <w:rPr>
          <w:rFonts w:ascii="Times New Roman" w:eastAsia="Calibri" w:hAnsi="Times New Roman" w:cs="Times New Roman"/>
          <w:i/>
          <w:sz w:val="24"/>
          <w:szCs w:val="28"/>
          <w:lang w:val="ru-RU"/>
        </w:rPr>
        <w:t>(«мила?», «хӀун?»)</w:t>
      </w:r>
      <w:r w:rsidRPr="00406004">
        <w:rPr>
          <w:rFonts w:ascii="Times New Roman" w:eastAsia="Calibri" w:hAnsi="Times New Roman" w:cs="Times New Roman"/>
          <w:sz w:val="24"/>
          <w:szCs w:val="28"/>
          <w:lang w:val="ru-RU"/>
        </w:rPr>
        <w:t>, къамелехь пайдаэцар. Йукъара а, долахь а цӀердешнаш (фамилеш, цӀераш, дайн цӀераш, дийнатийн цӀераш, меттигийн цӀераш).</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Хандош (довзийтар): йукъара маьӀна, хаттарш </w:t>
      </w:r>
      <w:r w:rsidRPr="00406004">
        <w:rPr>
          <w:rFonts w:ascii="Times New Roman" w:eastAsia="Calibri" w:hAnsi="Times New Roman" w:cs="Times New Roman"/>
          <w:i/>
          <w:sz w:val="24"/>
          <w:szCs w:val="28"/>
          <w:lang w:val="ru-RU"/>
        </w:rPr>
        <w:t>(«хӀун до?», «хӀун дина?», «хӀун дийр ду?»)</w:t>
      </w:r>
      <w:r w:rsidRPr="00406004">
        <w:rPr>
          <w:rFonts w:ascii="Times New Roman" w:eastAsia="Calibri" w:hAnsi="Times New Roman" w:cs="Times New Roman"/>
          <w:sz w:val="24"/>
          <w:szCs w:val="28"/>
          <w:lang w:val="ru-RU"/>
        </w:rPr>
        <w:t>, къамелехь пайдаэцар.</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Билгалдош (довзийтар): йукъара маьӀна, хаттарш </w:t>
      </w:r>
      <w:r w:rsidRPr="00406004">
        <w:rPr>
          <w:rFonts w:ascii="Times New Roman" w:eastAsia="Calibri" w:hAnsi="Times New Roman" w:cs="Times New Roman"/>
          <w:i/>
          <w:sz w:val="24"/>
          <w:szCs w:val="28"/>
          <w:lang w:val="ru-RU"/>
        </w:rPr>
        <w:t>(«муха?», «хьенан?» «стенан?»)</w:t>
      </w:r>
      <w:r w:rsidRPr="00406004">
        <w:rPr>
          <w:rFonts w:ascii="Times New Roman" w:eastAsia="Calibri" w:hAnsi="Times New Roman" w:cs="Times New Roman"/>
          <w:sz w:val="24"/>
          <w:szCs w:val="28"/>
          <w:lang w:val="ru-RU"/>
        </w:rPr>
        <w:t>, къамелехь пайдаэцар.</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ДештӀаьхье. Уггар йаьржина дештӀаьхьенаш: </w:t>
      </w:r>
      <w:r w:rsidRPr="00406004">
        <w:rPr>
          <w:rFonts w:ascii="Times New Roman" w:eastAsia="Calibri" w:hAnsi="Times New Roman" w:cs="Times New Roman"/>
          <w:i/>
          <w:sz w:val="24"/>
          <w:szCs w:val="28"/>
          <w:lang w:val="ru-RU"/>
        </w:rPr>
        <w:t>тӀе, тӀера, чу, чуьра, кӀел</w:t>
      </w:r>
      <w:r w:rsidRPr="00406004">
        <w:rPr>
          <w:rFonts w:ascii="Times New Roman" w:eastAsia="Calibri" w:hAnsi="Times New Roman" w:cs="Times New Roman"/>
          <w:sz w:val="24"/>
          <w:szCs w:val="28"/>
          <w:lang w:val="ru-RU"/>
        </w:rPr>
        <w:t>, и.д.кх.</w:t>
      </w:r>
    </w:p>
    <w:p w:rsidR="009D4CEF" w:rsidRPr="00406004" w:rsidRDefault="009D4CEF" w:rsidP="00F860FF">
      <w:pPr>
        <w:spacing w:after="0" w:line="240" w:lineRule="auto"/>
        <w:rPr>
          <w:rFonts w:ascii="Times New Roman" w:eastAsia="Calibri" w:hAnsi="Times New Roman" w:cs="Times New Roman"/>
          <w:b/>
          <w:sz w:val="24"/>
          <w:szCs w:val="28"/>
          <w:lang w:val="ru-RU"/>
        </w:rPr>
      </w:pP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Синтаксис</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Предложенехь дешнийн къепе; предложенехь дешнийн уьйр (карладаккхар).</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Предложени меттан дакъа санна. Предложени а, дош а. Предложенин дашах къастар.</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Аларан Ӏалашоне хьаьжжина, предложенийн тайпанаш: дийцаран, хаттаран, тӀедожоран предложенеш.</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 Синхаамийн иэшаре (эмоцин окраске) хьаьжжина, предложенийн тайпанаш (интонацехула (иэшарехула): айдаран а, айдаран йоцу а предложенеш.</w:t>
      </w:r>
    </w:p>
    <w:p w:rsidR="009D4CEF" w:rsidRPr="00406004" w:rsidRDefault="009D4CEF" w:rsidP="00F860FF">
      <w:pPr>
        <w:spacing w:after="0" w:line="360" w:lineRule="auto"/>
        <w:rPr>
          <w:rFonts w:ascii="Times New Roman" w:eastAsia="Calibri" w:hAnsi="Times New Roman" w:cs="Times New Roman"/>
          <w:sz w:val="24"/>
          <w:szCs w:val="28"/>
          <w:lang w:val="ru-RU"/>
        </w:rPr>
      </w:pPr>
    </w:p>
    <w:p w:rsidR="009D4CEF" w:rsidRPr="00406004" w:rsidRDefault="009D4CEF" w:rsidP="00F860FF">
      <w:pPr>
        <w:spacing w:after="0" w:line="360" w:lineRule="auto"/>
        <w:rPr>
          <w:rFonts w:ascii="Times New Roman" w:eastAsia="Calibri" w:hAnsi="Times New Roman" w:cs="Times New Roman"/>
          <w:b/>
          <w:sz w:val="24"/>
          <w:szCs w:val="28"/>
          <w:lang w:val="ru-RU"/>
        </w:rPr>
      </w:pPr>
      <w:r w:rsidRPr="00406004">
        <w:rPr>
          <w:rFonts w:ascii="Times New Roman" w:eastAsia="Calibri" w:hAnsi="Times New Roman" w:cs="Times New Roman"/>
          <w:b/>
          <w:sz w:val="24"/>
          <w:szCs w:val="28"/>
          <w:lang w:val="ru-RU"/>
        </w:rPr>
        <w:t>Орфографи а, пунктуаци а.</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lastRenderedPageBreak/>
        <w:t xml:space="preserve">1-чу </w:t>
      </w:r>
      <w:r w:rsidR="00F860FF" w:rsidRPr="00406004">
        <w:rPr>
          <w:rFonts w:ascii="Times New Roman" w:eastAsia="Calibri" w:hAnsi="Times New Roman" w:cs="Times New Roman"/>
          <w:sz w:val="24"/>
          <w:szCs w:val="28"/>
          <w:lang w:val="ru-RU"/>
        </w:rPr>
        <w:t xml:space="preserve">классехь Ӏамийна нийсайаздаран </w:t>
      </w:r>
      <w:r w:rsidRPr="00406004">
        <w:rPr>
          <w:rFonts w:ascii="Times New Roman" w:eastAsia="Calibri" w:hAnsi="Times New Roman" w:cs="Times New Roman"/>
          <w:sz w:val="24"/>
          <w:szCs w:val="28"/>
          <w:lang w:val="ru-RU"/>
        </w:rPr>
        <w:t xml:space="preserve">бакъонаш карлайахар. Предложенин йуьххьехь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406004">
        <w:rPr>
          <w:rFonts w:ascii="Times New Roman" w:eastAsia="Calibri" w:hAnsi="Times New Roman" w:cs="Times New Roman"/>
          <w:i/>
          <w:sz w:val="24"/>
          <w:szCs w:val="28"/>
          <w:lang w:val="ru-RU"/>
        </w:rPr>
        <w:t>я, яь, ю, юь, е (ё)</w:t>
      </w:r>
      <w:r w:rsidRPr="00406004">
        <w:rPr>
          <w:rFonts w:ascii="Times New Roman" w:eastAsia="Calibri" w:hAnsi="Times New Roman" w:cs="Times New Roman"/>
          <w:sz w:val="24"/>
          <w:szCs w:val="28"/>
          <w:lang w:val="ru-RU"/>
        </w:rPr>
        <w:t xml:space="preserve"> элпийн  нийсайаздар, тӀеэцначу (йукъарчу) дешнашкахь  </w:t>
      </w:r>
      <w:r w:rsidRPr="00406004">
        <w:rPr>
          <w:rFonts w:ascii="Times New Roman" w:eastAsia="Calibri" w:hAnsi="Times New Roman" w:cs="Times New Roman"/>
          <w:i/>
          <w:sz w:val="24"/>
          <w:szCs w:val="28"/>
          <w:lang w:val="ru-RU"/>
        </w:rPr>
        <w:t xml:space="preserve">я, ю, е (ё) </w:t>
      </w:r>
      <w:r w:rsidRPr="00406004">
        <w:rPr>
          <w:rFonts w:ascii="Times New Roman" w:eastAsia="Calibri" w:hAnsi="Times New Roman" w:cs="Times New Roman"/>
          <w:iCs/>
          <w:sz w:val="24"/>
          <w:szCs w:val="28"/>
          <w:lang w:val="ru-RU"/>
        </w:rPr>
        <w:t>элпийн</w:t>
      </w:r>
      <w:r w:rsidRPr="00406004">
        <w:rPr>
          <w:rFonts w:ascii="Times New Roman" w:eastAsia="Calibri" w:hAnsi="Times New Roman" w:cs="Times New Roman"/>
          <w:i/>
          <w:sz w:val="24"/>
          <w:szCs w:val="28"/>
          <w:lang w:val="ru-RU"/>
        </w:rPr>
        <w:t xml:space="preserve"> </w:t>
      </w:r>
      <w:r w:rsidRPr="00406004">
        <w:rPr>
          <w:rFonts w:ascii="Times New Roman" w:eastAsia="Calibri" w:hAnsi="Times New Roman" w:cs="Times New Roman"/>
          <w:sz w:val="24"/>
          <w:szCs w:val="28"/>
          <w:lang w:val="ru-RU"/>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406004">
        <w:rPr>
          <w:rFonts w:ascii="Times New Roman" w:eastAsia="Calibri" w:hAnsi="Times New Roman" w:cs="Times New Roman"/>
          <w:i/>
          <w:sz w:val="24"/>
          <w:szCs w:val="28"/>
          <w:lang w:val="ru-RU"/>
        </w:rPr>
        <w:t>я, яь, ю, юь, е (ё)</w:t>
      </w:r>
      <w:r w:rsidRPr="00406004">
        <w:rPr>
          <w:rFonts w:ascii="Times New Roman" w:eastAsia="Calibri" w:hAnsi="Times New Roman" w:cs="Times New Roman"/>
          <w:iCs/>
          <w:sz w:val="24"/>
          <w:szCs w:val="28"/>
          <w:lang w:val="ru-RU"/>
        </w:rPr>
        <w:t>элпийн нийсайаздар</w:t>
      </w:r>
      <w:r w:rsidRPr="00406004">
        <w:rPr>
          <w:rFonts w:ascii="Times New Roman" w:eastAsia="Calibri" w:hAnsi="Times New Roman" w:cs="Times New Roman"/>
          <w:sz w:val="24"/>
          <w:szCs w:val="28"/>
          <w:lang w:val="ru-RU"/>
        </w:rPr>
        <w:t xml:space="preserve">, тӀеэцначу дешнашкахь (долахь цӀерашкахь)  </w:t>
      </w:r>
      <w:r w:rsidRPr="00406004">
        <w:rPr>
          <w:rFonts w:ascii="Times New Roman" w:eastAsia="Calibri" w:hAnsi="Times New Roman" w:cs="Times New Roman"/>
          <w:i/>
          <w:sz w:val="24"/>
          <w:szCs w:val="28"/>
          <w:lang w:val="ru-RU"/>
        </w:rPr>
        <w:t>я, ю, е (ё)</w:t>
      </w:r>
      <w:r w:rsidRPr="00406004">
        <w:rPr>
          <w:rFonts w:ascii="Times New Roman" w:eastAsia="Calibri" w:hAnsi="Times New Roman" w:cs="Times New Roman"/>
          <w:sz w:val="24"/>
          <w:szCs w:val="28"/>
          <w:lang w:val="ru-RU"/>
        </w:rPr>
        <w:t xml:space="preserve"> элпийн нийсайаздар; нохчийн меттан мукъазчу элпийн </w:t>
      </w:r>
      <w:r w:rsidRPr="00406004">
        <w:rPr>
          <w:rFonts w:ascii="Times New Roman" w:eastAsia="Calibri" w:hAnsi="Times New Roman" w:cs="Times New Roman"/>
          <w:i/>
          <w:sz w:val="24"/>
          <w:szCs w:val="28"/>
          <w:lang w:val="ru-RU"/>
        </w:rPr>
        <w:t xml:space="preserve">(къ, кӀ, кх, гӀ, и.д.кх.) </w:t>
      </w:r>
      <w:r w:rsidRPr="00406004">
        <w:rPr>
          <w:rFonts w:ascii="Times New Roman" w:eastAsia="Calibri" w:hAnsi="Times New Roman" w:cs="Times New Roman"/>
          <w:iCs/>
          <w:sz w:val="24"/>
          <w:szCs w:val="28"/>
          <w:lang w:val="ru-RU"/>
        </w:rPr>
        <w:t>нийсайаздар;</w:t>
      </w:r>
      <w:r w:rsidRPr="00406004">
        <w:rPr>
          <w:rFonts w:ascii="Times New Roman" w:eastAsia="Calibri" w:hAnsi="Times New Roman" w:cs="Times New Roman"/>
          <w:sz w:val="24"/>
          <w:szCs w:val="28"/>
          <w:lang w:val="ru-RU"/>
        </w:rPr>
        <w:t xml:space="preserve"> шеконца </w:t>
      </w:r>
      <w:r w:rsidRPr="00406004">
        <w:rPr>
          <w:rFonts w:ascii="Times New Roman" w:eastAsia="Calibri" w:hAnsi="Times New Roman" w:cs="Times New Roman"/>
          <w:i/>
          <w:sz w:val="24"/>
          <w:szCs w:val="28"/>
          <w:lang w:val="ru-RU"/>
        </w:rPr>
        <w:t xml:space="preserve">[оьв], [ой], [эв] </w:t>
      </w:r>
      <w:r w:rsidRPr="00406004">
        <w:rPr>
          <w:rFonts w:ascii="Times New Roman" w:eastAsia="Calibri" w:hAnsi="Times New Roman" w:cs="Times New Roman"/>
          <w:iCs/>
          <w:sz w:val="24"/>
          <w:szCs w:val="28"/>
          <w:lang w:val="ru-RU"/>
        </w:rPr>
        <w:t xml:space="preserve">хезачу дешнийн нийсайаздар </w:t>
      </w:r>
      <w:r w:rsidRPr="00406004">
        <w:rPr>
          <w:rFonts w:ascii="Times New Roman" w:eastAsia="Calibri" w:hAnsi="Times New Roman" w:cs="Times New Roman"/>
          <w:i/>
          <w:sz w:val="24"/>
          <w:szCs w:val="28"/>
          <w:lang w:val="ru-RU"/>
        </w:rPr>
        <w:t>(-эв,-аьв,-ев)</w:t>
      </w:r>
      <w:r w:rsidRPr="00406004">
        <w:rPr>
          <w:rFonts w:ascii="Times New Roman" w:eastAsia="Calibri" w:hAnsi="Times New Roman" w:cs="Times New Roman"/>
          <w:sz w:val="24"/>
          <w:szCs w:val="28"/>
          <w:lang w:val="ru-RU"/>
        </w:rPr>
        <w:t xml:space="preserve">;  </w:t>
      </w:r>
      <w:r w:rsidRPr="00406004">
        <w:rPr>
          <w:rFonts w:ascii="Times New Roman" w:eastAsia="Calibri" w:hAnsi="Times New Roman" w:cs="Times New Roman"/>
          <w:i/>
          <w:sz w:val="24"/>
          <w:szCs w:val="28"/>
          <w:lang w:val="ru-RU"/>
        </w:rPr>
        <w:t xml:space="preserve">щ, ь, ы, ф </w:t>
      </w:r>
      <w:r w:rsidRPr="00406004">
        <w:rPr>
          <w:rFonts w:ascii="Times New Roman" w:eastAsia="Calibri" w:hAnsi="Times New Roman" w:cs="Times New Roman"/>
          <w:iCs/>
          <w:sz w:val="24"/>
          <w:szCs w:val="28"/>
          <w:lang w:val="ru-RU"/>
        </w:rPr>
        <w:t>элпашца долчу дешнийн нийсайаздар</w:t>
      </w:r>
      <w:r w:rsidRPr="00406004">
        <w:rPr>
          <w:rFonts w:ascii="Times New Roman" w:eastAsia="Calibri" w:hAnsi="Times New Roman" w:cs="Times New Roman"/>
          <w:sz w:val="24"/>
          <w:szCs w:val="28"/>
          <w:lang w:val="ru-RU"/>
        </w:rPr>
        <w:t xml:space="preserve">; </w:t>
      </w:r>
      <w:r w:rsidRPr="00406004">
        <w:rPr>
          <w:rFonts w:ascii="Times New Roman" w:eastAsia="Calibri" w:hAnsi="Times New Roman" w:cs="Times New Roman"/>
          <w:iCs/>
          <w:sz w:val="24"/>
          <w:szCs w:val="28"/>
          <w:lang w:val="ru-RU"/>
        </w:rPr>
        <w:t>деха мукъа</w:t>
      </w:r>
      <w:r w:rsidRPr="00406004">
        <w:rPr>
          <w:rFonts w:ascii="Times New Roman" w:eastAsia="Calibri" w:hAnsi="Times New Roman" w:cs="Times New Roman"/>
          <w:sz w:val="24"/>
          <w:szCs w:val="28"/>
          <w:lang w:val="ru-RU"/>
        </w:rPr>
        <w:t xml:space="preserve"> </w:t>
      </w:r>
      <w:r w:rsidRPr="00406004">
        <w:rPr>
          <w:rFonts w:ascii="Times New Roman" w:eastAsia="Calibri" w:hAnsi="Times New Roman" w:cs="Times New Roman"/>
          <w:i/>
          <w:sz w:val="24"/>
          <w:szCs w:val="28"/>
          <w:lang w:val="ru-RU"/>
        </w:rPr>
        <w:t xml:space="preserve">и, уь </w:t>
      </w:r>
      <w:r w:rsidRPr="00406004">
        <w:rPr>
          <w:rFonts w:ascii="Times New Roman" w:eastAsia="Calibri" w:hAnsi="Times New Roman" w:cs="Times New Roman"/>
          <w:iCs/>
          <w:sz w:val="24"/>
          <w:szCs w:val="28"/>
          <w:lang w:val="ru-RU"/>
        </w:rPr>
        <w:t xml:space="preserve">хезачохь </w:t>
      </w:r>
      <w:r w:rsidRPr="00406004">
        <w:rPr>
          <w:rFonts w:ascii="Times New Roman" w:eastAsia="Calibri" w:hAnsi="Times New Roman" w:cs="Times New Roman"/>
          <w:i/>
          <w:sz w:val="24"/>
          <w:szCs w:val="28"/>
          <w:lang w:val="ru-RU"/>
        </w:rPr>
        <w:t>й</w:t>
      </w:r>
      <w:r w:rsidRPr="00406004">
        <w:rPr>
          <w:rFonts w:ascii="Times New Roman" w:eastAsia="Calibri" w:hAnsi="Times New Roman" w:cs="Times New Roman"/>
          <w:iCs/>
          <w:sz w:val="24"/>
          <w:szCs w:val="28"/>
          <w:lang w:val="ru-RU"/>
        </w:rPr>
        <w:t xml:space="preserve"> элп йаздар</w:t>
      </w:r>
      <w:r w:rsidRPr="00406004">
        <w:rPr>
          <w:rFonts w:ascii="Times New Roman" w:eastAsia="Calibri" w:hAnsi="Times New Roman" w:cs="Times New Roman"/>
          <w:sz w:val="24"/>
          <w:szCs w:val="28"/>
          <w:lang w:val="ru-RU"/>
        </w:rPr>
        <w:t xml:space="preserve">; дештӀаьхьенаш цӀердешнашца къаьстина йазйар. </w:t>
      </w:r>
    </w:p>
    <w:p w:rsidR="009D4CEF" w:rsidRPr="00406004" w:rsidRDefault="009D4CEF" w:rsidP="00F860FF">
      <w:pPr>
        <w:widowControl w:val="0"/>
        <w:autoSpaceDE w:val="0"/>
        <w:autoSpaceDN w:val="0"/>
        <w:spacing w:after="0" w:line="360" w:lineRule="auto"/>
        <w:ind w:left="157"/>
        <w:rPr>
          <w:rFonts w:ascii="Times New Roman" w:eastAsia="Times New Roman" w:hAnsi="Times New Roman" w:cs="Times New Roman"/>
          <w:b/>
          <w:w w:val="90"/>
          <w:sz w:val="24"/>
          <w:szCs w:val="28"/>
          <w:lang w:val="ru-RU"/>
        </w:rPr>
      </w:pPr>
    </w:p>
    <w:p w:rsidR="009D4CEF" w:rsidRPr="00406004" w:rsidRDefault="009D4CEF" w:rsidP="00F860FF">
      <w:pPr>
        <w:widowControl w:val="0"/>
        <w:autoSpaceDE w:val="0"/>
        <w:autoSpaceDN w:val="0"/>
        <w:spacing w:after="0" w:line="360" w:lineRule="auto"/>
        <w:ind w:left="157"/>
        <w:rPr>
          <w:rFonts w:ascii="Times New Roman" w:eastAsia="Times New Roman" w:hAnsi="Times New Roman" w:cs="Times New Roman"/>
          <w:b/>
          <w:sz w:val="24"/>
          <w:szCs w:val="28"/>
          <w:lang w:val="ru-RU"/>
        </w:rPr>
      </w:pPr>
      <w:r w:rsidRPr="00406004">
        <w:rPr>
          <w:rFonts w:ascii="Times New Roman" w:eastAsia="Times New Roman" w:hAnsi="Times New Roman" w:cs="Times New Roman"/>
          <w:b/>
          <w:w w:val="90"/>
          <w:sz w:val="24"/>
          <w:szCs w:val="28"/>
          <w:lang w:val="ru-RU"/>
        </w:rPr>
        <w:t>Къамел кхиор</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Суьртан репродукцихула барта дийцар хӀоттор. Ша бинчу тергамашкахула а, хаттаршкахула а барта дийцар хӀоттор.</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 Текстийн тайпанаш: суртхӀоттор, дийцар, ойлайар, церан башхаллаш (йуьхьанцара довзийтар).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Декъалдар а, декъалдаран открытка (диллина кехат) а.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rsidR="009D4CEF" w:rsidRPr="00406004" w:rsidRDefault="009D4CEF" w:rsidP="00F860FF">
      <w:pPr>
        <w:spacing w:after="0" w:line="360" w:lineRule="auto"/>
        <w:ind w:firstLine="708"/>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 xml:space="preserve">Хаттаршна тӀе а тевжаш, 25-35 дешан барамехь йолу дийцаран текст ма-йарра схьайийцар. </w:t>
      </w:r>
    </w:p>
    <w:p w:rsidR="009D4CEF" w:rsidRPr="00A5751A" w:rsidRDefault="009D4CEF">
      <w:pPr>
        <w:rPr>
          <w:lang w:val="ru-RU"/>
        </w:rPr>
        <w:sectPr w:rsidR="009D4CEF" w:rsidRPr="00A5751A" w:rsidSect="00A5751A">
          <w:pgSz w:w="11900" w:h="16840"/>
          <w:pgMar w:top="298" w:right="701" w:bottom="296" w:left="1440" w:header="720" w:footer="720" w:gutter="0"/>
          <w:cols w:space="720" w:equalWidth="0">
            <w:col w:w="9759" w:space="0"/>
          </w:cols>
          <w:docGrid w:linePitch="360"/>
        </w:sectPr>
      </w:pPr>
    </w:p>
    <w:p w:rsidR="00F860FF" w:rsidRPr="00F860FF" w:rsidRDefault="00F860FF" w:rsidP="00F860FF">
      <w:pPr>
        <w:spacing w:after="0" w:line="360" w:lineRule="auto"/>
        <w:rPr>
          <w:rFonts w:ascii="Times New Roman" w:eastAsia="Calibri" w:hAnsi="Times New Roman" w:cs="Times New Roman"/>
          <w:b/>
          <w:sz w:val="28"/>
          <w:szCs w:val="28"/>
          <w:lang w:val="ru-RU"/>
        </w:rPr>
      </w:pPr>
    </w:p>
    <w:p w:rsidR="00F860FF" w:rsidRPr="00F860FF" w:rsidRDefault="00F860FF" w:rsidP="00F860FF">
      <w:pPr>
        <w:spacing w:after="0" w:line="360" w:lineRule="auto"/>
        <w:rPr>
          <w:rFonts w:ascii="Times New Roman" w:eastAsia="Calibri" w:hAnsi="Times New Roman" w:cs="Times New Roman"/>
          <w:b/>
          <w:lang w:val="ru-RU"/>
        </w:rPr>
      </w:pPr>
      <w:r w:rsidRPr="00F860FF">
        <w:rPr>
          <w:rFonts w:ascii="Times New Roman" w:eastAsia="Calibri" w:hAnsi="Times New Roman" w:cs="Times New Roman"/>
          <w:b/>
          <w:lang w:val="ru-RU"/>
        </w:rPr>
        <w:t xml:space="preserve">ЛИЧНОСТНИ ЖАМӀАШ </w:t>
      </w:r>
    </w:p>
    <w:p w:rsidR="00F860FF" w:rsidRPr="00F860FF" w:rsidRDefault="00BE455F" w:rsidP="00F860FF">
      <w:pPr>
        <w:spacing w:after="0" w:line="360" w:lineRule="auto"/>
        <w:ind w:firstLine="708"/>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2-чу классехь </w:t>
      </w:r>
      <w:r w:rsidR="00F860FF" w:rsidRPr="00F860FF">
        <w:rPr>
          <w:rFonts w:ascii="Times New Roman" w:eastAsia="Calibri" w:hAnsi="Times New Roman" w:cs="Times New Roman"/>
          <w:sz w:val="24"/>
          <w:szCs w:val="24"/>
          <w:lang w:val="ru-RU"/>
        </w:rPr>
        <w:t xml:space="preserve">«Ненан (нохчийн) мотт» предмет Ӏаморан жамӀехь кхетош-кхиоран гӀуллакхдаран коьрта некъаш кхочушдечу хенахь дешархочун кхоллалур ду хӀара </w:t>
      </w:r>
      <w:r w:rsidR="00F860FF" w:rsidRPr="00F860FF">
        <w:rPr>
          <w:rFonts w:ascii="Times New Roman" w:eastAsia="Calibri" w:hAnsi="Times New Roman" w:cs="Times New Roman"/>
          <w:b/>
          <w:sz w:val="24"/>
          <w:szCs w:val="24"/>
          <w:lang w:val="ru-RU"/>
        </w:rPr>
        <w:t xml:space="preserve">личностни </w:t>
      </w:r>
      <w:r w:rsidR="00F860FF" w:rsidRPr="00F860FF">
        <w:rPr>
          <w:rFonts w:ascii="Times New Roman" w:eastAsia="Calibri" w:hAnsi="Times New Roman" w:cs="Times New Roman"/>
          <w:sz w:val="24"/>
          <w:szCs w:val="24"/>
          <w:lang w:val="ru-RU"/>
        </w:rPr>
        <w:t xml:space="preserve">жамӀаш: </w:t>
      </w:r>
    </w:p>
    <w:p w:rsidR="00F860FF" w:rsidRPr="00F860FF" w:rsidRDefault="00F860FF" w:rsidP="00F860FF">
      <w:pPr>
        <w:spacing w:after="0" w:line="360" w:lineRule="auto"/>
        <w:jc w:val="both"/>
        <w:rPr>
          <w:rFonts w:ascii="Times New Roman" w:eastAsia="Calibri"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гражданско-патриотически кхетош-кхиоран:</w:t>
      </w:r>
    </w:p>
    <w:p w:rsidR="00F860FF" w:rsidRPr="00F860FF" w:rsidRDefault="00F860FF" w:rsidP="00F860FF">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шен Даймахкаца мехалаллин йукъаметтиг кхоллайалар, цу йукъахь республикин истори а, культура а гойту, ненан мотт Ӏаморехула а; </w:t>
      </w:r>
    </w:p>
    <w:p w:rsidR="00F860FF" w:rsidRPr="00F860FF" w:rsidRDefault="00F860FF" w:rsidP="00F860FF">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шен этнокультурин а, россин а граждански идентичностах кхетар, Нохчийн Республикин пачхьалкхан маттах санна, ненан (нохчийн) меттан маьӀналлех кхетар; </w:t>
      </w:r>
    </w:p>
    <w:p w:rsidR="00F860FF" w:rsidRPr="00F860FF"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шен мехкан а, даймехкан а дӀадаханчун, таханенан, хиндолчун декъахь хилар, цу йукъахь исбаьхьаллин говзаршца болх барехь, хьелаш дийцаре дарехула а;</w:t>
      </w:r>
    </w:p>
    <w:p w:rsidR="00F860FF" w:rsidRPr="00F860FF"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шен а, кхечу а халкъашка ларам, цу йукъахь исбаьхьаллин говзаршкара масалийн буха тӀехь кхуллуш берг а;</w:t>
      </w:r>
    </w:p>
    <w:p w:rsidR="00F860FF" w:rsidRPr="00F860FF"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йукъараллин декъашхочух санна, адамах болу дуьххьарлера кхетам, адаман бакъонех а, жоьпаллех а, ларамах а, адаман сийлаллех а, леларан гӀиллакх-оьздангаллин норманех а, адамашна йукъарчу йукъаметтигийн бакъонех а, цу йукъахь исбаьхьаллин говзаршкахь гайтинарш а;</w:t>
      </w:r>
    </w:p>
    <w:p w:rsidR="00F860FF" w:rsidRPr="00F860FF" w:rsidRDefault="00F860FF" w:rsidP="00F860FF">
      <w:pPr>
        <w:spacing w:after="0" w:line="360" w:lineRule="auto"/>
        <w:ind w:left="709" w:hanging="283"/>
        <w:jc w:val="both"/>
        <w:rPr>
          <w:rFonts w:ascii="Times New Roman" w:eastAsia="Calibri" w:hAnsi="Times New Roman" w:cs="Times New Roman"/>
          <w:b/>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син-оьздангаллин кхетош-кхиоран: </w:t>
      </w:r>
    </w:p>
    <w:p w:rsidR="00F860FF" w:rsidRPr="00F860FF"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шен дахарехь а, йешарехь а зеделлачунна тӀе а тевжаш, хӀора адаман индивидуальность ларар;</w:t>
      </w:r>
    </w:p>
    <w:p w:rsidR="00F860FF" w:rsidRPr="00F860FF"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rsidR="00F860FF" w:rsidRPr="00F860FF"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rsidR="00F860FF" w:rsidRPr="00F860FF" w:rsidRDefault="00F860FF" w:rsidP="00F860FF">
      <w:pPr>
        <w:spacing w:after="0" w:line="360" w:lineRule="auto"/>
        <w:jc w:val="both"/>
        <w:rPr>
          <w:rFonts w:ascii="Times New Roman" w:eastAsia="Calibri"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эстетикин кхетош-кхиоран: </w:t>
      </w:r>
    </w:p>
    <w:p w:rsidR="00F860FF" w:rsidRPr="00F860FF"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исбаьхьаллин культурица лараме йукъаметтиг а, шовкъ а, искусстван тайпанашна а, шен а, кхечу а халкъийн ламасташна а, кхоллараллина а экамалла;</w:t>
      </w:r>
    </w:p>
    <w:p w:rsidR="00F860FF" w:rsidRPr="00F860FF"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lastRenderedPageBreak/>
        <w:t>исбаьхьаллин гӀуллакхдаран тайп-тайпанчу кепашкахь ша гайта гӀертар, меттан говзаллехь а цхьаьна; тӀекеренан а, ша гайтаран а гӀирсах санна, ненан меттан мехалаллех кхетар;</w:t>
      </w:r>
    </w:p>
    <w:p w:rsidR="00F860FF" w:rsidRPr="00F860FF" w:rsidRDefault="00F860FF" w:rsidP="00F860FF">
      <w:pPr>
        <w:spacing w:after="0" w:line="360" w:lineRule="auto"/>
        <w:jc w:val="both"/>
        <w:rPr>
          <w:rFonts w:ascii="Times New Roman" w:eastAsia="Calibri" w:hAnsi="Times New Roman" w:cs="Times New Roman"/>
          <w:b/>
          <w:bCs/>
          <w:sz w:val="24"/>
          <w:szCs w:val="24"/>
          <w:highlight w:val="yellow"/>
          <w:lang w:val="ru-RU"/>
        </w:rPr>
      </w:pPr>
    </w:p>
    <w:p w:rsidR="00F860FF" w:rsidRPr="00F860FF" w:rsidRDefault="00F860FF" w:rsidP="00F860FF">
      <w:pPr>
        <w:spacing w:after="0" w:line="360" w:lineRule="auto"/>
        <w:jc w:val="both"/>
        <w:rPr>
          <w:rFonts w:ascii="Times New Roman" w:eastAsia="Calibri" w:hAnsi="Times New Roman" w:cs="Times New Roman"/>
          <w:b/>
          <w:bCs/>
          <w:sz w:val="24"/>
          <w:szCs w:val="24"/>
          <w:lang w:val="ru-RU"/>
        </w:rPr>
      </w:pPr>
      <w:r w:rsidRPr="00F860FF">
        <w:rPr>
          <w:rFonts w:ascii="Times New Roman" w:eastAsia="Calibri" w:hAnsi="Times New Roman" w:cs="Times New Roman"/>
          <w:b/>
          <w:bCs/>
          <w:sz w:val="24"/>
          <w:szCs w:val="24"/>
          <w:lang w:val="ru-RU"/>
        </w:rPr>
        <w:t>физически кхетош-кхиоран, могашаллин культура а, эмоцин хьал а кхолларан:</w:t>
      </w:r>
    </w:p>
    <w:p w:rsidR="00F860FF" w:rsidRPr="00F860FF"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меттан дешаран процессехь кхин тӀе (тӀетоьхна) хаам лохуш, гонахехь (цу йуккъехь хаамийн а) могашаллин а, кхерамзаллин (шена а, кхечу адамашна а) а дахаран кепан бакъонаш ларйар;</w:t>
      </w:r>
    </w:p>
    <w:p w:rsidR="00F860FF" w:rsidRPr="00F860FF"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къамелехь ша гайта тарлун некъаш харжарехь а, къамелан этикетан а, тӀекеренан бакъонийн а норманаш ларйарехь а гучудолу дегӀан а, синӀаткъаман а могашаллин тӀалам бар; </w:t>
      </w:r>
    </w:p>
    <w:p w:rsidR="00F860FF" w:rsidRPr="00F860FF" w:rsidRDefault="00F860FF" w:rsidP="00F860FF">
      <w:pPr>
        <w:widowControl w:val="0"/>
        <w:autoSpaceDE w:val="0"/>
        <w:autoSpaceDN w:val="0"/>
        <w:spacing w:after="0" w:line="360" w:lineRule="auto"/>
        <w:ind w:left="709" w:hanging="283"/>
        <w:jc w:val="both"/>
        <w:rPr>
          <w:rFonts w:ascii="Times New Roman" w:eastAsia="Times New Roman"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къинхьегаман кхетош-кхиоран:</w:t>
      </w:r>
    </w:p>
    <w:p w:rsidR="00F860FF" w:rsidRPr="00F860FF"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адаман а, йукъараллин а дахарехь къинхьегаман маьӀнах кхетар, къинхьегаман жамӀаш жоьпаллин хьаште хьажор а, лардаран йукъаметтигаш а, къинхьегаман гӀуллакхдаран тайп-тайпанчу кепашкахь дакъалацаран говзаллаш, исбаьхьаллин говзаршкара масалш дийцаре деш, тайп-тайпанчу корматаллашка кхоллалун шовкъ; </w:t>
      </w:r>
    </w:p>
    <w:p w:rsidR="00F860FF" w:rsidRPr="00F860FF" w:rsidRDefault="00F860FF" w:rsidP="00F860FF">
      <w:pPr>
        <w:spacing w:after="0" w:line="360" w:lineRule="auto"/>
        <w:ind w:left="709" w:hanging="283"/>
        <w:jc w:val="both"/>
        <w:rPr>
          <w:rFonts w:ascii="Times New Roman" w:eastAsia="Calibri"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экологин кхетош-кхиоран: </w:t>
      </w:r>
    </w:p>
    <w:p w:rsidR="00F860FF" w:rsidRPr="00F860FF"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тексташца болх баран процессехь кхуллу Ӏалам Ӏалашдаран йукъаметтиг;</w:t>
      </w:r>
    </w:p>
    <w:p w:rsidR="00F860FF" w:rsidRPr="00F860FF"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цунна зен ден дараш цадезар; </w:t>
      </w:r>
    </w:p>
    <w:p w:rsidR="00F860FF" w:rsidRPr="00F860FF" w:rsidRDefault="00F860FF" w:rsidP="00F860FF">
      <w:pPr>
        <w:spacing w:after="0" w:line="360" w:lineRule="auto"/>
        <w:ind w:left="709" w:hanging="283"/>
        <w:jc w:val="both"/>
        <w:rPr>
          <w:rFonts w:ascii="Times New Roman" w:eastAsia="Calibri" w:hAnsi="Times New Roman" w:cs="Times New Roman"/>
          <w:b/>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 Ӏилманан хаарийн мехаллаш: </w:t>
      </w:r>
    </w:p>
    <w:p w:rsidR="00F860FF" w:rsidRPr="00F860FF" w:rsidRDefault="00F860FF" w:rsidP="00F860FF">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дуьненан Ӏилманехула долчу суьртах йуьхьанцара кхетамаш (цу йукъахь меттан системех, дийнна дуьненан Ӏилманехула долчу суьртан цхьана декъах санна,  йуьхьанцара кхетамаш);</w:t>
      </w:r>
    </w:p>
    <w:p w:rsidR="00F860FF" w:rsidRDefault="00F860FF" w:rsidP="00F860FF">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rsidR="00BE455F" w:rsidRDefault="00BE455F" w:rsidP="00BE455F">
      <w:pPr>
        <w:widowControl w:val="0"/>
        <w:autoSpaceDE w:val="0"/>
        <w:autoSpaceDN w:val="0"/>
        <w:spacing w:after="0" w:line="360" w:lineRule="auto"/>
        <w:jc w:val="both"/>
        <w:rPr>
          <w:rFonts w:ascii="Times New Roman" w:eastAsia="Times New Roman" w:hAnsi="Times New Roman" w:cs="Times New Roman"/>
          <w:sz w:val="24"/>
          <w:szCs w:val="24"/>
          <w:lang w:val="ru-RU"/>
        </w:rPr>
      </w:pPr>
    </w:p>
    <w:p w:rsidR="00BE455F" w:rsidRDefault="00BE455F" w:rsidP="00BE455F">
      <w:pPr>
        <w:widowControl w:val="0"/>
        <w:autoSpaceDE w:val="0"/>
        <w:autoSpaceDN w:val="0"/>
        <w:spacing w:after="0" w:line="360" w:lineRule="auto"/>
        <w:jc w:val="both"/>
        <w:rPr>
          <w:rFonts w:ascii="Times New Roman" w:eastAsia="Times New Roman" w:hAnsi="Times New Roman" w:cs="Times New Roman"/>
          <w:sz w:val="24"/>
          <w:szCs w:val="24"/>
          <w:lang w:val="ru-RU"/>
        </w:rPr>
      </w:pPr>
    </w:p>
    <w:p w:rsidR="00BE455F" w:rsidRPr="00F860FF" w:rsidRDefault="00BE455F" w:rsidP="00BE455F">
      <w:pPr>
        <w:widowControl w:val="0"/>
        <w:autoSpaceDE w:val="0"/>
        <w:autoSpaceDN w:val="0"/>
        <w:spacing w:after="0" w:line="360" w:lineRule="auto"/>
        <w:jc w:val="both"/>
        <w:rPr>
          <w:rFonts w:ascii="Times New Roman" w:eastAsia="Times New Roman"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Cs w:val="24"/>
          <w:lang w:val="ru-RU"/>
        </w:rPr>
      </w:pPr>
    </w:p>
    <w:p w:rsidR="00F860FF" w:rsidRPr="00F860FF" w:rsidRDefault="00F860FF" w:rsidP="00F860FF">
      <w:pPr>
        <w:spacing w:after="0" w:line="360" w:lineRule="auto"/>
        <w:jc w:val="both"/>
        <w:rPr>
          <w:rFonts w:ascii="Times New Roman" w:eastAsia="Calibri" w:hAnsi="Times New Roman" w:cs="Times New Roman"/>
          <w:b/>
          <w:szCs w:val="24"/>
          <w:lang w:val="ru-RU"/>
        </w:rPr>
      </w:pPr>
      <w:r w:rsidRPr="00F860FF">
        <w:rPr>
          <w:rFonts w:ascii="Times New Roman" w:eastAsia="Calibri" w:hAnsi="Times New Roman" w:cs="Times New Roman"/>
          <w:b/>
          <w:szCs w:val="24"/>
          <w:lang w:val="ru-RU"/>
        </w:rPr>
        <w:lastRenderedPageBreak/>
        <w:t>МЕТАПРЕДМЕТАН ЖАМӀАШ</w:t>
      </w:r>
    </w:p>
    <w:p w:rsidR="00F860FF" w:rsidRPr="00F860FF" w:rsidRDefault="00F860FF" w:rsidP="00F860FF">
      <w:pPr>
        <w:spacing w:after="0" w:line="360" w:lineRule="auto"/>
        <w:ind w:left="709" w:hanging="283"/>
        <w:jc w:val="both"/>
        <w:rPr>
          <w:rFonts w:ascii="Times New Roman" w:eastAsia="Calibri" w:hAnsi="Times New Roman" w:cs="Times New Roman"/>
          <w:b/>
          <w:szCs w:val="24"/>
          <w:lang w:val="ru-RU"/>
        </w:rPr>
      </w:pPr>
    </w:p>
    <w:p w:rsidR="00F860FF" w:rsidRPr="00F860FF" w:rsidRDefault="00BE455F" w:rsidP="00F860FF">
      <w:pPr>
        <w:spacing w:after="0" w:line="360" w:lineRule="auto"/>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2-чу классехь</w:t>
      </w:r>
      <w:r w:rsidR="00F860FF" w:rsidRPr="00F860FF">
        <w:rPr>
          <w:rFonts w:ascii="Times New Roman" w:eastAsia="Calibri" w:hAnsi="Times New Roman" w:cs="Times New Roman"/>
          <w:sz w:val="24"/>
          <w:szCs w:val="24"/>
          <w:lang w:val="ru-RU"/>
        </w:rPr>
        <w:t xml:space="preserve"> «Ненан (нохчийн мотт)» предмет Ӏаморан жамӀехь дешархочун кхоллалур ду хӀара дешаран универсальни </w:t>
      </w:r>
      <w:r w:rsidR="00F860FF" w:rsidRPr="00F860FF">
        <w:rPr>
          <w:rFonts w:ascii="Times New Roman" w:eastAsia="Calibri" w:hAnsi="Times New Roman" w:cs="Times New Roman"/>
          <w:b/>
          <w:sz w:val="24"/>
          <w:szCs w:val="24"/>
          <w:lang w:val="ru-RU"/>
        </w:rPr>
        <w:t>довзаран</w:t>
      </w:r>
      <w:r w:rsidR="00F860FF" w:rsidRPr="00F860FF">
        <w:rPr>
          <w:rFonts w:ascii="Times New Roman" w:eastAsia="Calibri" w:hAnsi="Times New Roman" w:cs="Times New Roman"/>
          <w:sz w:val="24"/>
          <w:szCs w:val="24"/>
          <w:lang w:val="ru-RU"/>
        </w:rPr>
        <w:t xml:space="preserve"> дараш.</w:t>
      </w:r>
    </w:p>
    <w:p w:rsidR="00F860FF" w:rsidRPr="00F860FF" w:rsidRDefault="00F860FF" w:rsidP="00F860FF">
      <w:pPr>
        <w:spacing w:after="0" w:line="360" w:lineRule="auto"/>
        <w:ind w:left="709" w:hanging="283"/>
        <w:jc w:val="both"/>
        <w:rPr>
          <w:rFonts w:ascii="Times New Roman" w:eastAsia="Calibri" w:hAnsi="Times New Roman" w:cs="Times New Roman"/>
          <w:sz w:val="24"/>
          <w:szCs w:val="24"/>
          <w:lang w:val="ru-RU"/>
        </w:rPr>
      </w:pPr>
    </w:p>
    <w:p w:rsidR="00F860FF" w:rsidRPr="00F860FF" w:rsidRDefault="00F860FF" w:rsidP="00F860FF">
      <w:pPr>
        <w:spacing w:after="0" w:line="360" w:lineRule="auto"/>
        <w:rPr>
          <w:rFonts w:ascii="Times New Roman" w:eastAsia="Calibri" w:hAnsi="Times New Roman" w:cs="Times New Roman"/>
          <w:b/>
          <w:iCs/>
          <w:sz w:val="24"/>
          <w:szCs w:val="24"/>
          <w:lang w:val="ru-RU"/>
        </w:rPr>
      </w:pPr>
      <w:r w:rsidRPr="00F860FF">
        <w:rPr>
          <w:rFonts w:ascii="Times New Roman" w:eastAsia="Calibri" w:hAnsi="Times New Roman" w:cs="Times New Roman"/>
          <w:b/>
          <w:iCs/>
          <w:sz w:val="24"/>
          <w:szCs w:val="24"/>
          <w:lang w:val="ru-RU"/>
        </w:rPr>
        <w:t>Коьрта маьӀнийн дараш:</w:t>
      </w:r>
    </w:p>
    <w:p w:rsidR="00F860FF" w:rsidRPr="00F860FF" w:rsidRDefault="00F860FF" w:rsidP="00F860FF">
      <w:pPr>
        <w:widowControl w:val="0"/>
        <w:numPr>
          <w:ilvl w:val="0"/>
          <w:numId w:val="18"/>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тайп-тайпана меттан дакъош дуста (аьзнаш, дешнаш, предложенеш, тексташ), меттан дакъош дустархьама баххаш билгалдаха (къамелан дакъа хилар, грамматикин билгало, лексикин маьӀна, и.д.кх.); </w:t>
      </w:r>
    </w:p>
    <w:p w:rsidR="00F860FF" w:rsidRPr="00F860FF" w:rsidRDefault="00F860FF" w:rsidP="00F860FF">
      <w:pPr>
        <w:widowControl w:val="0"/>
        <w:numPr>
          <w:ilvl w:val="0"/>
          <w:numId w:val="18"/>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меттан дакъойн тераллаш къасто; </w:t>
      </w:r>
    </w:p>
    <w:p w:rsidR="00F860FF" w:rsidRPr="00F860FF"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къастийнчу билгалонца объекташ (меттан дакъош) цхьаьнатоха; </w:t>
      </w:r>
    </w:p>
    <w:p w:rsidR="00F860FF" w:rsidRPr="00F860FF"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rsidR="00F860FF" w:rsidRPr="00F860FF"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хьехархочо йеллачу тергаман алгоритмаца меттан коьчалехь закономерносташ а, бӀостаналла а каро (схьалаха); меттан дакъошца болх беш, дарийн алгоритмана анализ йан, меттан дакъойн анализ йарехь ша дешаран (Ӏамаран) гӀуллакхаш къасто;</w:t>
      </w:r>
    </w:p>
    <w:p w:rsidR="00F860FF" w:rsidRPr="00F860FF"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билгалйинчу алгоритман буха тӀехь дешаран а, практикин а хьесап кхочушдан оьшучу хааман тоаме цахилар гучудаккха, кхин тӀе оьшучу хааман хьашт кепе дало; </w:t>
      </w:r>
    </w:p>
    <w:p w:rsidR="00F860FF" w:rsidRPr="00F860FF"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меттан коьчална тӀехь тергамбаран хьелашкахь бахьанийн-тӀаьхьалонийн уьйраш билгалйаха, жамӀаш дан.</w:t>
      </w:r>
    </w:p>
    <w:p w:rsidR="00F860FF" w:rsidRPr="00F860FF" w:rsidRDefault="00F860FF" w:rsidP="00F860FF">
      <w:pPr>
        <w:spacing w:after="0" w:line="360" w:lineRule="auto"/>
        <w:ind w:left="709" w:hanging="283"/>
        <w:jc w:val="both"/>
        <w:rPr>
          <w:rFonts w:ascii="Times New Roman" w:eastAsia="Calibri" w:hAnsi="Times New Roman" w:cs="Times New Roman"/>
          <w:b/>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Коьрта талламан дараш: </w:t>
      </w:r>
    </w:p>
    <w:p w:rsidR="00F860FF" w:rsidRPr="00F860FF"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хьехархочун гӀоьнца Ӏалашо кепе йало, меттан объектан, къамелан хьолан хийцамийн план хӀотто; </w:t>
      </w:r>
    </w:p>
    <w:p w:rsidR="00F860FF" w:rsidRPr="00F860FF"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тӀедиллар кхочушдаран масех кеп йуста, уггар йогӀуш йерг харжа (йалийнчу критерийн буха тӀехь);</w:t>
      </w:r>
    </w:p>
    <w:p w:rsidR="00F860FF" w:rsidRPr="00F860FF"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схьакховдийнчу планаца чолхе боцу лингвистикин мини-таллам дӀабахьа, схьакховдийнчу планаца проектан тӀедиллар кхочушдан;</w:t>
      </w:r>
    </w:p>
    <w:p w:rsidR="00F860FF" w:rsidRPr="00F860FF"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жамӀаш кепе дало а, меттан коьчална тӀехь бинчу тергаман (классификацин, дустаран, талламан) жамӀийн буха тӀехь уьш тешаллашца тӀечӀагӀдан а; билгалйинчу меттан коьчалан анализан процессехь хьехархочун гӀоьнца хаттарийн кепаш йало; </w:t>
      </w:r>
    </w:p>
    <w:p w:rsidR="00F860FF" w:rsidRPr="00F860FF"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процессийн а, хиламийн а, церан тӀаьхьалонийн а и санначу йа терачу хьелашкахь хила тарлучу кхиаран прогноз йан. </w:t>
      </w: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lastRenderedPageBreak/>
        <w:t xml:space="preserve">Хаамца болх бар: </w:t>
      </w:r>
    </w:p>
    <w:p w:rsidR="00F860FF" w:rsidRPr="00F860FF"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хаам схьаэцаран хьоста харжа: боьху хаам схьаэцархьама, нисбархьама оьшу дошам;</w:t>
      </w:r>
    </w:p>
    <w:p w:rsidR="00F860FF" w:rsidRPr="00F860FF"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билгалдинчу хьостанехь (дошам тӀехь, справочник тӀехь) йеллачу алгоритмаца гучу кепахь балийна болу хаам схьалаха (каро);</w:t>
      </w:r>
    </w:p>
    <w:p w:rsidR="00F860FF" w:rsidRPr="00F860FF"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lang w:val="ru-RU"/>
        </w:rPr>
        <w:t>шенна йа хьехархочо и талла (дошамашна, справочникашна, Ӏаматашна тӀе о хьожуш) схьакховдийначу некъаца бакъ болу а, бакъ боцу а хаам бовза;</w:t>
      </w:r>
    </w:p>
    <w:p w:rsidR="00F860FF" w:rsidRPr="00F860FF"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 </w:t>
      </w:r>
      <w:r w:rsidRPr="00F860FF">
        <w:rPr>
          <w:rFonts w:ascii="Times New Roman" w:eastAsia="Times New Roman" w:hAnsi="Times New Roman" w:cs="Times New Roman"/>
          <w:sz w:val="24"/>
          <w:lang w:val="ru-RU"/>
        </w:rPr>
        <w:t>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rsidR="00F860FF" w:rsidRPr="00F860FF"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дешаран хьесапе хаьжжина, анализ йан а, кхолла а текстан, видеон-, графикин, озан хаам; </w:t>
      </w:r>
    </w:p>
    <w:p w:rsidR="00F860FF" w:rsidRPr="00F860FF"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таблицийн, схемийн кепахь билгалбинчу лингвистикин хаамах кхета; лингвистикин хаам бовзийтархьама ша схемаш, таблицаш кхолла. </w:t>
      </w:r>
    </w:p>
    <w:p w:rsidR="00F860FF" w:rsidRPr="00F860FF" w:rsidRDefault="00F860FF" w:rsidP="00F860FF">
      <w:pPr>
        <w:spacing w:after="0" w:line="360" w:lineRule="auto"/>
        <w:ind w:left="709" w:hanging="283"/>
        <w:jc w:val="both"/>
        <w:rPr>
          <w:rFonts w:ascii="Times New Roman" w:eastAsia="Calibri"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sz w:val="24"/>
          <w:szCs w:val="24"/>
          <w:highlight w:val="yellow"/>
          <w:lang w:val="ru-RU"/>
        </w:rPr>
      </w:pPr>
      <w:r w:rsidRPr="00F860FF">
        <w:rPr>
          <w:rFonts w:ascii="Times New Roman" w:eastAsia="Calibri" w:hAnsi="Times New Roman" w:cs="Times New Roman"/>
          <w:sz w:val="24"/>
          <w:szCs w:val="24"/>
          <w:lang w:val="ru-RU"/>
        </w:rPr>
        <w:t xml:space="preserve">Йуьхьанцарчу школехь «Ненан (нохчийн) мотт» предмет Ӏаморан жамӀехь дешархочун кхоллалур ду хӀара дешаран универсальни </w:t>
      </w:r>
      <w:r w:rsidRPr="00F860FF">
        <w:rPr>
          <w:rFonts w:ascii="Times New Roman" w:eastAsia="Calibri" w:hAnsi="Times New Roman" w:cs="Times New Roman"/>
          <w:b/>
          <w:sz w:val="24"/>
          <w:szCs w:val="24"/>
          <w:lang w:val="ru-RU"/>
        </w:rPr>
        <w:t>коммуникативни</w:t>
      </w:r>
      <w:r w:rsidRPr="00F860FF">
        <w:rPr>
          <w:rFonts w:ascii="Times New Roman" w:eastAsia="Calibri" w:hAnsi="Times New Roman" w:cs="Times New Roman"/>
          <w:sz w:val="24"/>
          <w:szCs w:val="24"/>
          <w:lang w:val="ru-RU"/>
        </w:rPr>
        <w:t xml:space="preserve"> дараш.</w:t>
      </w: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ТӀекере: </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хетарг тӀеэца а, кепе дало а, бевзачарна йукъахь Ӏалашонашца а, тӀекеренан хьелашца а цхьаьнайогӀу эмоцеш гайта а; </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къамелхочуьнца лараме йукъаметтиг лело, диалог а, дискусси а дӀайахьаран бакъонаш ларйан; </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хетарг тайп-тайпана хила тарлуш хиларх кхета; </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оьзда а, аргументаш йалош а шена хетарг дӀаала;</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хӀоттийнчу хьесапе хьаьжжина, къамелан алар хӀотто;</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къамелан хьоле хьаьжжина, барта а, йозанан кепахь а тексташ (суртхӀоттор, ойлайар, дийцар) кхолла; </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тергаман, мини-талламан, проектан тӀедахкарийн жамӀех а, шимма цхьаьна а, тобанашца а бинчу белхан жамӀех а нахана гуш-хезаш дӀадийца доцца къамел дар кечдан;</w:t>
      </w:r>
    </w:p>
    <w:p w:rsidR="00F860FF" w:rsidRPr="00F860FF"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lang w:val="ru-RU"/>
        </w:rPr>
        <w:t>къамел даран (выступленин) текстана иллюстрацин коьчал (дехкина суьрташ, даьхна суьрташ (фото), плакаташ) харжа</w:t>
      </w:r>
      <w:r w:rsidRPr="00F860FF">
        <w:rPr>
          <w:rFonts w:ascii="Times New Roman" w:eastAsia="Times New Roman" w:hAnsi="Times New Roman" w:cs="Times New Roman"/>
          <w:sz w:val="24"/>
          <w:szCs w:val="24"/>
          <w:lang w:val="ru-RU"/>
        </w:rPr>
        <w:t>.</w:t>
      </w:r>
    </w:p>
    <w:p w:rsidR="00F860FF" w:rsidRPr="00F860FF" w:rsidRDefault="00F860FF" w:rsidP="00F860FF">
      <w:pPr>
        <w:spacing w:after="0" w:line="360" w:lineRule="auto"/>
        <w:ind w:left="709" w:hanging="283"/>
        <w:jc w:val="both"/>
        <w:rPr>
          <w:rFonts w:ascii="Times New Roman" w:eastAsia="Calibri" w:hAnsi="Times New Roman" w:cs="Times New Roman"/>
          <w:sz w:val="24"/>
          <w:szCs w:val="24"/>
          <w:lang w:val="ru-RU"/>
        </w:rPr>
      </w:pPr>
    </w:p>
    <w:p w:rsidR="00F860FF" w:rsidRPr="00F860FF" w:rsidRDefault="00BE455F" w:rsidP="00F860FF">
      <w:pPr>
        <w:spacing w:after="0" w:line="360" w:lineRule="auto"/>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lastRenderedPageBreak/>
        <w:t>2 –чу классехь</w:t>
      </w:r>
      <w:r w:rsidR="00F860FF" w:rsidRPr="00F860FF">
        <w:rPr>
          <w:rFonts w:ascii="Times New Roman" w:eastAsia="Calibri" w:hAnsi="Times New Roman" w:cs="Times New Roman"/>
          <w:sz w:val="24"/>
          <w:szCs w:val="24"/>
          <w:lang w:val="ru-RU"/>
        </w:rPr>
        <w:t xml:space="preserve"> Ӏаморан чаккхенгахь «Нохчийн мотт» предмет Ӏаморан жамӀехь дешархочун кхуьур ду хӀара дешаран универсальни </w:t>
      </w:r>
      <w:r w:rsidR="00F860FF" w:rsidRPr="00F860FF">
        <w:rPr>
          <w:rFonts w:ascii="Times New Roman" w:eastAsia="Calibri" w:hAnsi="Times New Roman" w:cs="Times New Roman"/>
          <w:b/>
          <w:sz w:val="24"/>
          <w:szCs w:val="24"/>
          <w:lang w:val="ru-RU"/>
        </w:rPr>
        <w:t>регулятивни</w:t>
      </w:r>
      <w:r w:rsidR="00F860FF" w:rsidRPr="00F860FF">
        <w:rPr>
          <w:rFonts w:ascii="Times New Roman" w:eastAsia="Calibri" w:hAnsi="Times New Roman" w:cs="Times New Roman"/>
          <w:sz w:val="24"/>
          <w:szCs w:val="24"/>
          <w:lang w:val="ru-RU"/>
        </w:rPr>
        <w:t xml:space="preserve"> дараш.</w:t>
      </w:r>
    </w:p>
    <w:p w:rsidR="00F860FF" w:rsidRPr="00F860FF" w:rsidRDefault="00F860FF" w:rsidP="00F860FF">
      <w:pPr>
        <w:spacing w:after="0" w:line="360" w:lineRule="auto"/>
        <w:ind w:left="709" w:hanging="283"/>
        <w:jc w:val="both"/>
        <w:rPr>
          <w:rFonts w:ascii="Times New Roman" w:eastAsia="Calibri"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Самоорганизаци: </w:t>
      </w:r>
    </w:p>
    <w:p w:rsidR="00F860FF" w:rsidRPr="00F860FF"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жамӀе кхачархьама, дешаран хьесап кхочушдарехула дарийн план хӀотто; </w:t>
      </w:r>
    </w:p>
    <w:p w:rsidR="00F860FF" w:rsidRPr="00F860FF"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хьаьржинчу дарийн хьалх-тӀаьхьалла (рогӀалла) хӀотто.</w:t>
      </w:r>
    </w:p>
    <w:p w:rsidR="00F860FF" w:rsidRPr="00F860FF" w:rsidRDefault="00F860FF" w:rsidP="00F860FF">
      <w:pPr>
        <w:widowControl w:val="0"/>
        <w:autoSpaceDE w:val="0"/>
        <w:autoSpaceDN w:val="0"/>
        <w:spacing w:after="0" w:line="360" w:lineRule="auto"/>
        <w:ind w:left="709" w:hanging="283"/>
        <w:jc w:val="both"/>
        <w:rPr>
          <w:rFonts w:ascii="Times New Roman" w:eastAsia="Times New Roman"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 xml:space="preserve">Самоконтроль: </w:t>
      </w:r>
    </w:p>
    <w:p w:rsidR="00F860FF" w:rsidRPr="00F860FF"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 дешаран гӀуллакхдаран кхиаман/аьтто цабаларан бахьанаш къасто; </w:t>
      </w:r>
    </w:p>
    <w:p w:rsidR="00F860FF" w:rsidRPr="00F860FF"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къамелан а, нийсайаздаран а гӀалаташ иэшорхьама, шен дешаран дараш нисдан; </w:t>
      </w:r>
    </w:p>
    <w:p w:rsidR="00F860FF" w:rsidRPr="00F860FF"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меттан дакъойх пайдаэцархьама, къасторхьама, характеристика йархьама хӀоттийнчу дешаран (Ӏаморан) хьесапца гӀуллакхдаран жамӀ цхьаьнадало;</w:t>
      </w:r>
    </w:p>
    <w:p w:rsidR="00F860FF" w:rsidRPr="00F860FF"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маттехула йолчу коьчалца болх беш дина гӀалат схьалаха, нийсайаздаран(орфографин) а, пунктуацин а гӀалат схьалаха (каро); </w:t>
      </w:r>
    </w:p>
    <w:p w:rsidR="00F860FF" w:rsidRPr="00F860FF"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одноклассникийн гӀуллакхдаран а, шен гӀуллакхдаран а жамӀаш дуста, йалийнчу критерешца церан нийса (объективно) мах хадо. </w:t>
      </w:r>
    </w:p>
    <w:p w:rsidR="00F860FF" w:rsidRPr="00F860FF" w:rsidRDefault="00F860FF" w:rsidP="00F860FF">
      <w:pPr>
        <w:spacing w:after="0" w:line="360" w:lineRule="auto"/>
        <w:ind w:left="709" w:hanging="283"/>
        <w:jc w:val="both"/>
        <w:rPr>
          <w:rFonts w:ascii="Times New Roman" w:eastAsia="Calibri" w:hAnsi="Times New Roman" w:cs="Times New Roman"/>
          <w:sz w:val="24"/>
          <w:szCs w:val="24"/>
          <w:lang w:val="ru-RU"/>
        </w:rPr>
      </w:pP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r w:rsidRPr="00F860FF">
        <w:rPr>
          <w:rFonts w:ascii="Times New Roman" w:eastAsia="Calibri" w:hAnsi="Times New Roman" w:cs="Times New Roman"/>
          <w:b/>
          <w:sz w:val="24"/>
          <w:szCs w:val="24"/>
          <w:lang w:val="ru-RU"/>
        </w:rPr>
        <w:t>Цхьаьна гӀуллакхдар:</w:t>
      </w:r>
    </w:p>
    <w:p w:rsidR="00F860FF" w:rsidRPr="00F860FF" w:rsidRDefault="00F860FF" w:rsidP="00F860FF">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szCs w:val="24"/>
          <w:lang w:val="ru-RU"/>
        </w:rPr>
        <w:t>хьехархочо йеллачу планированин кепан, йукъан гӀулчийн а, хенийн а дӀанисйаран буха тӀехь, стандартни (типовой) хьолехь, йоццачу хенан а, йеххачу хенан а Ӏалошонаш (йукъара хьесапашкахь дакъалацар тидаме о оьцуш, индивидуальни) кепе йало</w:t>
      </w:r>
      <w:r w:rsidRPr="00F860FF">
        <w:rPr>
          <w:rFonts w:ascii="Times New Roman" w:eastAsia="Times New Roman" w:hAnsi="Times New Roman" w:cs="Times New Roman"/>
          <w:sz w:val="24"/>
          <w:lang w:val="ru-RU"/>
        </w:rPr>
        <w:t>;</w:t>
      </w:r>
    </w:p>
    <w:p w:rsidR="00F860FF" w:rsidRPr="00F860FF"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цхьаьна гӀуллакхдаран Ӏалашо тӀеэца, цуьнга кхачаран дараш цхьаьна хӀитто: ролаш дӀасайекъа, бартбан, цхьаьна бечу белхан процесс а, жамӀаш а дийцаре дан; </w:t>
      </w:r>
    </w:p>
    <w:p w:rsidR="00F860FF" w:rsidRPr="00F860FF"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lang w:val="ru-RU"/>
        </w:rPr>
        <w:t>куьйгалла дан, тӀедиллинарг кхочушдан, аьллачун тӀехь хила а кийча хилар гайта;</w:t>
      </w:r>
    </w:p>
    <w:p w:rsidR="00F860FF" w:rsidRPr="00F860FF"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белхан шен дакъа жоьпаллица кхочушдан;</w:t>
      </w:r>
    </w:p>
    <w:p w:rsidR="00F860FF" w:rsidRPr="00F860FF"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lang w:val="ru-RU"/>
        </w:rPr>
        <w:t>йукъарчу жамӀехь ша лаьцначу декъан мах хадо</w:t>
      </w:r>
      <w:r w:rsidRPr="00F860FF">
        <w:rPr>
          <w:rFonts w:ascii="Times New Roman" w:eastAsia="Times New Roman" w:hAnsi="Times New Roman" w:cs="Times New Roman"/>
          <w:sz w:val="24"/>
          <w:szCs w:val="24"/>
          <w:lang w:val="ru-RU"/>
        </w:rPr>
        <w:t>;</w:t>
      </w:r>
    </w:p>
    <w:p w:rsidR="00F860FF" w:rsidRPr="00F860FF"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4"/>
          <w:szCs w:val="24"/>
          <w:lang w:val="ru-RU"/>
        </w:rPr>
      </w:pPr>
      <w:r w:rsidRPr="00F860FF">
        <w:rPr>
          <w:rFonts w:ascii="Times New Roman" w:eastAsia="Times New Roman" w:hAnsi="Times New Roman" w:cs="Times New Roman"/>
          <w:sz w:val="24"/>
          <w:szCs w:val="24"/>
          <w:lang w:val="ru-RU"/>
        </w:rPr>
        <w:t xml:space="preserve">йеллачу (схьакховдийнчу) кепашна тӀе а тевжаш, цхьаьна ден проектан тӀедахкарш кхочушдан. </w:t>
      </w:r>
    </w:p>
    <w:p w:rsidR="00F860FF" w:rsidRPr="00F860FF" w:rsidRDefault="00F860FF" w:rsidP="00F860FF">
      <w:pPr>
        <w:spacing w:after="0" w:line="360" w:lineRule="auto"/>
        <w:jc w:val="both"/>
        <w:rPr>
          <w:rFonts w:ascii="Times New Roman" w:eastAsia="Calibri" w:hAnsi="Times New Roman" w:cs="Times New Roman"/>
          <w:b/>
          <w:bCs/>
          <w:sz w:val="24"/>
          <w:szCs w:val="24"/>
          <w:lang w:val="ru-RU"/>
        </w:rPr>
      </w:pPr>
    </w:p>
    <w:p w:rsidR="00F860FF" w:rsidRPr="00F860FF" w:rsidRDefault="00F860FF" w:rsidP="00F860FF">
      <w:pPr>
        <w:spacing w:after="0" w:line="360" w:lineRule="auto"/>
        <w:jc w:val="center"/>
        <w:rPr>
          <w:rFonts w:ascii="Times New Roman" w:eastAsia="Calibri" w:hAnsi="Times New Roman" w:cs="Times New Roman"/>
          <w:b/>
          <w:bCs/>
          <w:sz w:val="24"/>
          <w:szCs w:val="24"/>
          <w:lang w:val="ru-RU"/>
        </w:rPr>
      </w:pPr>
    </w:p>
    <w:p w:rsidR="00F860FF" w:rsidRPr="00F860FF" w:rsidRDefault="00F860FF" w:rsidP="00F860FF">
      <w:pPr>
        <w:spacing w:after="0" w:line="360" w:lineRule="auto"/>
        <w:jc w:val="center"/>
        <w:rPr>
          <w:rFonts w:ascii="Times New Roman" w:eastAsia="Calibri" w:hAnsi="Times New Roman" w:cs="Times New Roman"/>
          <w:b/>
          <w:bCs/>
          <w:sz w:val="24"/>
          <w:szCs w:val="24"/>
          <w:lang w:val="ru-RU"/>
        </w:rPr>
      </w:pPr>
    </w:p>
    <w:p w:rsidR="00AE32A7" w:rsidRDefault="00AE32A7">
      <w:pPr>
        <w:rPr>
          <w:lang w:val="ru-RU"/>
        </w:rPr>
      </w:pPr>
    </w:p>
    <w:p w:rsidR="00F860FF" w:rsidRPr="00406004" w:rsidRDefault="00F860FF">
      <w:pPr>
        <w:rPr>
          <w:sz w:val="20"/>
          <w:lang w:val="ru-RU"/>
        </w:rPr>
      </w:pPr>
    </w:p>
    <w:p w:rsidR="00F860FF" w:rsidRPr="00406004" w:rsidRDefault="00F860FF" w:rsidP="00F860FF">
      <w:pPr>
        <w:spacing w:after="0" w:line="360" w:lineRule="auto"/>
        <w:jc w:val="center"/>
        <w:rPr>
          <w:rFonts w:ascii="Times New Roman" w:eastAsia="Calibri" w:hAnsi="Times New Roman" w:cs="Times New Roman"/>
          <w:b/>
          <w:bCs/>
          <w:szCs w:val="24"/>
          <w:lang w:val="ru-RU"/>
        </w:rPr>
      </w:pPr>
      <w:r w:rsidRPr="00406004">
        <w:rPr>
          <w:rFonts w:ascii="Times New Roman" w:eastAsia="Calibri" w:hAnsi="Times New Roman" w:cs="Times New Roman"/>
          <w:b/>
          <w:bCs/>
          <w:szCs w:val="24"/>
          <w:lang w:val="ru-RU"/>
        </w:rPr>
        <w:t>ПРЕДМЕТАН ЖАМӀАШ</w:t>
      </w:r>
    </w:p>
    <w:p w:rsidR="00F860FF" w:rsidRPr="00406004" w:rsidRDefault="00BE455F" w:rsidP="00F860FF">
      <w:pPr>
        <w:spacing w:after="0" w:line="360" w:lineRule="auto"/>
        <w:jc w:val="center"/>
        <w:rPr>
          <w:rFonts w:ascii="Times New Roman" w:eastAsia="Calibri" w:hAnsi="Times New Roman" w:cs="Times New Roman"/>
          <w:sz w:val="24"/>
          <w:szCs w:val="28"/>
          <w:lang w:val="ru-RU"/>
        </w:rPr>
      </w:pPr>
      <w:r w:rsidRPr="00406004">
        <w:rPr>
          <w:rFonts w:ascii="Times New Roman" w:eastAsia="Calibri" w:hAnsi="Times New Roman" w:cs="Times New Roman"/>
          <w:sz w:val="24"/>
          <w:szCs w:val="28"/>
          <w:lang w:val="ru-RU"/>
        </w:rPr>
        <w:t>2-чу классехь</w:t>
      </w:r>
      <w:r w:rsidR="00F860FF" w:rsidRPr="00406004">
        <w:rPr>
          <w:rFonts w:ascii="Times New Roman" w:eastAsia="Calibri" w:hAnsi="Times New Roman" w:cs="Times New Roman"/>
          <w:sz w:val="24"/>
          <w:szCs w:val="28"/>
          <w:lang w:val="ru-RU"/>
        </w:rPr>
        <w:t xml:space="preserve"> «Ненан (нохчийн) мотт» дешаран предмет Ӏаморо аьтто бо:</w:t>
      </w:r>
    </w:p>
    <w:p w:rsidR="00F860FF" w:rsidRPr="00406004"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адамийн тӀекеренан коьртачу гӀирсах санна нохчийн маттах кхета, нохчийн мотт нохчийн халкъан синъоьздангаллин коьрта мехалла санна тӀеэца;</w:t>
      </w:r>
    </w:p>
    <w:p w:rsidR="00F860FF" w:rsidRPr="00406004"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халкъан ламасташ а, культура а карайерзорехь а, чӀагӀйарехь а нохчийн меттан маьӀнах кхета;</w:t>
      </w:r>
    </w:p>
    <w:p w:rsidR="00F860FF" w:rsidRPr="00406004"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ненан мотт бовзаран шовкъ а, и Ӏамо лаам а гайта;</w:t>
      </w:r>
    </w:p>
    <w:p w:rsidR="00F860FF" w:rsidRPr="00406004" w:rsidRDefault="00F860FF" w:rsidP="00F860FF">
      <w:pPr>
        <w:widowControl w:val="0"/>
        <w:numPr>
          <w:ilvl w:val="0"/>
          <w:numId w:val="25"/>
        </w:numPr>
        <w:autoSpaceDE w:val="0"/>
        <w:autoSpaceDN w:val="0"/>
        <w:spacing w:before="83" w:after="0" w:line="360" w:lineRule="auto"/>
        <w:jc w:val="both"/>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Россин Федерацин меттан а, культурин а цхьааллин а, тайп-тайпаналлин а шортенах, Россин халкъийн кхечу меттанашна йукъахь нохчийн меттан меттигах а йуьхьанцара кхетамаш кхолла;</w:t>
      </w:r>
    </w:p>
    <w:p w:rsidR="00F860FF" w:rsidRPr="00406004"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нохчийн меттан фонетикех, лексикех, грамматикех, орфографех, пунктуацех йуьхьанцара хаамаш кхолла;</w:t>
      </w:r>
    </w:p>
    <w:p w:rsidR="00F860FF" w:rsidRPr="00406004"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къамелан гӀуллакхдарехь карадерзийнчу  хаарех пайдаэца хаар кхолла, къамелехь Ӏамийнчу лексикех пайдаэца, карайерзийнчу лексикех а, маттах долчу хаарех а пайда а оьцуш, барта аларш хӀитто;</w:t>
      </w:r>
    </w:p>
    <w:p w:rsidR="00F860FF" w:rsidRPr="00406004"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къамелан этикетехула Ӏамийнчу кепех пайда а оьцуш, къамелан тӀекеренехь дакъалаца;</w:t>
      </w:r>
    </w:p>
    <w:p w:rsidR="00F860FF" w:rsidRPr="00406004"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4"/>
          <w:szCs w:val="28"/>
          <w:lang w:val="ru-RU"/>
        </w:rPr>
      </w:pPr>
      <w:r w:rsidRPr="00406004">
        <w:rPr>
          <w:rFonts w:ascii="Times New Roman" w:eastAsia="Times New Roman" w:hAnsi="Times New Roman" w:cs="Times New Roman"/>
          <w:sz w:val="24"/>
          <w:szCs w:val="28"/>
          <w:lang w:val="ru-RU"/>
        </w:rPr>
        <w:t>нохчийн маттахь къамелан гӀуллакхдаран массо а тайпанаш (ладогӀар, къамел дар, йешар, йоза) вовшахтоха а, кхио а,  билгалйинчу темехула даккхий доцу дийцарш хӀитто хаар кхолла.</w:t>
      </w:r>
    </w:p>
    <w:p w:rsidR="00F860FF" w:rsidRPr="00406004" w:rsidRDefault="00F860FF">
      <w:pPr>
        <w:rPr>
          <w:sz w:val="20"/>
          <w:lang w:val="ru-RU"/>
        </w:rPr>
      </w:pPr>
    </w:p>
    <w:p w:rsidR="00F860FF" w:rsidRDefault="00F860FF">
      <w:pPr>
        <w:rPr>
          <w:lang w:val="ru-RU"/>
        </w:rPr>
      </w:pPr>
    </w:p>
    <w:p w:rsidR="00F860FF" w:rsidRDefault="00F860FF">
      <w:pPr>
        <w:rPr>
          <w:lang w:val="ru-RU"/>
        </w:rPr>
      </w:pPr>
    </w:p>
    <w:p w:rsidR="00F860FF" w:rsidRPr="00A5751A" w:rsidRDefault="00F860FF">
      <w:pPr>
        <w:rPr>
          <w:lang w:val="ru-RU"/>
        </w:rPr>
        <w:sectPr w:rsidR="00F860FF" w:rsidRPr="00A5751A">
          <w:pgSz w:w="11900" w:h="16840"/>
          <w:pgMar w:top="1440" w:right="1440" w:bottom="1440" w:left="1440" w:header="720" w:footer="720" w:gutter="0"/>
          <w:cols w:space="720" w:equalWidth="0">
            <w:col w:w="9586" w:space="0"/>
          </w:cols>
          <w:docGrid w:linePitch="360"/>
        </w:sectPr>
      </w:pPr>
    </w:p>
    <w:p w:rsidR="00AE32A7" w:rsidRPr="00A5751A" w:rsidRDefault="00AE32A7">
      <w:pPr>
        <w:autoSpaceDE w:val="0"/>
        <w:autoSpaceDN w:val="0"/>
        <w:spacing w:after="216" w:line="220" w:lineRule="exact"/>
        <w:rPr>
          <w:lang w:val="ru-RU"/>
        </w:rPr>
      </w:pPr>
    </w:p>
    <w:p w:rsidR="00F860FF" w:rsidRPr="00F860FF" w:rsidRDefault="00F860FF" w:rsidP="00F860FF">
      <w:pPr>
        <w:spacing w:after="0" w:line="360" w:lineRule="auto"/>
        <w:jc w:val="center"/>
        <w:rPr>
          <w:rFonts w:ascii="Times New Roman" w:eastAsia="Calibri" w:hAnsi="Times New Roman" w:cs="Times New Roman"/>
          <w:b/>
          <w:bCs/>
          <w:sz w:val="24"/>
          <w:szCs w:val="24"/>
          <w:lang w:val="ru-RU"/>
        </w:rPr>
      </w:pPr>
      <w:r w:rsidRPr="00F860FF">
        <w:rPr>
          <w:rFonts w:ascii="Times New Roman" w:eastAsia="Calibri" w:hAnsi="Times New Roman" w:cs="Times New Roman"/>
          <w:b/>
          <w:bCs/>
          <w:sz w:val="24"/>
          <w:szCs w:val="24"/>
          <w:lang w:val="ru-RU"/>
        </w:rPr>
        <w:t xml:space="preserve"> </w:t>
      </w:r>
      <w:r>
        <w:rPr>
          <w:rFonts w:ascii="Times New Roman" w:eastAsia="Calibri" w:hAnsi="Times New Roman" w:cs="Times New Roman"/>
          <w:b/>
          <w:bCs/>
          <w:sz w:val="24"/>
          <w:szCs w:val="24"/>
          <w:lang w:val="ru-RU"/>
        </w:rPr>
        <w:t>П</w:t>
      </w:r>
      <w:r w:rsidRPr="00F860FF">
        <w:rPr>
          <w:rFonts w:ascii="Times New Roman" w:eastAsia="Calibri" w:hAnsi="Times New Roman" w:cs="Times New Roman"/>
          <w:b/>
          <w:bCs/>
          <w:sz w:val="24"/>
          <w:szCs w:val="24"/>
          <w:lang w:val="ru-RU"/>
        </w:rPr>
        <w:t>РЕДМЕТАН ЖАМӀАШ</w:t>
      </w:r>
    </w:p>
    <w:p w:rsidR="00AE32A7" w:rsidRPr="00A5751A" w:rsidRDefault="00A5751A">
      <w:pPr>
        <w:autoSpaceDE w:val="0"/>
        <w:autoSpaceDN w:val="0"/>
        <w:spacing w:after="0" w:line="230" w:lineRule="auto"/>
        <w:jc w:val="center"/>
        <w:rPr>
          <w:lang w:val="ru-RU"/>
        </w:rPr>
      </w:pPr>
      <w:r w:rsidRPr="00A5751A">
        <w:rPr>
          <w:rFonts w:ascii="Times New Roman" w:eastAsia="Times New Roman" w:hAnsi="Times New Roman"/>
          <w:color w:val="000000"/>
          <w:sz w:val="24"/>
          <w:lang w:val="ru-RU"/>
        </w:rPr>
        <w:t>.</w:t>
      </w:r>
    </w:p>
    <w:p w:rsidR="00F860FF" w:rsidRPr="00F860FF" w:rsidRDefault="00F860FF" w:rsidP="00F860FF">
      <w:pPr>
        <w:spacing w:after="0" w:line="360" w:lineRule="auto"/>
        <w:ind w:left="709" w:hanging="283"/>
        <w:jc w:val="center"/>
        <w:rPr>
          <w:rFonts w:ascii="Times New Roman" w:eastAsia="Calibri" w:hAnsi="Times New Roman" w:cs="Times New Roman"/>
          <w:b/>
          <w:sz w:val="24"/>
          <w:lang w:val="ru-RU"/>
        </w:rPr>
      </w:pPr>
    </w:p>
    <w:p w:rsidR="00F860FF" w:rsidRPr="00F860FF" w:rsidRDefault="00F860FF" w:rsidP="00F860FF">
      <w:pPr>
        <w:spacing w:after="0" w:line="360" w:lineRule="auto"/>
        <w:ind w:left="709" w:hanging="283"/>
        <w:jc w:val="center"/>
        <w:rPr>
          <w:rFonts w:ascii="Times New Roman" w:eastAsia="Calibri" w:hAnsi="Times New Roman" w:cs="Times New Roman"/>
          <w:b/>
          <w:sz w:val="24"/>
          <w:lang w:val="ru-RU"/>
        </w:rPr>
      </w:pPr>
      <w:r w:rsidRPr="00F860FF">
        <w:rPr>
          <w:rFonts w:ascii="Times New Roman" w:eastAsia="Calibri" w:hAnsi="Times New Roman" w:cs="Times New Roman"/>
          <w:b/>
          <w:sz w:val="24"/>
          <w:lang w:val="ru-RU"/>
        </w:rPr>
        <w:t>2 КЛАСС</w:t>
      </w:r>
    </w:p>
    <w:p w:rsidR="00F860FF" w:rsidRPr="00F860FF" w:rsidRDefault="00F860FF" w:rsidP="00F860FF">
      <w:pPr>
        <w:widowControl w:val="0"/>
        <w:autoSpaceDE w:val="0"/>
        <w:autoSpaceDN w:val="0"/>
        <w:spacing w:before="83" w:after="0" w:line="360" w:lineRule="auto"/>
        <w:ind w:left="643"/>
        <w:jc w:val="both"/>
        <w:rPr>
          <w:rFonts w:ascii="Times New Roman" w:eastAsia="Times New Roman" w:hAnsi="Times New Roman" w:cs="Times New Roman"/>
          <w:bCs/>
          <w:sz w:val="24"/>
          <w:szCs w:val="24"/>
          <w:lang w:val="ru-RU"/>
        </w:rPr>
      </w:pPr>
      <w:r w:rsidRPr="00F860FF">
        <w:rPr>
          <w:rFonts w:ascii="Times New Roman" w:eastAsia="Times New Roman" w:hAnsi="Times New Roman" w:cs="Times New Roman"/>
          <w:bCs/>
          <w:sz w:val="24"/>
          <w:szCs w:val="24"/>
          <w:lang w:val="ru-RU"/>
        </w:rPr>
        <w:t>Дешархо Ӏемар ву:</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тӀекеренан коьрта гӀирс санна, мотт тӀеэца;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тергамах а, анализах а мотт бовзаран некъах санна пайдаэца;</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дашехь дешдакъойн барам билгалбаккха (къасто) (мукъазчеран цхьаьнакхетарш долчу дешнашкахь а цхьаьна); дош дешдакъошка декъа;</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i/>
          <w:sz w:val="24"/>
          <w:lang w:val="ru-RU"/>
        </w:rPr>
        <w:t xml:space="preserve">е, ё, ю, я </w:t>
      </w:r>
      <w:r w:rsidRPr="00F860FF">
        <w:rPr>
          <w:rFonts w:ascii="Times New Roman" w:eastAsia="Times New Roman" w:hAnsi="Times New Roman" w:cs="Times New Roman"/>
          <w:iCs/>
          <w:sz w:val="24"/>
          <w:lang w:val="ru-RU"/>
        </w:rPr>
        <w:t>элпийн гӀуллакх тидаме а оьцуш, аьзнийн а, элпийн а хӀоттаман цхьаьнабар къасто</w:t>
      </w:r>
      <w:r w:rsidRPr="00F860FF">
        <w:rPr>
          <w:rFonts w:ascii="Times New Roman" w:eastAsia="Times New Roman" w:hAnsi="Times New Roman" w:cs="Times New Roman"/>
          <w:i/>
          <w:sz w:val="24"/>
          <w:lang w:val="ru-RU"/>
        </w:rPr>
        <w:t>;</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цхьанаораман дешнаш лаха (каро);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дашехь орам билгалбаккха (атта меттигаш);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текстехь дукха маьӀнийн дешнех пайдаэцна меттигаш гучуйаха а, церан маьӀнех кхета а, дешаран дошамашкахула маьӀна нисдан а; синонимех а, антонимех (кхетамийн цӀераш а ца йохуш) пайдаэцна меттигаш гучуйаха;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долахь а, йукъара а цӀердешнаш боху кхетамаш къасто (определять);</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iCs/>
          <w:sz w:val="24"/>
          <w:lang w:val="ru-RU"/>
        </w:rPr>
      </w:pPr>
      <w:r w:rsidRPr="00F860FF">
        <w:rPr>
          <w:rFonts w:ascii="Times New Roman" w:eastAsia="Times New Roman" w:hAnsi="Times New Roman" w:cs="Times New Roman"/>
          <w:i/>
          <w:sz w:val="24"/>
          <w:lang w:val="ru-RU"/>
        </w:rPr>
        <w:t xml:space="preserve">«мила?», «хӀун?» </w:t>
      </w:r>
      <w:r w:rsidRPr="00F860FF">
        <w:rPr>
          <w:rFonts w:ascii="Times New Roman" w:eastAsia="Times New Roman" w:hAnsi="Times New Roman" w:cs="Times New Roman"/>
          <w:iCs/>
          <w:sz w:val="24"/>
          <w:lang w:val="ru-RU"/>
        </w:rPr>
        <w:t>бохучу хаттаршна жоп лун дешнаш довза;</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i/>
          <w:sz w:val="24"/>
          <w:lang w:val="ru-RU"/>
        </w:rPr>
        <w:t>«хӀун до?», «хӀун дина?», «хӀун дийр ду?»</w:t>
      </w:r>
      <w:r w:rsidRPr="00F860FF">
        <w:rPr>
          <w:rFonts w:ascii="Times New Roman" w:eastAsia="Times New Roman" w:hAnsi="Times New Roman" w:cs="Times New Roman"/>
          <w:iCs/>
          <w:sz w:val="24"/>
          <w:lang w:val="ru-RU"/>
        </w:rPr>
        <w:t xml:space="preserve"> бохучу хаттаршна жоп лун дешнаш довза</w:t>
      </w:r>
      <w:r w:rsidRPr="00F860FF">
        <w:rPr>
          <w:rFonts w:ascii="Times New Roman" w:eastAsia="Times New Roman" w:hAnsi="Times New Roman" w:cs="Times New Roman"/>
          <w:sz w:val="24"/>
          <w:lang w:val="ru-RU"/>
        </w:rPr>
        <w:t>;</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i/>
          <w:sz w:val="24"/>
          <w:lang w:val="ru-RU"/>
        </w:rPr>
        <w:t>«муха?», «хьенан?», «стенан?»</w:t>
      </w:r>
      <w:r w:rsidRPr="00F860FF">
        <w:rPr>
          <w:rFonts w:ascii="Times New Roman" w:eastAsia="Times New Roman" w:hAnsi="Times New Roman" w:cs="Times New Roman"/>
          <w:iCs/>
          <w:sz w:val="24"/>
          <w:lang w:val="ru-RU"/>
        </w:rPr>
        <w:t xml:space="preserve"> бохучу хаттаршна жоп лун дешнаш довза</w:t>
      </w:r>
      <w:r w:rsidRPr="00F860FF">
        <w:rPr>
          <w:rFonts w:ascii="Times New Roman" w:eastAsia="Times New Roman" w:hAnsi="Times New Roman" w:cs="Times New Roman"/>
          <w:sz w:val="24"/>
          <w:lang w:val="ru-RU"/>
        </w:rPr>
        <w:t xml:space="preserve">;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Ӏаларан Ӏалашоне, эмоцин иэшаре хьаьжжина, предложенин тайпа къасто;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дешнаш а, предложенеш а, 45 дашал сов барам боцу тексташ а нийса схьайазйан (йукъахдитарш а доцуш, элпаш а ца талхош);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 Ӏамийна нийсайаздаран бакъонаш тидаме а оьцуш, дешнаш, предложенеш, 40 дашал сов барам боцу тексташ а олуш дӀайазйан (йукъахдитарш а доцуш, элпаш а ца талхош);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опискаш, Ӏамийнчу бакъонашна долу гӀалаташ схьалаха а, нисдан а;</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Ӏаматан дошамех пайдаэца;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нийсааларан (орфоэпин) норманаш, нийса интонаци (эшар) лар а йеш, барта диалоган а, монологан а аларш (билгалйинчу темина, тергамийн бух тӀехь 2-4 предложени) хӀитто;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суьртан репродукцихула барта дийцар хӀотто;</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йешначун (хезначун) буха тӀехь барта а, йозанан кепахь а (1-2 предложени) цхьалхечу жамӀийн кеп кхолла;</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lastRenderedPageBreak/>
        <w:t xml:space="preserve">хаттаршца царна йукъара маьӀнийн уьйр а къастош, дешнех предложенеш хӀитто;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декъалдарийн билгалдинчу масалийн анализ дӀайахьарехь декъалваран жанран башхаллаш йийцаре йан, текстийн-декъалдарийн хӀоттаман анализ йан;</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текстан тема билгалйаккха а, текстана цуьнан тема гойту цӀе тилла а;</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уьйр йоцчу предложенех, текстан дакъойх текст хӀотто;</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 xml:space="preserve">хаттаршна тӀе а тевжаш, 30-45 дешнийн барамехь дийцаран текстан ма-йарра схьайийцар дӀайаздан; </w:t>
      </w:r>
    </w:p>
    <w:p w:rsidR="00F860FF" w:rsidRPr="00F860FF"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4"/>
          <w:lang w:val="ru-RU"/>
        </w:rPr>
      </w:pPr>
      <w:r w:rsidRPr="00F860FF">
        <w:rPr>
          <w:rFonts w:ascii="Times New Roman" w:eastAsia="Times New Roman" w:hAnsi="Times New Roman" w:cs="Times New Roman"/>
          <w:sz w:val="24"/>
          <w:lang w:val="ru-RU"/>
        </w:rPr>
        <w:t>шен дешнашца Ӏамийнчу кхетамийн маьӀнех кхето; Ӏамийнчу кхетамех пайдаэца.</w:t>
      </w:r>
    </w:p>
    <w:p w:rsidR="00F860FF" w:rsidRPr="00F860FF" w:rsidRDefault="00F860FF" w:rsidP="00F860FF">
      <w:pPr>
        <w:spacing w:after="0" w:line="360" w:lineRule="auto"/>
        <w:jc w:val="both"/>
        <w:rPr>
          <w:rFonts w:ascii="Times New Roman" w:eastAsia="Calibri" w:hAnsi="Times New Roman" w:cs="Times New Roman"/>
          <w:b/>
          <w:sz w:val="24"/>
          <w:szCs w:val="24"/>
          <w:lang w:val="ru-RU"/>
        </w:rPr>
      </w:pPr>
    </w:p>
    <w:p w:rsidR="00AE32A7" w:rsidRPr="00A5751A" w:rsidRDefault="00AE32A7">
      <w:pPr>
        <w:rPr>
          <w:lang w:val="ru-RU"/>
        </w:rPr>
        <w:sectPr w:rsidR="00AE32A7" w:rsidRPr="00A5751A">
          <w:pgSz w:w="11900" w:h="16840"/>
          <w:pgMar w:top="298" w:right="1150" w:bottom="1440" w:left="846" w:header="720" w:footer="720" w:gutter="0"/>
          <w:cols w:space="720" w:equalWidth="0">
            <w:col w:w="9904" w:space="0"/>
          </w:cols>
          <w:docGrid w:linePitch="360"/>
        </w:sectPr>
      </w:pPr>
    </w:p>
    <w:p w:rsidR="00AE32A7" w:rsidRPr="00A5751A" w:rsidRDefault="00AE32A7">
      <w:pPr>
        <w:autoSpaceDE w:val="0"/>
        <w:autoSpaceDN w:val="0"/>
        <w:spacing w:after="64" w:line="220" w:lineRule="exact"/>
        <w:rPr>
          <w:lang w:val="ru-RU"/>
        </w:rPr>
      </w:pPr>
    </w:p>
    <w:p w:rsidR="00AE32A7" w:rsidRDefault="00F4287D">
      <w:pPr>
        <w:autoSpaceDE w:val="0"/>
        <w:autoSpaceDN w:val="0"/>
        <w:spacing w:after="258" w:line="233" w:lineRule="auto"/>
      </w:pPr>
      <w:r>
        <w:rPr>
          <w:rFonts w:ascii="Times New Roman" w:eastAsia="Times New Roman" w:hAnsi="Times New Roman"/>
          <w:b/>
          <w:color w:val="000000"/>
          <w:w w:val="101"/>
          <w:sz w:val="19"/>
        </w:rPr>
        <w:t>ТЕМАТИКИН ПЛАНИРОВАНИ</w:t>
      </w: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58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Программийн дакъойн а, темийн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Сахьтийн барам</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45" w:lineRule="auto"/>
              <w:ind w:left="72"/>
            </w:pPr>
            <w:r>
              <w:rPr>
                <w:rFonts w:ascii="Times New Roman" w:eastAsia="Times New Roman" w:hAnsi="Times New Roman"/>
                <w:b/>
                <w:color w:val="000000"/>
                <w:w w:val="97"/>
                <w:sz w:val="16"/>
              </w:rPr>
              <w:t>1аморан терахь</w:t>
            </w:r>
          </w:p>
        </w:tc>
        <w:tc>
          <w:tcPr>
            <w:tcW w:w="2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Г1уллакхдаран тайпанаш</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7A4F51">
            <w:pPr>
              <w:autoSpaceDE w:val="0"/>
              <w:autoSpaceDN w:val="0"/>
              <w:spacing w:before="78" w:after="0" w:line="245" w:lineRule="auto"/>
              <w:ind w:right="144"/>
              <w:rPr>
                <w:rFonts w:ascii="Times New Roman" w:hAnsi="Times New Roman" w:cs="Times New Roman"/>
                <w:lang w:val="ru-RU"/>
              </w:rPr>
            </w:pPr>
            <w:r w:rsidRPr="007A4F51">
              <w:rPr>
                <w:rFonts w:ascii="Times New Roman" w:hAnsi="Times New Roman" w:cs="Times New Roman"/>
                <w:sz w:val="18"/>
                <w:lang w:val="ru-RU"/>
              </w:rPr>
              <w:t>Талламан кепаш, тайпанаш</w:t>
            </w:r>
          </w:p>
        </w:tc>
        <w:tc>
          <w:tcPr>
            <w:tcW w:w="17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7A4F51" w:rsidP="007A4F51">
            <w:pPr>
              <w:autoSpaceDE w:val="0"/>
              <w:autoSpaceDN w:val="0"/>
              <w:spacing w:before="78" w:after="0" w:line="250" w:lineRule="auto"/>
              <w:ind w:right="288"/>
              <w:rPr>
                <w:rFonts w:ascii="Times New Roman" w:eastAsia="Times New Roman" w:hAnsi="Times New Roman"/>
                <w:b/>
                <w:color w:val="000000"/>
                <w:w w:val="97"/>
                <w:sz w:val="16"/>
                <w:lang w:val="ru-RU"/>
              </w:rPr>
            </w:pPr>
            <w:r>
              <w:rPr>
                <w:rFonts w:ascii="Times New Roman" w:eastAsia="Times New Roman" w:hAnsi="Times New Roman"/>
                <w:b/>
                <w:color w:val="000000"/>
                <w:w w:val="97"/>
                <w:sz w:val="16"/>
                <w:lang w:val="ru-RU"/>
              </w:rPr>
              <w:t xml:space="preserve"> Электронни</w:t>
            </w:r>
          </w:p>
          <w:p w:rsidR="007A4F51" w:rsidRPr="007A4F51" w:rsidRDefault="007A4F51" w:rsidP="007A4F51">
            <w:pPr>
              <w:autoSpaceDE w:val="0"/>
              <w:autoSpaceDN w:val="0"/>
              <w:spacing w:before="78" w:after="0" w:line="250" w:lineRule="auto"/>
              <w:ind w:right="288"/>
              <w:rPr>
                <w:lang w:val="ru-RU"/>
              </w:rPr>
            </w:pPr>
            <w:r>
              <w:rPr>
                <w:rFonts w:ascii="Times New Roman" w:eastAsia="Times New Roman" w:hAnsi="Times New Roman"/>
                <w:b/>
                <w:color w:val="000000"/>
                <w:w w:val="97"/>
                <w:sz w:val="16"/>
                <w:lang w:val="ru-RU"/>
              </w:rPr>
              <w:t>(цифровой) дешаран ресурсаш</w:t>
            </w:r>
          </w:p>
        </w:tc>
      </w:tr>
      <w:tr w:rsidR="00AE32A7" w:rsidTr="00A11FC8">
        <w:trPr>
          <w:trHeight w:hRule="exact" w:val="576"/>
        </w:trPr>
        <w:tc>
          <w:tcPr>
            <w:tcW w:w="39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83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30" w:lineRule="auto"/>
              <w:jc w:val="center"/>
            </w:pPr>
            <w:r>
              <w:rPr>
                <w:rFonts w:ascii="Times New Roman" w:eastAsia="Times New Roman" w:hAnsi="Times New Roman"/>
                <w:b/>
                <w:color w:val="000000"/>
                <w:w w:val="97"/>
                <w:sz w:val="16"/>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45" w:lineRule="auto"/>
              <w:rPr>
                <w:lang w:val="ru-RU"/>
              </w:rPr>
            </w:pPr>
            <w:r>
              <w:rPr>
                <w:rFonts w:ascii="Times New Roman" w:eastAsia="Times New Roman" w:hAnsi="Times New Roman"/>
                <w:b/>
                <w:color w:val="000000"/>
                <w:w w:val="97"/>
                <w:sz w:val="16"/>
                <w:lang w:val="ru-RU"/>
              </w:rPr>
              <w:t xml:space="preserve"> 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pPr>
              <w:autoSpaceDE w:val="0"/>
              <w:autoSpaceDN w:val="0"/>
              <w:spacing w:before="78" w:after="0" w:line="245" w:lineRule="auto"/>
              <w:ind w:left="72"/>
              <w:rPr>
                <w:lang w:val="ru-RU"/>
              </w:rPr>
            </w:pPr>
            <w:r>
              <w:rPr>
                <w:rFonts w:ascii="Times New Roman" w:eastAsia="Times New Roman" w:hAnsi="Times New Roman"/>
                <w:b/>
                <w:color w:val="000000"/>
                <w:w w:val="97"/>
                <w:sz w:val="16"/>
              </w:rPr>
              <w:t xml:space="preserve">Практикин </w:t>
            </w:r>
            <w:r>
              <w:rPr>
                <w:rFonts w:ascii="Times New Roman" w:eastAsia="Times New Roman" w:hAnsi="Times New Roman"/>
                <w:b/>
                <w:color w:val="000000"/>
                <w:w w:val="97"/>
                <w:sz w:val="16"/>
                <w:lang w:val="ru-RU"/>
              </w:rPr>
              <w:t>белхаш</w:t>
            </w:r>
          </w:p>
        </w:tc>
        <w:tc>
          <w:tcPr>
            <w:tcW w:w="864"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266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23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30" w:type="dxa"/>
            <w:vMerge/>
            <w:tcBorders>
              <w:top w:val="single" w:sz="4" w:space="0" w:color="000000"/>
              <w:left w:val="single" w:sz="4" w:space="0" w:color="000000"/>
              <w:bottom w:val="single" w:sz="4" w:space="0" w:color="000000"/>
              <w:right w:val="single" w:sz="4" w:space="0" w:color="000000"/>
            </w:tcBorders>
          </w:tcPr>
          <w:p w:rsidR="00AE32A7" w:rsidRDefault="00AE32A7"/>
        </w:tc>
      </w:tr>
      <w:tr w:rsidR="00AE32A7" w:rsidRPr="00922DED">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7A4F51" w:rsidRPr="007A4F51" w:rsidRDefault="007A4F51" w:rsidP="007A4F51">
            <w:pPr>
              <w:rPr>
                <w:rFonts w:ascii="Times New Roman" w:eastAsia="Calibri" w:hAnsi="Times New Roman" w:cs="Times New Roman"/>
                <w:b/>
                <w:sz w:val="24"/>
                <w:szCs w:val="24"/>
                <w:lang w:val="ru-RU"/>
              </w:rPr>
            </w:pPr>
            <w:bookmarkStart w:id="0" w:name="_GoBack"/>
            <w:r w:rsidRPr="00F06A6F">
              <w:rPr>
                <w:rFonts w:ascii="Times New Roman" w:eastAsia="Times New Roman" w:hAnsi="Times New Roman"/>
                <w:b/>
                <w:color w:val="000000"/>
                <w:w w:val="97"/>
                <w:lang w:val="ru-RU"/>
              </w:rPr>
              <w:t>Дакъа</w:t>
            </w:r>
            <w:r w:rsidR="00A5751A" w:rsidRPr="00F06A6F">
              <w:rPr>
                <w:rFonts w:ascii="Times New Roman" w:eastAsia="Times New Roman" w:hAnsi="Times New Roman"/>
                <w:b/>
                <w:color w:val="000000"/>
                <w:w w:val="97"/>
                <w:lang w:val="ru-RU"/>
              </w:rPr>
              <w:t xml:space="preserve"> </w:t>
            </w:r>
            <w:r w:rsidR="00A5751A" w:rsidRPr="00F06A6F">
              <w:rPr>
                <w:rFonts w:ascii="Times New Roman" w:eastAsia="Times New Roman" w:hAnsi="Times New Roman"/>
                <w:b/>
                <w:color w:val="000000"/>
                <w:w w:val="97"/>
                <w:sz w:val="16"/>
                <w:lang w:val="ru-RU"/>
              </w:rPr>
              <w:t>1</w:t>
            </w:r>
            <w:r w:rsidR="00A5751A" w:rsidRPr="00A5751A">
              <w:rPr>
                <w:rFonts w:ascii="Times New Roman" w:eastAsia="Times New Roman" w:hAnsi="Times New Roman"/>
                <w:color w:val="000000"/>
                <w:w w:val="97"/>
                <w:sz w:val="16"/>
                <w:lang w:val="ru-RU"/>
              </w:rPr>
              <w:t xml:space="preserve">. </w:t>
            </w:r>
            <w:r w:rsidRPr="007A4F51">
              <w:rPr>
                <w:rFonts w:ascii="Times New Roman" w:eastAsia="Calibri" w:hAnsi="Times New Roman" w:cs="Times New Roman"/>
                <w:b/>
                <w:sz w:val="24"/>
                <w:szCs w:val="24"/>
                <w:lang w:val="ru-RU"/>
              </w:rPr>
              <w:t>Маттах лаьцна йукъара хаамаш</w:t>
            </w:r>
          </w:p>
          <w:bookmarkEnd w:id="0"/>
          <w:p w:rsidR="00AE32A7" w:rsidRPr="00A5751A" w:rsidRDefault="00AE32A7">
            <w:pPr>
              <w:autoSpaceDE w:val="0"/>
              <w:autoSpaceDN w:val="0"/>
              <w:spacing w:before="78" w:after="0" w:line="230" w:lineRule="auto"/>
              <w:ind w:left="72"/>
              <w:rPr>
                <w:lang w:val="ru-RU"/>
              </w:rPr>
            </w:pPr>
          </w:p>
        </w:tc>
      </w:tr>
      <w:tr w:rsidR="00A11FC8" w:rsidRPr="00922DED" w:rsidTr="00A11FC8">
        <w:trPr>
          <w:trHeight w:hRule="exact" w:val="1385"/>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0" w:lineRule="auto"/>
              <w:jc w:val="center"/>
            </w:pPr>
            <w:r>
              <w:rPr>
                <w:rFonts w:ascii="Times New Roman" w:eastAsia="Times New Roman" w:hAnsi="Times New Roman"/>
                <w:color w:val="000000"/>
                <w:w w:val="97"/>
                <w:sz w:val="16"/>
              </w:rPr>
              <w:t>1.1.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Pr="00614641" w:rsidRDefault="00A11FC8" w:rsidP="00A11FC8">
            <w:pPr>
              <w:spacing w:line="240" w:lineRule="auto"/>
              <w:rPr>
                <w:sz w:val="24"/>
                <w:szCs w:val="28"/>
                <w:lang w:val="ru-RU"/>
              </w:rPr>
            </w:pPr>
            <w:r w:rsidRPr="00614641">
              <w:rPr>
                <w:rFonts w:ascii="Times New Roman" w:eastAsia="Calibri" w:hAnsi="Times New Roman" w:cs="Times New Roman"/>
                <w:b/>
                <w:sz w:val="24"/>
                <w:szCs w:val="24"/>
                <w:lang w:val="ru-RU"/>
              </w:rPr>
              <w:t xml:space="preserve"> </w:t>
            </w:r>
            <w:r w:rsidRPr="00614641">
              <w:rPr>
                <w:rFonts w:ascii="Times New Roman" w:eastAsia="Calibri" w:hAnsi="Times New Roman" w:cs="Times New Roman"/>
                <w:sz w:val="24"/>
                <w:szCs w:val="28"/>
                <w:lang w:val="ru-RU"/>
              </w:rPr>
              <w:t xml:space="preserve">Мотт адамийн тӀекеренан коьрта гӀирс а, къоман культурин хилам а санна.  </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autoSpaceDE w:val="0"/>
              <w:autoSpaceDN w:val="0"/>
              <w:spacing w:before="76" w:after="0" w:line="230" w:lineRule="auto"/>
              <w:ind w:left="72"/>
              <w:rPr>
                <w:lang w:val="ru-RU"/>
              </w:rPr>
            </w:pPr>
            <w:r>
              <w:rPr>
                <w:lang w:val="ru-RU"/>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A43F9" w:rsidRDefault="00A11FC8" w:rsidP="00A11FC8">
            <w:pPr>
              <w:spacing w:after="0" w:line="240" w:lineRule="auto"/>
              <w:rPr>
                <w:rFonts w:ascii="Times New Roman" w:eastAsia="Calibri" w:hAnsi="Times New Roman" w:cs="Times New Roman"/>
                <w:sz w:val="24"/>
                <w:szCs w:val="24"/>
              </w:rPr>
            </w:pPr>
            <w:r w:rsidRPr="00AA43F9">
              <w:rPr>
                <w:rFonts w:ascii="Times New Roman" w:eastAsia="Calibri" w:hAnsi="Times New Roman" w:cs="Times New Roman"/>
                <w:sz w:val="24"/>
                <w:szCs w:val="24"/>
                <w:lang w:val="ru-RU"/>
              </w:rPr>
              <w:t>Мотт</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къоман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культурин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хилам</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адамийн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уьйран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коьрта</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гӀирс</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хиларх</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йукъахь</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жамӀан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кеп</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йалор</w:t>
            </w:r>
            <w:r w:rsidRPr="00AA43F9">
              <w:rPr>
                <w:rFonts w:ascii="Times New Roman" w:eastAsia="Calibri" w:hAnsi="Times New Roman" w:cs="Times New Roman"/>
                <w:sz w:val="24"/>
                <w:szCs w:val="24"/>
              </w:rPr>
              <w:t>.</w:t>
            </w:r>
          </w:p>
          <w:p w:rsidR="00A11FC8" w:rsidRPr="00F52525" w:rsidRDefault="00A11FC8" w:rsidP="00A11FC8">
            <w:pPr>
              <w:spacing w:after="0" w:line="240" w:lineRule="auto"/>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Pr="00A11FC8" w:rsidRDefault="00A11FC8" w:rsidP="00A11FC8">
            <w:pPr>
              <w:autoSpaceDE w:val="0"/>
              <w:autoSpaceDN w:val="0"/>
              <w:spacing w:before="76" w:after="0" w:line="254" w:lineRule="auto"/>
              <w:ind w:left="72"/>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80AE8" w:rsidRDefault="00A11FC8" w:rsidP="00A11FC8">
            <w:pPr>
              <w:autoSpaceDE w:val="0"/>
              <w:autoSpaceDN w:val="0"/>
              <w:spacing w:before="212" w:after="0" w:line="252" w:lineRule="auto"/>
              <w:ind w:left="72" w:right="432"/>
              <w:rPr>
                <w:rFonts w:ascii="Times New Roman" w:hAnsi="Times New Roman" w:cs="Times New Roman"/>
                <w:sz w:val="20"/>
              </w:rPr>
            </w:pPr>
          </w:p>
        </w:tc>
      </w:tr>
      <w:tr w:rsidR="00A11FC8" w:rsidRPr="00480AE8" w:rsidTr="00900FFA">
        <w:trPr>
          <w:trHeight w:hRule="exact" w:val="15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3" w:lineRule="auto"/>
              <w:jc w:val="center"/>
            </w:pPr>
            <w:r>
              <w:rPr>
                <w:rFonts w:ascii="Times New Roman" w:eastAsia="Times New Roman" w:hAnsi="Times New Roman"/>
                <w:color w:val="000000"/>
                <w:w w:val="97"/>
                <w:sz w:val="16"/>
              </w:rPr>
              <w:t>1.2.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614641" w:rsidRDefault="00A11FC8" w:rsidP="00A11FC8">
            <w:pPr>
              <w:spacing w:after="0" w:line="24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8"/>
                <w:lang w:val="ru-RU"/>
              </w:rPr>
              <w:t>Россин а, дуьненан а меттан шортенан тайп-тайпаналлех йуьхьанцара кхетамаш. Мотт бовзаран некъаш: тергам, анализ.</w:t>
            </w:r>
          </w:p>
          <w:p w:rsidR="00A11FC8" w:rsidRPr="00614641" w:rsidRDefault="00A11FC8" w:rsidP="00A11FC8">
            <w:pPr>
              <w:rPr>
                <w:rFonts w:ascii="Times New Roman" w:eastAsia="Calibri" w:hAnsi="Times New Roman" w:cs="Times New Roman"/>
                <w:sz w:val="24"/>
                <w:szCs w:val="24"/>
                <w:lang w:val="ru-RU"/>
              </w:rPr>
            </w:pPr>
          </w:p>
          <w:p w:rsidR="00A11FC8" w:rsidRPr="00614641" w:rsidRDefault="00A11FC8" w:rsidP="00A11FC8">
            <w:pPr>
              <w:autoSpaceDE w:val="0"/>
              <w:autoSpaceDN w:val="0"/>
              <w:spacing w:before="76" w:after="0" w:line="233" w:lineRule="auto"/>
              <w:ind w:left="72"/>
              <w:rPr>
                <w:sz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autoSpaceDE w:val="0"/>
              <w:autoSpaceDN w:val="0"/>
              <w:spacing w:before="76" w:after="0" w:line="233"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autoSpaceDE w:val="0"/>
              <w:autoSpaceDN w:val="0"/>
              <w:spacing w:before="76" w:after="0" w:line="233"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11FC8" w:rsidRDefault="00A11FC8" w:rsidP="00A11FC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Мотт</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къоман</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культурин</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хилам</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а</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адамийн</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уьйран</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коьрта</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гӀирс</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хиларх</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йукъахь</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жамӀан</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кеп</w:t>
            </w:r>
            <w:r w:rsidRPr="00A11FC8">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йалор</w:t>
            </w:r>
            <w:r w:rsidRPr="00A11FC8">
              <w:rPr>
                <w:rFonts w:ascii="Times New Roman" w:eastAsia="Calibri" w:hAnsi="Times New Roman" w:cs="Times New Roman"/>
                <w:sz w:val="24"/>
                <w:szCs w:val="24"/>
                <w:lang w:val="ru-RU"/>
              </w:rPr>
              <w:t>.</w:t>
            </w:r>
          </w:p>
          <w:p w:rsidR="00A11FC8" w:rsidRDefault="00A11FC8" w:rsidP="00A11FC8">
            <w:pPr>
              <w:spacing w:after="0" w:line="240" w:lineRule="auto"/>
              <w:rPr>
                <w:lang w:val="ru-RU"/>
              </w:rPr>
            </w:pPr>
          </w:p>
          <w:p w:rsidR="00A11FC8" w:rsidRPr="005D3337" w:rsidRDefault="00A11FC8" w:rsidP="00A11FC8">
            <w:pPr>
              <w:spacing w:after="0" w:line="240"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5751A" w:rsidRDefault="00A11FC8" w:rsidP="00A11FC8">
            <w:pPr>
              <w:autoSpaceDE w:val="0"/>
              <w:autoSpaceDN w:val="0"/>
              <w:spacing w:before="76" w:after="0" w:line="257"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80AE8" w:rsidRDefault="00A11FC8" w:rsidP="00A11FC8">
            <w:pPr>
              <w:autoSpaceDE w:val="0"/>
              <w:autoSpaceDN w:val="0"/>
              <w:spacing w:before="210" w:after="0" w:line="252" w:lineRule="auto"/>
              <w:ind w:left="72" w:right="432"/>
              <w:rPr>
                <w:rFonts w:ascii="Times New Roman" w:hAnsi="Times New Roman" w:cs="Times New Roman"/>
                <w:sz w:val="20"/>
              </w:rPr>
            </w:pPr>
          </w:p>
        </w:tc>
      </w:tr>
      <w:tr w:rsidR="00A11FC8">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autoSpaceDE w:val="0"/>
              <w:autoSpaceDN w:val="0"/>
              <w:spacing w:before="76" w:after="0" w:line="233" w:lineRule="auto"/>
              <w:ind w:left="72"/>
              <w:rPr>
                <w:b/>
                <w:sz w:val="24"/>
              </w:rPr>
            </w:pPr>
            <w:r w:rsidRPr="00F06A6F">
              <w:rPr>
                <w:rFonts w:ascii="Times New Roman" w:eastAsia="Times New Roman" w:hAnsi="Times New Roman"/>
                <w:b/>
                <w:color w:val="000000"/>
                <w:w w:val="97"/>
                <w:sz w:val="24"/>
              </w:rPr>
              <w:t xml:space="preserve">Декъехула </w:t>
            </w:r>
            <w:r w:rsidRPr="00F06A6F">
              <w:rPr>
                <w:rFonts w:ascii="Times New Roman" w:eastAsia="Times New Roman" w:hAnsi="Times New Roman"/>
                <w:b/>
                <w:color w:val="000000"/>
                <w:w w:val="97"/>
                <w:sz w:val="24"/>
                <w:lang w:val="ru-RU"/>
              </w:rPr>
              <w:t xml:space="preserve">дерриг </w:t>
            </w:r>
            <w:r w:rsidRPr="00F06A6F">
              <w:rPr>
                <w:rFonts w:ascii="Times New Roman" w:eastAsia="Times New Roman" w:hAnsi="Times New Roman"/>
                <w:b/>
                <w:color w:val="000000"/>
                <w:w w:val="97"/>
                <w:sz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autoSpaceDE w:val="0"/>
              <w:autoSpaceDN w:val="0"/>
              <w:spacing w:before="76" w:after="0" w:line="233" w:lineRule="auto"/>
              <w:ind w:left="72"/>
              <w:rPr>
                <w:b/>
                <w:sz w:val="24"/>
              </w:rPr>
            </w:pPr>
            <w:r w:rsidRPr="00F06A6F">
              <w:rPr>
                <w:rFonts w:ascii="Times New Roman" w:eastAsia="Times New Roman" w:hAnsi="Times New Roman"/>
                <w:b/>
                <w:color w:val="000000"/>
                <w:w w:val="97"/>
                <w:sz w:val="24"/>
              </w:rPr>
              <w:t>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r>
      <w:tr w:rsidR="00A11FC8">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120867" w:rsidRDefault="00A11FC8" w:rsidP="00A11FC8">
            <w:pPr>
              <w:rPr>
                <w:rFonts w:ascii="Times New Roman" w:eastAsia="Calibri" w:hAnsi="Times New Roman" w:cs="Times New Roman"/>
                <w:b/>
                <w:sz w:val="24"/>
                <w:szCs w:val="24"/>
                <w:lang w:val="ru-RU"/>
              </w:rPr>
            </w:pPr>
            <w:r>
              <w:rPr>
                <w:rFonts w:ascii="Times New Roman" w:eastAsia="Times New Roman" w:hAnsi="Times New Roman"/>
                <w:color w:val="000000"/>
                <w:w w:val="97"/>
                <w:sz w:val="16"/>
                <w:lang w:val="ru-RU"/>
              </w:rPr>
              <w:t xml:space="preserve"> </w:t>
            </w:r>
            <w:r w:rsidRPr="00F06A6F">
              <w:rPr>
                <w:rFonts w:ascii="Times New Roman" w:eastAsia="Times New Roman" w:hAnsi="Times New Roman"/>
                <w:b/>
                <w:color w:val="000000"/>
                <w:w w:val="97"/>
                <w:sz w:val="24"/>
                <w:lang w:val="ru-RU"/>
              </w:rPr>
              <w:t xml:space="preserve">Дакъа </w:t>
            </w:r>
            <w:r w:rsidRPr="00F06A6F">
              <w:rPr>
                <w:rFonts w:ascii="Times New Roman" w:eastAsia="Times New Roman" w:hAnsi="Times New Roman"/>
                <w:b/>
                <w:color w:val="000000"/>
                <w:w w:val="97"/>
                <w:sz w:val="24"/>
              </w:rPr>
              <w:t>2</w:t>
            </w:r>
            <w:r>
              <w:rPr>
                <w:rFonts w:ascii="Times New Roman" w:eastAsia="Times New Roman" w:hAnsi="Times New Roman"/>
                <w:color w:val="000000"/>
                <w:w w:val="97"/>
                <w:sz w:val="14"/>
              </w:rPr>
              <w:t>.</w:t>
            </w:r>
            <w:r>
              <w:rPr>
                <w:rFonts w:ascii="Times New Roman" w:eastAsia="Times New Roman" w:hAnsi="Times New Roman"/>
                <w:color w:val="000000"/>
                <w:w w:val="97"/>
                <w:sz w:val="14"/>
                <w:lang w:val="ru-RU"/>
              </w:rPr>
              <w:t xml:space="preserve"> </w:t>
            </w:r>
            <w:r w:rsidRPr="00120867">
              <w:rPr>
                <w:rFonts w:ascii="Times New Roman" w:eastAsia="Calibri" w:hAnsi="Times New Roman" w:cs="Times New Roman"/>
                <w:b/>
                <w:sz w:val="24"/>
                <w:szCs w:val="24"/>
                <w:lang w:val="ru-RU"/>
              </w:rPr>
              <w:t xml:space="preserve">Фонетика, графика, орфоэпии </w:t>
            </w:r>
          </w:p>
          <w:p w:rsidR="00A11FC8" w:rsidRPr="007A4F51" w:rsidRDefault="00A11FC8" w:rsidP="00A11FC8">
            <w:pPr>
              <w:rPr>
                <w:rFonts w:ascii="Times New Roman" w:eastAsia="Calibri" w:hAnsi="Times New Roman" w:cs="Times New Roman"/>
                <w:b/>
                <w:sz w:val="24"/>
                <w:szCs w:val="24"/>
                <w:lang w:val="ru-RU"/>
              </w:rPr>
            </w:pPr>
          </w:p>
          <w:p w:rsidR="00A11FC8" w:rsidRPr="007A4F51" w:rsidRDefault="00A11FC8" w:rsidP="00A11FC8">
            <w:pPr>
              <w:spacing w:after="0" w:line="360" w:lineRule="auto"/>
              <w:jc w:val="both"/>
              <w:rPr>
                <w:rFonts w:ascii="Times New Roman" w:eastAsia="Calibri" w:hAnsi="Times New Roman" w:cs="Times New Roman"/>
                <w:b/>
                <w:sz w:val="28"/>
                <w:szCs w:val="28"/>
                <w:lang w:val="ru-RU"/>
              </w:rPr>
            </w:pPr>
          </w:p>
          <w:p w:rsidR="00A11FC8" w:rsidRDefault="00A11FC8" w:rsidP="00A11FC8">
            <w:pPr>
              <w:autoSpaceDE w:val="0"/>
              <w:autoSpaceDN w:val="0"/>
              <w:spacing w:before="76" w:after="0" w:line="233" w:lineRule="auto"/>
            </w:pPr>
          </w:p>
        </w:tc>
      </w:tr>
    </w:tbl>
    <w:p w:rsidR="00AE32A7" w:rsidRDefault="00AE32A7">
      <w:pPr>
        <w:autoSpaceDE w:val="0"/>
        <w:autoSpaceDN w:val="0"/>
        <w:spacing w:after="0" w:line="14" w:lineRule="exact"/>
      </w:pPr>
    </w:p>
    <w:p w:rsidR="00900FFA" w:rsidRDefault="00900FFA" w:rsidP="00900FFA">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480AE8" w:rsidTr="00480AE8">
        <w:trPr>
          <w:trHeight w:hRule="exact" w:val="14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2.1.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2" w:lineRule="auto"/>
              <w:ind w:left="72"/>
              <w:rPr>
                <w:rFonts w:ascii="Times New Roman" w:hAnsi="Times New Roman" w:cs="Times New Roman"/>
                <w:sz w:val="24"/>
                <w:szCs w:val="24"/>
              </w:rPr>
            </w:pPr>
            <w:r w:rsidRPr="00614641">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156DD" w:rsidRDefault="00480AE8"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83190" w:rsidRDefault="00480AE8" w:rsidP="00480AE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Дешнашкахь элпийн а, аьзнийн а барам базар.</w:t>
            </w:r>
            <w:r>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Мукъачу а, мукъазчу а аьзнийн артикуляцин башхаллаш</w:t>
            </w:r>
          </w:p>
          <w:p w:rsidR="00480AE8" w:rsidRPr="00614641" w:rsidRDefault="00480AE8" w:rsidP="00480AE8">
            <w:pPr>
              <w:autoSpaceDE w:val="0"/>
              <w:autoSpaceDN w:val="0"/>
              <w:spacing w:before="78" w:after="0" w:line="254"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A5620E">
        <w:trPr>
          <w:trHeight w:hRule="exact" w:val="156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2.2.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Pr>
                <w:rFonts w:ascii="Times New Roman" w:hAnsi="Times New Roman" w:cs="Times New Roman"/>
                <w:sz w:val="24"/>
                <w:szCs w:val="24"/>
                <w:lang w:val="ru-RU"/>
              </w:rPr>
            </w:pPr>
            <w:r w:rsidRPr="00614641">
              <w:rPr>
                <w:rFonts w:ascii="Times New Roman" w:hAnsi="Times New Roman" w:cs="Times New Roman"/>
                <w:sz w:val="24"/>
                <w:szCs w:val="24"/>
                <w:lang w:val="ru-RU"/>
              </w:rPr>
              <w:t>Озан башхаллин характеристика: мукъа – мукъаза; зевне – къора мукъазнаш.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83190" w:rsidRDefault="00480AE8" w:rsidP="00480AE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Дешнашкахь элпийн а, аьзнийн а барам базар.</w:t>
            </w:r>
            <w:r>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Мукъачу а, мукъазчу а аьзнийн артикуляцин башхаллаш</w:t>
            </w:r>
          </w:p>
          <w:p w:rsidR="00480AE8" w:rsidRPr="00614641" w:rsidRDefault="00480AE8" w:rsidP="00480AE8">
            <w:pPr>
              <w:autoSpaceDE w:val="0"/>
              <w:autoSpaceDN w:val="0"/>
              <w:spacing w:before="78" w:after="0" w:line="252"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900FFA" w:rsidRPr="00480AE8" w:rsidRDefault="00900FFA" w:rsidP="00900FFA">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614641"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2.3.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ight="432"/>
              <w:rPr>
                <w:sz w:val="24"/>
                <w:szCs w:val="24"/>
                <w:lang w:val="ru-RU"/>
              </w:rPr>
            </w:pPr>
            <w:r w:rsidRPr="00614641">
              <w:rPr>
                <w:rFonts w:ascii="Times New Roman" w:hAnsi="Times New Roman" w:cs="Times New Roman"/>
                <w:sz w:val="24"/>
                <w:szCs w:val="24"/>
                <w:lang w:val="ru-RU"/>
              </w:rPr>
              <w:t>Нохчийн</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меттан</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ша</w:t>
            </w:r>
            <w:r w:rsidRPr="00614641">
              <w:rPr>
                <w:rFonts w:ascii="Times New Roman" w:hAnsi="Times New Roman" w:cs="Times New Roman"/>
                <w:sz w:val="24"/>
                <w:szCs w:val="24"/>
              </w:rPr>
              <w:t>-</w:t>
            </w:r>
            <w:r w:rsidRPr="00614641">
              <w:rPr>
                <w:rFonts w:ascii="Times New Roman" w:hAnsi="Times New Roman" w:cs="Times New Roman"/>
                <w:sz w:val="24"/>
                <w:szCs w:val="24"/>
                <w:lang w:val="ru-RU"/>
              </w:rPr>
              <w:t>тайпа</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мукъа</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фонемаш</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аь</w:t>
            </w:r>
            <w:r w:rsidRPr="00614641">
              <w:rPr>
                <w:rFonts w:ascii="Times New Roman" w:hAnsi="Times New Roman" w:cs="Times New Roman"/>
                <w:sz w:val="24"/>
                <w:szCs w:val="24"/>
              </w:rPr>
              <w:t xml:space="preserve"> – </w:t>
            </w:r>
            <w:r w:rsidRPr="00614641">
              <w:rPr>
                <w:rFonts w:ascii="Times New Roman" w:hAnsi="Times New Roman" w:cs="Times New Roman"/>
                <w:sz w:val="24"/>
                <w:szCs w:val="24"/>
                <w:lang w:val="ru-RU"/>
              </w:rPr>
              <w:t>аь</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оь</w:t>
            </w:r>
            <w:r w:rsidRPr="00614641">
              <w:rPr>
                <w:rFonts w:ascii="Times New Roman" w:hAnsi="Times New Roman" w:cs="Times New Roman"/>
                <w:sz w:val="24"/>
                <w:szCs w:val="24"/>
              </w:rPr>
              <w:t xml:space="preserve"> – </w:t>
            </w:r>
            <w:r w:rsidRPr="00614641">
              <w:rPr>
                <w:rFonts w:ascii="Times New Roman" w:hAnsi="Times New Roman" w:cs="Times New Roman"/>
                <w:sz w:val="24"/>
                <w:szCs w:val="24"/>
                <w:lang w:val="ru-RU"/>
              </w:rPr>
              <w:t>оь</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уь</w:t>
            </w:r>
            <w:r w:rsidRPr="00614641">
              <w:rPr>
                <w:rFonts w:ascii="Times New Roman" w:hAnsi="Times New Roman" w:cs="Times New Roman"/>
                <w:sz w:val="24"/>
                <w:szCs w:val="24"/>
              </w:rPr>
              <w:t xml:space="preserve"> – </w:t>
            </w:r>
            <w:r w:rsidRPr="00614641">
              <w:rPr>
                <w:rFonts w:ascii="Times New Roman" w:hAnsi="Times New Roman" w:cs="Times New Roman"/>
                <w:sz w:val="24"/>
                <w:szCs w:val="24"/>
                <w:lang w:val="ru-RU"/>
              </w:rPr>
              <w:t>уьй</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а</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уьш</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элпашца</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билгалйар</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а</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аь</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оь</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уь</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яь</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юь</w:t>
            </w:r>
            <w:r w:rsidRPr="00614641">
              <w:rPr>
                <w:rFonts w:ascii="Times New Roman" w:hAnsi="Times New Roman" w:cs="Times New Roman"/>
                <w:sz w:val="24"/>
                <w:szCs w:val="24"/>
              </w:rPr>
              <w:t xml:space="preserve">). </w:t>
            </w:r>
            <w:r w:rsidRPr="00614641">
              <w:rPr>
                <w:rFonts w:ascii="Times New Roman" w:hAnsi="Times New Roman" w:cs="Times New Roman"/>
                <w:sz w:val="24"/>
                <w:szCs w:val="24"/>
                <w:lang w:val="ru-RU"/>
              </w:rPr>
              <w:t>Я, яь, ю, юь, е(ё) элпашца</w:t>
            </w:r>
            <w:r w:rsidRPr="00614641">
              <w:rPr>
                <w:sz w:val="24"/>
                <w:szCs w:val="24"/>
                <w:lang w:val="ru-RU"/>
              </w:rPr>
              <w:t xml:space="preserve"> </w:t>
            </w:r>
            <w:r w:rsidRPr="00614641">
              <w:rPr>
                <w:rFonts w:ascii="Times New Roman" w:hAnsi="Times New Roman" w:cs="Times New Roman"/>
                <w:sz w:val="24"/>
                <w:szCs w:val="24"/>
                <w:lang w:val="ru-RU"/>
              </w:rPr>
              <w:t>дешнаш.</w:t>
            </w:r>
            <w:r w:rsidRPr="00614641">
              <w:rPr>
                <w:sz w:val="24"/>
                <w:szCs w:val="24"/>
                <w:lang w:val="ru-RU"/>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D76081" w:rsidRDefault="00480AE8" w:rsidP="00480AE8">
            <w:pPr>
              <w:autoSpaceDE w:val="0"/>
              <w:autoSpaceDN w:val="0"/>
              <w:spacing w:before="78" w:after="0" w:line="230" w:lineRule="auto"/>
              <w:ind w:left="72"/>
              <w:rPr>
                <w:sz w:val="24"/>
                <w:szCs w:val="24"/>
                <w:lang w:val="ru-RU"/>
              </w:rPr>
            </w:pPr>
            <w:r>
              <w:rPr>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114B5" w:rsidRDefault="00480AE8" w:rsidP="00480AE8">
            <w:pPr>
              <w:spacing w:after="0" w:line="240" w:lineRule="auto"/>
              <w:rPr>
                <w:rFonts w:ascii="Times New Roman" w:eastAsia="Calibri" w:hAnsi="Times New Roman" w:cs="Times New Roman"/>
                <w:sz w:val="24"/>
                <w:szCs w:val="24"/>
              </w:rPr>
            </w:pPr>
            <w:r w:rsidRPr="00AA43F9">
              <w:rPr>
                <w:rFonts w:ascii="Times New Roman" w:eastAsia="Calibri" w:hAnsi="Times New Roman" w:cs="Times New Roman"/>
                <w:sz w:val="24"/>
                <w:szCs w:val="24"/>
                <w:lang w:val="ru-RU"/>
              </w:rPr>
              <w:t>Меттан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коьчална</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тӀехь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тергам</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я</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яь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ю</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юь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ё</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э</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элпашца</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долчу</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дешнийн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аьзнийн</w:t>
            </w:r>
            <w:r w:rsidRPr="00A114B5">
              <w:rPr>
                <w:rFonts w:ascii="Times New Roman" w:eastAsia="Calibri" w:hAnsi="Times New Roman" w:cs="Times New Roman"/>
                <w:sz w:val="24"/>
                <w:szCs w:val="24"/>
              </w:rPr>
              <w:t>-</w:t>
            </w:r>
            <w:r w:rsidRPr="00AA43F9">
              <w:rPr>
                <w:rFonts w:ascii="Times New Roman" w:eastAsia="Calibri" w:hAnsi="Times New Roman" w:cs="Times New Roman"/>
                <w:sz w:val="24"/>
                <w:szCs w:val="24"/>
                <w:lang w:val="ru-RU"/>
              </w:rPr>
              <w:t>элпийн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хӀоттамехь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йолчу</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башхаллех</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кхетор</w:t>
            </w:r>
            <w:r w:rsidRPr="00A114B5">
              <w:rPr>
                <w:rFonts w:ascii="Times New Roman" w:eastAsia="Calibri" w:hAnsi="Times New Roman" w:cs="Times New Roman"/>
                <w:sz w:val="24"/>
                <w:szCs w:val="24"/>
              </w:rPr>
              <w:t>.</w:t>
            </w:r>
          </w:p>
          <w:p w:rsidR="00480AE8" w:rsidRPr="00A114B5" w:rsidRDefault="00480AE8" w:rsidP="00480AE8">
            <w:pPr>
              <w:autoSpaceDE w:val="0"/>
              <w:autoSpaceDN w:val="0"/>
              <w:spacing w:before="78" w:after="0" w:line="254" w:lineRule="auto"/>
              <w:ind w:left="72"/>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114B5" w:rsidRDefault="00480AE8" w:rsidP="00480AE8">
            <w:pPr>
              <w:autoSpaceDE w:val="0"/>
              <w:autoSpaceDN w:val="0"/>
              <w:spacing w:before="78"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A114B5">
        <w:trPr>
          <w:trHeight w:hRule="exact" w:val="185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rFonts w:ascii="Times New Roman" w:hAnsi="Times New Roman" w:cs="Times New Roman"/>
                <w:sz w:val="24"/>
                <w:szCs w:val="24"/>
              </w:rPr>
            </w:pPr>
            <w:r w:rsidRPr="00614641">
              <w:rPr>
                <w:rFonts w:ascii="Times New Roman" w:eastAsia="Times New Roman" w:hAnsi="Times New Roman" w:cs="Times New Roman"/>
                <w:color w:val="000000"/>
                <w:w w:val="97"/>
                <w:sz w:val="24"/>
                <w:szCs w:val="24"/>
              </w:rPr>
              <w:lastRenderedPageBreak/>
              <w:t>2.4.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Pr>
                <w:rFonts w:ascii="Times New Roman" w:hAnsi="Times New Roman" w:cs="Times New Roman"/>
                <w:sz w:val="24"/>
                <w:szCs w:val="24"/>
                <w:lang w:val="ru-RU"/>
              </w:rPr>
            </w:pPr>
            <w:r w:rsidRPr="00614641">
              <w:rPr>
                <w:rFonts w:ascii="Times New Roman" w:eastAsia="Times New Roman" w:hAnsi="Times New Roman" w:cs="Times New Roman"/>
                <w:color w:val="000000"/>
                <w:w w:val="97"/>
                <w:sz w:val="24"/>
                <w:szCs w:val="24"/>
                <w:lang w:val="ru-RU"/>
              </w:rPr>
              <w:t>Э, е элпашца дешнаш. Деха а, доца а мукъанаш. Й элпаца долу дешнаш.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rFonts w:ascii="Times New Roman" w:hAnsi="Times New Roman" w:cs="Times New Roman"/>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rFonts w:ascii="Times New Roman" w:hAnsi="Times New Roman" w:cs="Times New Roman"/>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114B5" w:rsidRDefault="00480AE8" w:rsidP="00480AE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Меттан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коьчална</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тӀехь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тергам</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я</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яь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ю</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юь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ё</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э</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элпашца</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долчу</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дешнийн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аьзнийн</w:t>
            </w:r>
            <w:r w:rsidRPr="00A114B5">
              <w:rPr>
                <w:rFonts w:ascii="Times New Roman" w:eastAsia="Calibri" w:hAnsi="Times New Roman" w:cs="Times New Roman"/>
                <w:sz w:val="24"/>
                <w:szCs w:val="24"/>
                <w:lang w:val="ru-RU"/>
              </w:rPr>
              <w:t>-</w:t>
            </w:r>
            <w:r w:rsidRPr="00AA43F9">
              <w:rPr>
                <w:rFonts w:ascii="Times New Roman" w:eastAsia="Calibri" w:hAnsi="Times New Roman" w:cs="Times New Roman"/>
                <w:sz w:val="24"/>
                <w:szCs w:val="24"/>
                <w:lang w:val="ru-RU"/>
              </w:rPr>
              <w:t>элпийн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хӀоттамехь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йолчу</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башхаллех</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кхетор</w:t>
            </w:r>
            <w:r w:rsidRPr="00A114B5">
              <w:rPr>
                <w:rFonts w:ascii="Times New Roman" w:eastAsia="Calibri" w:hAnsi="Times New Roman" w:cs="Times New Roman"/>
                <w:sz w:val="24"/>
                <w:szCs w:val="24"/>
                <w:lang w:val="ru-RU"/>
              </w:rPr>
              <w:t>.</w:t>
            </w:r>
          </w:p>
          <w:p w:rsidR="00480AE8" w:rsidRPr="00614641" w:rsidRDefault="00480AE8" w:rsidP="00480AE8">
            <w:pPr>
              <w:autoSpaceDE w:val="0"/>
              <w:autoSpaceDN w:val="0"/>
              <w:spacing w:before="78" w:after="0" w:line="254" w:lineRule="auto"/>
              <w:ind w:left="72"/>
              <w:rPr>
                <w:rFonts w:ascii="Times New Roman"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pPr>
              <w:autoSpaceDE w:val="0"/>
              <w:autoSpaceDN w:val="0"/>
              <w:spacing w:before="78" w:after="0" w:line="254" w:lineRule="auto"/>
              <w:rPr>
                <w:rFonts w:ascii="Times New Roman" w:hAnsi="Times New Roman" w:cs="Times New Roman"/>
                <w:sz w:val="24"/>
                <w:szCs w:val="24"/>
                <w:lang w:val="ru-RU"/>
              </w:rPr>
            </w:pPr>
          </w:p>
          <w:p w:rsidR="00480AE8" w:rsidRDefault="00480AE8" w:rsidP="00480AE8">
            <w:pPr>
              <w:autoSpaceDE w:val="0"/>
              <w:autoSpaceDN w:val="0"/>
              <w:spacing w:before="78" w:after="0" w:line="254" w:lineRule="auto"/>
              <w:rPr>
                <w:rFonts w:ascii="Times New Roman" w:hAnsi="Times New Roman" w:cs="Times New Roman"/>
                <w:sz w:val="24"/>
                <w:szCs w:val="24"/>
                <w:lang w:val="ru-RU"/>
              </w:rPr>
            </w:pPr>
          </w:p>
          <w:p w:rsidR="00480AE8" w:rsidRDefault="00480AE8" w:rsidP="00480AE8">
            <w:pPr>
              <w:autoSpaceDE w:val="0"/>
              <w:autoSpaceDN w:val="0"/>
              <w:spacing w:before="78" w:after="0" w:line="254" w:lineRule="auto"/>
              <w:rPr>
                <w:rFonts w:ascii="Times New Roman" w:hAnsi="Times New Roman" w:cs="Times New Roman"/>
                <w:sz w:val="24"/>
                <w:szCs w:val="24"/>
                <w:lang w:val="ru-RU"/>
              </w:rPr>
            </w:pPr>
          </w:p>
          <w:p w:rsidR="00480AE8" w:rsidRPr="00614641" w:rsidRDefault="00480AE8" w:rsidP="00480AE8">
            <w:pPr>
              <w:autoSpaceDE w:val="0"/>
              <w:autoSpaceDN w:val="0"/>
              <w:spacing w:before="78" w:after="0" w:line="254" w:lineRule="auto"/>
              <w:rPr>
                <w:rFonts w:ascii="Times New Roman" w:hAnsi="Times New Roman" w:cs="Times New Roman"/>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900FFA" w:rsidRPr="00480AE8" w:rsidRDefault="00900FFA" w:rsidP="00900FFA">
      <w:pPr>
        <w:autoSpaceDE w:val="0"/>
        <w:autoSpaceDN w:val="0"/>
        <w:spacing w:after="0" w:line="14" w:lineRule="exact"/>
        <w:rPr>
          <w:rFonts w:ascii="Times New Roman" w:hAnsi="Times New Roman" w:cs="Times New Roman"/>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614641"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rFonts w:ascii="Times New Roman" w:hAnsi="Times New Roman" w:cs="Times New Roman"/>
                <w:sz w:val="24"/>
                <w:szCs w:val="24"/>
              </w:rPr>
            </w:pPr>
            <w:r w:rsidRPr="00614641">
              <w:rPr>
                <w:rFonts w:ascii="Times New Roman" w:eastAsia="Times New Roman" w:hAnsi="Times New Roman" w:cs="Times New Roman"/>
                <w:color w:val="000000"/>
                <w:w w:val="97"/>
                <w:sz w:val="24"/>
                <w:szCs w:val="24"/>
              </w:rPr>
              <w:t>2.5.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20" w:after="0" w:line="245" w:lineRule="auto"/>
              <w:ind w:left="72" w:right="144"/>
              <w:rPr>
                <w:rFonts w:ascii="Times New Roman" w:hAnsi="Times New Roman" w:cs="Times New Roman"/>
                <w:sz w:val="24"/>
                <w:szCs w:val="24"/>
              </w:rPr>
            </w:pPr>
            <w:r w:rsidRPr="00614641">
              <w:rPr>
                <w:rFonts w:ascii="Times New Roman" w:eastAsia="Calibri" w:hAnsi="Times New Roman" w:cs="Times New Roman"/>
                <w:sz w:val="24"/>
                <w:szCs w:val="24"/>
                <w:lang w:val="ru-RU"/>
              </w:rPr>
              <w:t>Нохчийн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меттан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ша</w:t>
            </w:r>
            <w:r w:rsidRPr="00614641">
              <w:rPr>
                <w:rFonts w:ascii="Times New Roman" w:eastAsia="Calibri" w:hAnsi="Times New Roman" w:cs="Times New Roman"/>
                <w:sz w:val="24"/>
                <w:szCs w:val="24"/>
              </w:rPr>
              <w:t>-</w:t>
            </w:r>
            <w:r w:rsidRPr="00614641">
              <w:rPr>
                <w:rFonts w:ascii="Times New Roman" w:eastAsia="Calibri" w:hAnsi="Times New Roman" w:cs="Times New Roman"/>
                <w:sz w:val="24"/>
                <w:szCs w:val="24"/>
                <w:lang w:val="ru-RU"/>
              </w:rPr>
              <w:t>тайпа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мукъаза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фонемаш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i/>
                <w:sz w:val="24"/>
                <w:szCs w:val="24"/>
              </w:rPr>
              <w:t>(</w:t>
            </w:r>
            <w:r w:rsidRPr="00614641">
              <w:rPr>
                <w:rFonts w:ascii="Times New Roman" w:eastAsia="Calibri" w:hAnsi="Times New Roman" w:cs="Times New Roman"/>
                <w:i/>
                <w:sz w:val="24"/>
                <w:szCs w:val="24"/>
                <w:lang w:val="ru-RU"/>
              </w:rPr>
              <w:t>гӀ</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кӀ</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къ</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кх</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пӀ</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тӀ</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хӀ</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хь</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цӀ</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чӀ</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Ӏ</w:t>
            </w:r>
            <w:r w:rsidRPr="00614641">
              <w:rPr>
                <w:rFonts w:ascii="Times New Roman" w:eastAsia="Calibri" w:hAnsi="Times New Roman" w:cs="Times New Roman"/>
                <w:i/>
                <w:sz w:val="24"/>
                <w:szCs w:val="24"/>
              </w:rPr>
              <w:t>)</w:t>
            </w:r>
            <w:r w:rsidRPr="00614641">
              <w:rPr>
                <w:rFonts w:ascii="Times New Roman" w:eastAsia="Calibri" w:hAnsi="Times New Roman" w:cs="Times New Roman"/>
                <w:iCs/>
                <w:sz w:val="24"/>
                <w:szCs w:val="24"/>
              </w:rPr>
              <w:t xml:space="preserve"> </w:t>
            </w:r>
            <w:r w:rsidRPr="00614641">
              <w:rPr>
                <w:rFonts w:ascii="Times New Roman" w:eastAsia="Calibri" w:hAnsi="Times New Roman" w:cs="Times New Roman"/>
                <w:iCs/>
                <w:sz w:val="24"/>
                <w:szCs w:val="24"/>
                <w:lang w:val="ru-RU"/>
              </w:rPr>
              <w:t>а</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sz w:val="24"/>
                <w:szCs w:val="24"/>
                <w:lang w:val="ru-RU"/>
              </w:rPr>
              <w:t>уьш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элпашца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билгалйар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14641">
              <w:rPr>
                <w:rFonts w:ascii="Times New Roman" w:eastAsia="Calibri" w:hAnsi="Times New Roman" w:cs="Times New Roman"/>
                <w:i/>
                <w:sz w:val="24"/>
                <w:szCs w:val="24"/>
              </w:rPr>
              <w:t>.</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i/>
                <w:iCs/>
                <w:sz w:val="24"/>
                <w:szCs w:val="24"/>
                <w:lang w:val="ru-RU"/>
              </w:rPr>
              <w:t>Щ</w:t>
            </w:r>
            <w:r w:rsidRPr="00614641">
              <w:rPr>
                <w:rFonts w:ascii="Times New Roman" w:eastAsia="Calibri" w:hAnsi="Times New Roman" w:cs="Times New Roman"/>
                <w:i/>
                <w:iCs/>
                <w:sz w:val="24"/>
                <w:szCs w:val="24"/>
              </w:rPr>
              <w:t xml:space="preserve">, </w:t>
            </w:r>
            <w:r w:rsidRPr="00614641">
              <w:rPr>
                <w:rFonts w:ascii="Times New Roman" w:eastAsia="Calibri" w:hAnsi="Times New Roman" w:cs="Times New Roman"/>
                <w:i/>
                <w:iCs/>
                <w:sz w:val="24"/>
                <w:szCs w:val="24"/>
                <w:lang w:val="ru-RU"/>
              </w:rPr>
              <w:t>ь</w:t>
            </w:r>
            <w:r w:rsidRPr="00614641">
              <w:rPr>
                <w:rFonts w:ascii="Times New Roman" w:eastAsia="Calibri" w:hAnsi="Times New Roman" w:cs="Times New Roman"/>
                <w:i/>
                <w:iCs/>
                <w:sz w:val="24"/>
                <w:szCs w:val="24"/>
              </w:rPr>
              <w:t xml:space="preserve">, </w:t>
            </w:r>
            <w:r w:rsidRPr="00614641">
              <w:rPr>
                <w:rFonts w:ascii="Times New Roman" w:eastAsia="Calibri" w:hAnsi="Times New Roman" w:cs="Times New Roman"/>
                <w:i/>
                <w:iCs/>
                <w:sz w:val="24"/>
                <w:szCs w:val="24"/>
                <w:lang w:val="ru-RU"/>
              </w:rPr>
              <w:t>ы</w:t>
            </w:r>
            <w:r w:rsidRPr="00614641">
              <w:rPr>
                <w:rFonts w:ascii="Times New Roman" w:eastAsia="Calibri" w:hAnsi="Times New Roman" w:cs="Times New Roman"/>
                <w:i/>
                <w:iCs/>
                <w:sz w:val="24"/>
                <w:szCs w:val="24"/>
              </w:rPr>
              <w:t xml:space="preserve">, </w:t>
            </w:r>
            <w:r w:rsidRPr="00614641">
              <w:rPr>
                <w:rFonts w:ascii="Times New Roman" w:eastAsia="Calibri" w:hAnsi="Times New Roman" w:cs="Times New Roman"/>
                <w:i/>
                <w:iCs/>
                <w:sz w:val="24"/>
                <w:szCs w:val="24"/>
                <w:lang w:val="ru-RU"/>
              </w:rPr>
              <w:t>ф</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элпашца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долу</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дешнаш</w:t>
            </w:r>
            <w:r w:rsidRPr="00614641">
              <w:rPr>
                <w:rFonts w:ascii="Times New Roman" w:eastAsia="Calibri" w:hAnsi="Times New Roman" w:cs="Times New Roman"/>
                <w:sz w:val="24"/>
                <w:szCs w:val="24"/>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D76081" w:rsidRDefault="00480AE8" w:rsidP="00480AE8">
            <w:pPr>
              <w:autoSpaceDE w:val="0"/>
              <w:autoSpaceDN w:val="0"/>
              <w:spacing w:before="78" w:after="0" w:line="230" w:lineRule="auto"/>
              <w:ind w:left="72"/>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rPr>
                <w:rFonts w:ascii="Times New Roman"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C2846" w:rsidRDefault="00480AE8" w:rsidP="00480AE8">
            <w:pPr>
              <w:rPr>
                <w:rFonts w:ascii="Times New Roman" w:eastAsia="Calibri" w:hAnsi="Times New Roman" w:cs="Times New Roman"/>
                <w:sz w:val="24"/>
                <w:szCs w:val="24"/>
              </w:rPr>
            </w:pPr>
            <w:r w:rsidRPr="004C2846">
              <w:rPr>
                <w:rFonts w:ascii="Times New Roman" w:eastAsia="Calibri" w:hAnsi="Times New Roman" w:cs="Times New Roman"/>
                <w:sz w:val="24"/>
                <w:szCs w:val="24"/>
                <w:lang w:val="ru-RU"/>
              </w:rPr>
              <w:t>Шалхачу</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мукъазчу</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аьзнийн</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гӀ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кӀ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къ</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кх</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пӀ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тӀ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хӀ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хь</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цӀ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чӀ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Ӏ</w:t>
            </w:r>
            <w:r w:rsidRPr="004C2846">
              <w:rPr>
                <w:rFonts w:ascii="Times New Roman" w:eastAsia="Calibri" w:hAnsi="Times New Roman" w:cs="Times New Roman"/>
                <w:sz w:val="24"/>
                <w:szCs w:val="24"/>
              </w:rPr>
              <w:t xml:space="preserve">) </w:t>
            </w:r>
            <w:r w:rsidRPr="004C2846">
              <w:rPr>
                <w:rFonts w:ascii="Times New Roman" w:eastAsia="Calibri" w:hAnsi="Times New Roman" w:cs="Times New Roman"/>
                <w:sz w:val="24"/>
                <w:szCs w:val="24"/>
                <w:lang w:val="ru-RU"/>
              </w:rPr>
              <w:t>алар</w:t>
            </w:r>
            <w:r w:rsidRPr="004C2846">
              <w:rPr>
                <w:rFonts w:ascii="Times New Roman" w:eastAsia="Calibri" w:hAnsi="Times New Roman" w:cs="Times New Roman"/>
                <w:sz w:val="24"/>
                <w:szCs w:val="24"/>
              </w:rPr>
              <w:t xml:space="preserve">. </w:t>
            </w:r>
          </w:p>
          <w:p w:rsidR="00480AE8" w:rsidRPr="00614641" w:rsidRDefault="00480AE8" w:rsidP="00480AE8">
            <w:pPr>
              <w:autoSpaceDE w:val="0"/>
              <w:autoSpaceDN w:val="0"/>
              <w:spacing w:before="78" w:after="0" w:line="252" w:lineRule="auto"/>
              <w:rPr>
                <w:rFonts w:ascii="Times New Roman" w:hAnsi="Times New Roman" w:cs="Times New Roman"/>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rFonts w:ascii="Times New Roman" w:hAnsi="Times New Roman" w:cs="Times New Roman"/>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3737D2" w:rsidTr="00A5620E">
        <w:trPr>
          <w:trHeight w:hRule="exact" w:val="155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rFonts w:ascii="Times New Roman" w:hAnsi="Times New Roman" w:cs="Times New Roman"/>
                <w:sz w:val="24"/>
                <w:szCs w:val="24"/>
              </w:rPr>
            </w:pPr>
            <w:r w:rsidRPr="00614641">
              <w:rPr>
                <w:rFonts w:ascii="Times New Roman" w:eastAsia="Times New Roman" w:hAnsi="Times New Roman" w:cs="Times New Roman"/>
                <w:color w:val="000000"/>
                <w:w w:val="97"/>
                <w:sz w:val="24"/>
                <w:szCs w:val="24"/>
              </w:rPr>
              <w:t>2.6.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sz w:val="24"/>
                <w:szCs w:val="24"/>
                <w:lang w:val="ru-RU"/>
              </w:rPr>
            </w:pPr>
            <w:r w:rsidRPr="00614641">
              <w:rPr>
                <w:rFonts w:ascii="Times New Roman" w:hAnsi="Times New Roman" w:cs="Times New Roman"/>
                <w:sz w:val="24"/>
                <w:szCs w:val="24"/>
                <w:lang w:val="ru-RU"/>
              </w:rPr>
              <w:t xml:space="preserve"> </w:t>
            </w:r>
            <w:r w:rsidRPr="00614641">
              <w:rPr>
                <w:rFonts w:ascii="Times New Roman" w:eastAsia="Calibri" w:hAnsi="Times New Roman" w:cs="Times New Roman"/>
                <w:sz w:val="24"/>
                <w:szCs w:val="24"/>
                <w:lang w:val="ru-RU"/>
              </w:rPr>
              <w:t xml:space="preserve">Шеконца </w:t>
            </w:r>
            <w:r w:rsidRPr="00614641">
              <w:rPr>
                <w:rFonts w:ascii="Times New Roman" w:eastAsia="Calibri" w:hAnsi="Times New Roman" w:cs="Times New Roman"/>
                <w:i/>
                <w:sz w:val="24"/>
                <w:szCs w:val="24"/>
                <w:lang w:val="ru-RU"/>
              </w:rPr>
              <w:t xml:space="preserve">[оьв], [ой], [эв] </w:t>
            </w:r>
            <w:r w:rsidRPr="00614641">
              <w:rPr>
                <w:rFonts w:ascii="Times New Roman" w:eastAsia="Calibri" w:hAnsi="Times New Roman" w:cs="Times New Roman"/>
                <w:iCs/>
                <w:sz w:val="24"/>
                <w:szCs w:val="24"/>
                <w:lang w:val="ru-RU"/>
              </w:rPr>
              <w:t>хеза дешнаш нийсайаздар</w:t>
            </w:r>
            <w:r w:rsidRPr="00614641">
              <w:rPr>
                <w:rFonts w:ascii="Times New Roman" w:eastAsia="Calibri" w:hAnsi="Times New Roman" w:cs="Times New Roman"/>
                <w:i/>
                <w:sz w:val="24"/>
                <w:szCs w:val="24"/>
                <w:lang w:val="ru-RU"/>
              </w:rPr>
              <w:t>.</w:t>
            </w:r>
          </w:p>
          <w:p w:rsidR="00480AE8" w:rsidRPr="00614641" w:rsidRDefault="00480AE8" w:rsidP="00480AE8">
            <w:pPr>
              <w:autoSpaceDE w:val="0"/>
              <w:autoSpaceDN w:val="0"/>
              <w:spacing w:before="78" w:after="0" w:line="230" w:lineRule="auto"/>
              <w:rPr>
                <w:rFonts w:ascii="Times New Roman"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rFonts w:ascii="Times New Roman" w:hAnsi="Times New Roman" w:cs="Times New Roman"/>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rFonts w:ascii="Times New Roman"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rFonts w:ascii="Times New Roman" w:hAnsi="Times New Roman" w:cs="Times New Roman"/>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900FFA" w:rsidRPr="00480AE8" w:rsidRDefault="00900FFA" w:rsidP="00900FFA">
      <w:pPr>
        <w:autoSpaceDE w:val="0"/>
        <w:autoSpaceDN w:val="0"/>
        <w:spacing w:after="0" w:line="14" w:lineRule="exact"/>
        <w:rPr>
          <w:rFonts w:ascii="Times New Roman" w:hAnsi="Times New Roman" w:cs="Times New Roman"/>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614641" w:rsidTr="00480AE8">
        <w:trPr>
          <w:trHeight w:hRule="exact" w:val="15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rFonts w:ascii="Times New Roman" w:hAnsi="Times New Roman" w:cs="Times New Roman"/>
                <w:sz w:val="24"/>
                <w:szCs w:val="24"/>
              </w:rPr>
            </w:pPr>
            <w:r w:rsidRPr="00614641">
              <w:rPr>
                <w:rFonts w:ascii="Times New Roman" w:eastAsia="Times New Roman" w:hAnsi="Times New Roman" w:cs="Times New Roman"/>
                <w:color w:val="000000"/>
                <w:w w:val="97"/>
                <w:sz w:val="24"/>
                <w:szCs w:val="24"/>
              </w:rPr>
              <w:t>2.7.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sz w:val="24"/>
                <w:szCs w:val="24"/>
              </w:rPr>
            </w:pP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Дешнаш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дешдакъошка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декъар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мукъаза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элпийн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цхьаьнакхетарш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дерш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цхьаьна</w:t>
            </w:r>
            <w:r w:rsidRPr="00614641">
              <w:rPr>
                <w:rFonts w:ascii="Times New Roman" w:eastAsia="Calibri" w:hAnsi="Times New Roman" w:cs="Times New Roman"/>
                <w:sz w:val="24"/>
                <w:szCs w:val="24"/>
              </w:rPr>
              <w:t xml:space="preserve">). </w:t>
            </w:r>
          </w:p>
          <w:p w:rsidR="00480AE8" w:rsidRPr="00614641" w:rsidRDefault="00480AE8" w:rsidP="00480AE8">
            <w:pPr>
              <w:autoSpaceDE w:val="0"/>
              <w:autoSpaceDN w:val="0"/>
              <w:spacing w:before="78" w:after="0" w:line="245" w:lineRule="auto"/>
              <w:ind w:right="432"/>
              <w:rPr>
                <w:rFonts w:ascii="Times New Roman" w:hAnsi="Times New Roman" w:cs="Times New Roman"/>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D76081" w:rsidRDefault="00480AE8" w:rsidP="00480AE8">
            <w:pPr>
              <w:autoSpaceDE w:val="0"/>
              <w:autoSpaceDN w:val="0"/>
              <w:spacing w:before="78" w:after="0" w:line="230" w:lineRule="auto"/>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rPr>
                <w:rFonts w:ascii="Times New Roman" w:hAnsi="Times New Roman" w:cs="Times New Roman"/>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ight="144"/>
              <w:rPr>
                <w:rFonts w:ascii="Times New Roman" w:hAnsi="Times New Roman" w:cs="Times New Roman"/>
                <w:sz w:val="24"/>
                <w:szCs w:val="24"/>
              </w:rPr>
            </w:pPr>
            <w:r w:rsidRPr="004C2846">
              <w:rPr>
                <w:rFonts w:ascii="Times New Roman" w:eastAsia="Calibri" w:hAnsi="Times New Roman" w:cs="Times New Roman"/>
                <w:sz w:val="24"/>
                <w:szCs w:val="24"/>
                <w:lang w:val="ru-RU"/>
              </w:rPr>
              <w:t>Дош сехьадаккхаран бакъонах пайдаэцар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rFonts w:ascii="Times New Roman" w:hAnsi="Times New Roman" w:cs="Times New Roman"/>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A5620E">
        <w:trPr>
          <w:trHeight w:hRule="exact" w:val="339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rFonts w:ascii="Times New Roman" w:hAnsi="Times New Roman" w:cs="Times New Roman"/>
                <w:sz w:val="24"/>
                <w:szCs w:val="24"/>
              </w:rPr>
            </w:pPr>
            <w:r w:rsidRPr="00614641">
              <w:rPr>
                <w:rFonts w:ascii="Times New Roman" w:eastAsia="Times New Roman" w:hAnsi="Times New Roman" w:cs="Times New Roman"/>
                <w:color w:val="000000"/>
                <w:w w:val="97"/>
                <w:sz w:val="24"/>
                <w:szCs w:val="24"/>
              </w:rPr>
              <w:t>2.8.</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sz w:val="24"/>
                <w:szCs w:val="24"/>
                <w:lang w:val="ru-RU"/>
              </w:rPr>
            </w:pPr>
            <w:r w:rsidRPr="00614641">
              <w:rPr>
                <w:rFonts w:ascii="Times New Roman" w:eastAsia="Calibri" w:hAnsi="Times New Roman" w:cs="Times New Roman"/>
                <w:sz w:val="24"/>
                <w:szCs w:val="24"/>
                <w:lang w:val="ru-RU"/>
              </w:rPr>
              <w:t xml:space="preserve">Дошамашца болх беш алфавитах болчу кхетамах пайдаэцар. </w:t>
            </w:r>
          </w:p>
          <w:p w:rsidR="00480AE8" w:rsidRPr="00614641" w:rsidRDefault="00480AE8" w:rsidP="00480AE8">
            <w:pPr>
              <w:spacing w:after="0" w:line="360" w:lineRule="auto"/>
              <w:rPr>
                <w:rFonts w:ascii="Times New Roman" w:eastAsia="Calibri" w:hAnsi="Times New Roman" w:cs="Times New Roman"/>
                <w:sz w:val="24"/>
                <w:szCs w:val="24"/>
                <w:lang w:val="ru-RU"/>
              </w:rPr>
            </w:pPr>
            <w:r w:rsidRPr="00614641">
              <w:rPr>
                <w:rFonts w:ascii="Times New Roman" w:eastAsia="Calibri" w:hAnsi="Times New Roman" w:cs="Times New Roman"/>
                <w:sz w:val="24"/>
                <w:szCs w:val="24"/>
                <w:lang w:val="ru-RU"/>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p w:rsidR="00480AE8" w:rsidRPr="00614641" w:rsidRDefault="00480AE8" w:rsidP="00480AE8">
            <w:pPr>
              <w:autoSpaceDE w:val="0"/>
              <w:autoSpaceDN w:val="0"/>
              <w:spacing w:before="78" w:after="0" w:line="247" w:lineRule="auto"/>
              <w:ind w:left="72" w:right="144"/>
              <w:rPr>
                <w:rFonts w:ascii="Times New Roman"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rFonts w:ascii="Times New Roman" w:hAnsi="Times New Roman" w:cs="Times New Roman"/>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12009A" w:rsidP="00480AE8">
            <w:pPr>
              <w:autoSpaceDE w:val="0"/>
              <w:autoSpaceDN w:val="0"/>
              <w:spacing w:before="78" w:after="0" w:line="230" w:lineRule="auto"/>
              <w:ind w:left="72"/>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rPr>
                <w:rFonts w:ascii="Times New Roman" w:hAnsi="Times New Roman" w:cs="Times New Roman"/>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ight="144"/>
              <w:rPr>
                <w:rFonts w:ascii="Times New Roman" w:hAnsi="Times New Roman" w:cs="Times New Roman"/>
                <w:sz w:val="24"/>
                <w:szCs w:val="24"/>
                <w:lang w:val="ru-RU"/>
              </w:rPr>
            </w:pPr>
            <w:r>
              <w:rPr>
                <w:rFonts w:ascii="Times New Roman" w:eastAsia="Calibri" w:hAnsi="Times New Roman" w:cs="Times New Roman"/>
                <w:sz w:val="24"/>
                <w:szCs w:val="24"/>
                <w:lang w:val="ru-RU"/>
              </w:rPr>
              <w:t>Х</w:t>
            </w:r>
            <w:r w:rsidRPr="008D206C">
              <w:rPr>
                <w:rFonts w:ascii="Times New Roman" w:eastAsia="Calibri" w:hAnsi="Times New Roman" w:cs="Times New Roman"/>
                <w:sz w:val="24"/>
                <w:szCs w:val="24"/>
                <w:lang w:val="ru-RU"/>
              </w:rPr>
              <w:t>Ӏора нисйеллачу меттехь элпийн, аьзнийн бараман галморзахаллех кхетор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rFonts w:ascii="Times New Roman" w:hAnsi="Times New Roman" w:cs="Times New Roman"/>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r w:rsidR="00480AE8" w:rsidTr="00A5620E">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rPr>
                <w:b/>
                <w:lang w:val="ru-RU"/>
              </w:rPr>
            </w:pPr>
            <w:r w:rsidRPr="00614641">
              <w:rPr>
                <w:rFonts w:ascii="Times New Roman" w:eastAsia="Times New Roman" w:hAnsi="Times New Roman"/>
                <w:b/>
                <w:color w:val="000000"/>
                <w:w w:val="97"/>
                <w:sz w:val="24"/>
              </w:rPr>
              <w:t xml:space="preserve">Декъехула </w:t>
            </w:r>
            <w:r w:rsidRPr="00614641">
              <w:rPr>
                <w:rFonts w:ascii="Times New Roman" w:eastAsia="Times New Roman" w:hAnsi="Times New Roman"/>
                <w:b/>
                <w:color w:val="000000"/>
                <w:w w:val="97"/>
                <w:sz w:val="24"/>
                <w:lang w:val="ru-RU"/>
              </w:rPr>
              <w:t xml:space="preserve">дерриг </w:t>
            </w:r>
            <w:r w:rsidRPr="00614641">
              <w:rPr>
                <w:rFonts w:ascii="Times New Roman" w:eastAsia="Times New Roman" w:hAnsi="Times New Roman"/>
                <w:b/>
                <w:color w:val="000000"/>
                <w:w w:val="97"/>
                <w:sz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120867" w:rsidRDefault="00480AE8" w:rsidP="00480AE8">
            <w:pPr>
              <w:autoSpaceDE w:val="0"/>
              <w:autoSpaceDN w:val="0"/>
              <w:spacing w:before="78" w:after="0" w:line="230" w:lineRule="auto"/>
              <w:ind w:left="72"/>
              <w:rPr>
                <w:lang w:val="ru-RU"/>
              </w:rPr>
            </w:pPr>
            <w:r>
              <w:rPr>
                <w:lang w:val="ru-RU"/>
              </w:rPr>
              <w:t>13</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tc>
      </w:tr>
      <w:tr w:rsidR="00480AE8" w:rsidTr="00A5620E">
        <w:trPr>
          <w:trHeight w:hRule="exact" w:val="330"/>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pPr>
              <w:autoSpaceDE w:val="0"/>
              <w:autoSpaceDN w:val="0"/>
              <w:spacing w:before="78" w:after="0" w:line="230" w:lineRule="auto"/>
            </w:pPr>
            <w:r w:rsidRPr="00B1776C">
              <w:rPr>
                <w:rFonts w:ascii="Times New Roman" w:eastAsia="Times New Roman" w:hAnsi="Times New Roman"/>
                <w:b/>
                <w:color w:val="000000"/>
                <w:w w:val="97"/>
                <w:sz w:val="24"/>
                <w:lang w:val="ru-RU"/>
              </w:rPr>
              <w:t>Дакъа 3</w:t>
            </w:r>
            <w:r>
              <w:rPr>
                <w:rFonts w:ascii="Times New Roman" w:eastAsia="Times New Roman" w:hAnsi="Times New Roman"/>
                <w:color w:val="000000"/>
                <w:w w:val="97"/>
                <w:sz w:val="16"/>
              </w:rPr>
              <w:t xml:space="preserve">. </w:t>
            </w:r>
            <w:r>
              <w:rPr>
                <w:rFonts w:ascii="Times New Roman" w:eastAsia="Calibri" w:hAnsi="Times New Roman" w:cs="Times New Roman"/>
                <w:b/>
                <w:bCs/>
                <w:sz w:val="24"/>
                <w:szCs w:val="24"/>
                <w:lang w:val="ru-RU"/>
              </w:rPr>
              <w:t xml:space="preserve">Лексика </w:t>
            </w:r>
          </w:p>
        </w:tc>
      </w:tr>
    </w:tbl>
    <w:p w:rsidR="00900FFA" w:rsidRDefault="00900FFA" w:rsidP="00900FFA">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480AE8"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lastRenderedPageBreak/>
              <w:t>3.1.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ight="1008"/>
              <w:rPr>
                <w:sz w:val="24"/>
                <w:szCs w:val="24"/>
                <w:lang w:val="ru-RU"/>
              </w:rPr>
            </w:pPr>
            <w:r w:rsidRPr="00614641">
              <w:rPr>
                <w:rFonts w:ascii="Times New Roman" w:eastAsia="Calibri" w:hAnsi="Times New Roman" w:cs="Times New Roman"/>
                <w:sz w:val="24"/>
                <w:szCs w:val="24"/>
                <w:lang w:val="ru-RU"/>
              </w:rPr>
              <w:t>Дош декаран а, маьӀнин а цхьаалла санна. Дешан лексикин маьӀна (йукъара кхетам).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8D206C" w:rsidRDefault="00480AE8" w:rsidP="00480AE8">
            <w:pPr>
              <w:spacing w:after="0" w:line="240" w:lineRule="auto"/>
              <w:rPr>
                <w:rFonts w:ascii="Times New Roman" w:eastAsia="Calibri" w:hAnsi="Times New Roman" w:cs="Times New Roman"/>
                <w:sz w:val="24"/>
                <w:szCs w:val="24"/>
                <w:highlight w:val="cyan"/>
                <w:lang w:val="ru-RU"/>
              </w:rPr>
            </w:pPr>
            <w:r w:rsidRPr="008D206C">
              <w:rPr>
                <w:rFonts w:ascii="Times New Roman" w:eastAsia="Calibri" w:hAnsi="Times New Roman" w:cs="Times New Roman"/>
                <w:sz w:val="24"/>
                <w:szCs w:val="24"/>
                <w:lang w:val="ru-RU"/>
              </w:rPr>
              <w:t>Тобанашца болх: текстехь дешан маьӀнина тӀехь тергам, текстана тӀе а тевжаш, дешан маьӀна билгалдар.</w:t>
            </w:r>
          </w:p>
          <w:p w:rsidR="00480AE8" w:rsidRPr="00614641" w:rsidRDefault="00480AE8" w:rsidP="00480AE8">
            <w:pPr>
              <w:autoSpaceDE w:val="0"/>
              <w:autoSpaceDN w:val="0"/>
              <w:spacing w:before="78" w:after="0" w:line="250" w:lineRule="auto"/>
              <w:ind w:left="72" w:right="576"/>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614641" w:rsidTr="0063210A">
        <w:trPr>
          <w:trHeight w:hRule="exact" w:val="2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Pr>
                <w:sz w:val="24"/>
                <w:szCs w:val="24"/>
              </w:rPr>
            </w:pPr>
            <w:r w:rsidRPr="00614641">
              <w:rPr>
                <w:rFonts w:ascii="Times New Roman" w:eastAsia="Calibri" w:hAnsi="Times New Roman" w:cs="Times New Roman"/>
                <w:sz w:val="24"/>
                <w:szCs w:val="24"/>
                <w:lang w:val="ru-RU"/>
              </w:rPr>
              <w:t>Текстехула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дешан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билгалдаккхар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дошаман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гӀоьнца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нисдар</w:t>
            </w:r>
            <w:r w:rsidRPr="00614641">
              <w:rPr>
                <w:rFonts w:ascii="Times New Roman" w:eastAsia="Calibri" w:hAnsi="Times New Roman" w:cs="Times New Roman"/>
                <w:sz w:val="24"/>
                <w:szCs w:val="24"/>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FE3938" w:rsidRDefault="00480AE8"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C5CC6" w:rsidRDefault="00480AE8" w:rsidP="00480AE8">
            <w:pPr>
              <w:rPr>
                <w:sz w:val="24"/>
                <w:szCs w:val="24"/>
                <w:lang w:val="ru-RU"/>
              </w:rPr>
            </w:pPr>
            <w:r>
              <w:rPr>
                <w:sz w:val="24"/>
                <w:szCs w:val="24"/>
                <w:lang w:val="ru-RU"/>
              </w:rPr>
              <w:t xml:space="preserve"> 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C2846" w:rsidRDefault="00480AE8" w:rsidP="00480AE8">
            <w:pPr>
              <w:spacing w:after="0" w:line="240" w:lineRule="auto"/>
              <w:rPr>
                <w:rFonts w:ascii="Times New Roman" w:eastAsia="Calibri" w:hAnsi="Times New Roman" w:cs="Times New Roman"/>
                <w:sz w:val="24"/>
                <w:szCs w:val="24"/>
              </w:rPr>
            </w:pPr>
            <w:r w:rsidRPr="008D206C">
              <w:rPr>
                <w:rFonts w:ascii="Times New Roman" w:eastAsia="Calibri" w:hAnsi="Times New Roman" w:cs="Times New Roman"/>
                <w:sz w:val="24"/>
                <w:szCs w:val="24"/>
                <w:lang w:val="ru-RU"/>
              </w:rPr>
              <w:t>Дешнийн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тайп</w:t>
            </w:r>
            <w:r w:rsidRPr="004C2846">
              <w:rPr>
                <w:rFonts w:ascii="Times New Roman" w:eastAsia="Calibri" w:hAnsi="Times New Roman" w:cs="Times New Roman"/>
                <w:sz w:val="24"/>
                <w:szCs w:val="24"/>
              </w:rPr>
              <w:t>-</w:t>
            </w:r>
            <w:r w:rsidRPr="008D206C">
              <w:rPr>
                <w:rFonts w:ascii="Times New Roman" w:eastAsia="Calibri" w:hAnsi="Times New Roman" w:cs="Times New Roman"/>
                <w:sz w:val="24"/>
                <w:szCs w:val="24"/>
                <w:lang w:val="ru-RU"/>
              </w:rPr>
              <w:t>тайпана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маьӀна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гойтучу</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суьрташца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болх</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масала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i/>
                <w:iCs/>
                <w:sz w:val="24"/>
                <w:szCs w:val="24"/>
                <w:lang w:val="ru-RU"/>
              </w:rPr>
              <w:t>мотт</w:t>
            </w:r>
            <w:r w:rsidRPr="004C2846">
              <w:rPr>
                <w:rFonts w:ascii="Times New Roman" w:eastAsia="Calibri" w:hAnsi="Times New Roman" w:cs="Times New Roman"/>
                <w:i/>
                <w:sz w:val="24"/>
                <w:szCs w:val="24"/>
              </w:rPr>
              <w:t xml:space="preserve">, </w:t>
            </w:r>
            <w:r w:rsidRPr="008D206C">
              <w:rPr>
                <w:rFonts w:ascii="Times New Roman" w:eastAsia="Calibri" w:hAnsi="Times New Roman" w:cs="Times New Roman"/>
                <w:i/>
                <w:sz w:val="24"/>
                <w:szCs w:val="24"/>
                <w:lang w:val="ru-RU"/>
              </w:rPr>
              <w:t>нӀаьна</w:t>
            </w:r>
            <w:r w:rsidRPr="004C2846">
              <w:rPr>
                <w:rFonts w:ascii="Times New Roman" w:eastAsia="Calibri" w:hAnsi="Times New Roman" w:cs="Times New Roman"/>
                <w:i/>
                <w:sz w:val="24"/>
                <w:szCs w:val="24"/>
              </w:rPr>
              <w:t xml:space="preserve">…, </w:t>
            </w:r>
            <w:r w:rsidRPr="008D206C">
              <w:rPr>
                <w:rFonts w:ascii="Times New Roman" w:eastAsia="Calibri" w:hAnsi="Times New Roman" w:cs="Times New Roman"/>
                <w:sz w:val="24"/>
                <w:szCs w:val="24"/>
                <w:lang w:val="ru-RU"/>
              </w:rPr>
              <w:t>суьрташна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тӀе</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тевжаш</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дукхамаьӀнийн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дешнийн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маьӀнех</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кхетор</w:t>
            </w:r>
            <w:r w:rsidRPr="004C2846">
              <w:rPr>
                <w:rFonts w:ascii="Times New Roman" w:eastAsia="Calibri" w:hAnsi="Times New Roman" w:cs="Times New Roman"/>
                <w:sz w:val="24"/>
                <w:szCs w:val="24"/>
              </w:rPr>
              <w:t xml:space="preserve">. </w:t>
            </w:r>
          </w:p>
          <w:p w:rsidR="00480AE8" w:rsidRPr="00614641" w:rsidRDefault="00480AE8" w:rsidP="00480AE8">
            <w:pPr>
              <w:autoSpaceDE w:val="0"/>
              <w:autoSpaceDN w:val="0"/>
              <w:spacing w:before="78" w:after="0" w:line="252" w:lineRule="auto"/>
              <w:ind w:right="288"/>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DF1C43" w:rsidRPr="00614641" w:rsidRDefault="00DF1C43" w:rsidP="00DF1C43">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480AE8" w:rsidTr="00480AE8">
        <w:trPr>
          <w:trHeight w:hRule="exact" w:val="199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sz w:val="24"/>
                <w:szCs w:val="24"/>
                <w:lang w:val="ru-RU"/>
              </w:rPr>
            </w:pPr>
            <w:r w:rsidRPr="00614641">
              <w:rPr>
                <w:rFonts w:ascii="Times New Roman" w:eastAsia="Calibri" w:hAnsi="Times New Roman" w:cs="Times New Roman"/>
                <w:sz w:val="24"/>
                <w:szCs w:val="24"/>
                <w:lang w:val="ru-RU"/>
              </w:rPr>
              <w:t xml:space="preserve">ЦхьанамаьӀнийн а, дукхамаьӀнийн а дешнаш (атта дешнаш, тергам). </w:t>
            </w:r>
          </w:p>
          <w:p w:rsidR="00480AE8" w:rsidRPr="00614641" w:rsidRDefault="00480AE8" w:rsidP="00480AE8">
            <w:pPr>
              <w:autoSpaceDE w:val="0"/>
              <w:autoSpaceDN w:val="0"/>
              <w:spacing w:before="78" w:after="0" w:line="245" w:lineRule="auto"/>
              <w:ind w:left="72" w:right="288"/>
              <w:rPr>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E20A4" w:rsidRDefault="00480AE8" w:rsidP="00480AE8">
            <w:pPr>
              <w:spacing w:after="0" w:line="240" w:lineRule="auto"/>
              <w:rPr>
                <w:rFonts w:ascii="Times New Roman" w:eastAsia="Calibri" w:hAnsi="Times New Roman" w:cs="Times New Roman"/>
                <w:sz w:val="24"/>
                <w:szCs w:val="24"/>
                <w:highlight w:val="cyan"/>
                <w:lang w:val="ru-RU"/>
              </w:rPr>
            </w:pPr>
            <w:r>
              <w:rPr>
                <w:rFonts w:ascii="Times New Roman" w:eastAsia="Calibri" w:hAnsi="Times New Roman" w:cs="Times New Roman"/>
                <w:sz w:val="24"/>
                <w:szCs w:val="24"/>
                <w:lang w:val="ru-RU"/>
              </w:rPr>
              <w:t>Т</w:t>
            </w:r>
            <w:r w:rsidRPr="00CE20A4">
              <w:rPr>
                <w:rFonts w:ascii="Times New Roman" w:eastAsia="Calibri" w:hAnsi="Times New Roman" w:cs="Times New Roman"/>
                <w:sz w:val="24"/>
                <w:szCs w:val="24"/>
                <w:lang w:val="ru-RU"/>
              </w:rPr>
              <w:t>екстехь дешан маьӀнина тӀехь тергам</w:t>
            </w:r>
            <w:r>
              <w:rPr>
                <w:rFonts w:ascii="Times New Roman" w:eastAsia="Calibri" w:hAnsi="Times New Roman" w:cs="Times New Roman"/>
                <w:sz w:val="24"/>
                <w:szCs w:val="24"/>
                <w:lang w:val="ru-RU"/>
              </w:rPr>
              <w:t xml:space="preserve"> бар</w:t>
            </w:r>
            <w:r w:rsidRPr="00CE20A4">
              <w:rPr>
                <w:rFonts w:ascii="Times New Roman" w:eastAsia="Calibri" w:hAnsi="Times New Roman" w:cs="Times New Roman"/>
                <w:sz w:val="24"/>
                <w:szCs w:val="24"/>
                <w:lang w:val="ru-RU"/>
              </w:rPr>
              <w:t>, текстана тӀе а тевжаш, дешан маьӀна билгалдар.</w:t>
            </w:r>
          </w:p>
          <w:p w:rsidR="00480AE8" w:rsidRPr="00614641" w:rsidRDefault="00480AE8" w:rsidP="00480AE8">
            <w:pPr>
              <w:autoSpaceDE w:val="0"/>
              <w:autoSpaceDN w:val="0"/>
              <w:spacing w:before="78" w:after="0" w:line="254" w:lineRule="auto"/>
              <w:ind w:left="72"/>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63210A">
        <w:trPr>
          <w:trHeight w:hRule="exact" w:val="20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b/>
                <w:sz w:val="24"/>
                <w:szCs w:val="24"/>
                <w:lang w:val="ru-RU"/>
              </w:rPr>
            </w:pPr>
            <w:r w:rsidRPr="00614641">
              <w:rPr>
                <w:rFonts w:ascii="Times New Roman" w:eastAsia="Calibri" w:hAnsi="Times New Roman" w:cs="Times New Roman"/>
                <w:sz w:val="24"/>
                <w:szCs w:val="24"/>
                <w:lang w:val="ru-RU"/>
              </w:rPr>
              <w:t>Къамелехь синонимех а, антонимех а пайдаэцарна тӀехь тергам.</w:t>
            </w:r>
          </w:p>
          <w:p w:rsidR="00480AE8" w:rsidRPr="00614641" w:rsidRDefault="00480AE8" w:rsidP="00480AE8">
            <w:pPr>
              <w:spacing w:after="0" w:line="240" w:lineRule="auto"/>
              <w:rPr>
                <w:rFonts w:ascii="Times New Roman" w:eastAsia="Calibri" w:hAnsi="Times New Roman" w:cs="Times New Roman"/>
                <w:b/>
                <w:sz w:val="24"/>
                <w:szCs w:val="24"/>
                <w:lang w:val="ru-RU"/>
              </w:rPr>
            </w:pPr>
          </w:p>
          <w:p w:rsidR="00480AE8" w:rsidRPr="00614641" w:rsidRDefault="00480AE8" w:rsidP="00480AE8">
            <w:pPr>
              <w:autoSpaceDE w:val="0"/>
              <w:autoSpaceDN w:val="0"/>
              <w:spacing w:before="78" w:after="0" w:line="245" w:lineRule="auto"/>
              <w:ind w:left="72" w:right="144"/>
              <w:rPr>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sidRPr="00614641">
              <w:rPr>
                <w:rFonts w:ascii="Times New Roman" w:eastAsia="Times New Roman" w:hAnsi="Times New Roman"/>
                <w:color w:val="000000"/>
                <w:w w:val="97"/>
                <w:sz w:val="24"/>
                <w:szCs w:val="24"/>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E20A4" w:rsidRDefault="00480AE8" w:rsidP="00480AE8">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Синонимийн, лексикин маьӀнина а, шайх пайдаэцначу предложенешна а тӀе а тевжаш, маьӀнийн тераллина а, башхаллина а тӀехь тергам.</w:t>
            </w:r>
          </w:p>
          <w:p w:rsidR="00480AE8" w:rsidRPr="00614641" w:rsidRDefault="00480AE8" w:rsidP="00480AE8">
            <w:pPr>
              <w:autoSpaceDE w:val="0"/>
              <w:autoSpaceDN w:val="0"/>
              <w:spacing w:before="78" w:after="0" w:line="252"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r w:rsidR="00480AE8" w:rsidTr="00A5620E">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B1776C" w:rsidRDefault="00480AE8" w:rsidP="00480AE8">
            <w:pPr>
              <w:autoSpaceDE w:val="0"/>
              <w:autoSpaceDN w:val="0"/>
              <w:spacing w:before="78" w:after="0" w:line="230" w:lineRule="auto"/>
              <w:ind w:left="72"/>
              <w:rPr>
                <w:b/>
                <w:sz w:val="24"/>
                <w:lang w:val="ru-RU"/>
              </w:rPr>
            </w:pP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B1776C" w:rsidRDefault="00480AE8" w:rsidP="00480AE8">
            <w:pPr>
              <w:autoSpaceDE w:val="0"/>
              <w:autoSpaceDN w:val="0"/>
              <w:spacing w:before="78" w:after="0" w:line="230" w:lineRule="auto"/>
              <w:ind w:left="72"/>
              <w:rPr>
                <w:b/>
                <w:sz w:val="24"/>
              </w:rPr>
            </w:pPr>
            <w:r w:rsidRPr="00B1776C">
              <w:rPr>
                <w:rFonts w:ascii="Times New Roman" w:eastAsia="Times New Roman" w:hAnsi="Times New Roman"/>
                <w:b/>
                <w:color w:val="000000"/>
                <w:w w:val="97"/>
                <w:sz w:val="24"/>
              </w:rPr>
              <w:t>12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tc>
      </w:tr>
      <w:tr w:rsidR="00480AE8" w:rsidTr="00A5620E">
        <w:trPr>
          <w:trHeight w:hRule="exact" w:val="350"/>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480AE8" w:rsidRPr="00B1776C" w:rsidRDefault="00480AE8" w:rsidP="00480AE8">
            <w:pPr>
              <w:rPr>
                <w:rFonts w:ascii="Times New Roman" w:eastAsia="Calibri" w:hAnsi="Times New Roman" w:cs="Times New Roman"/>
                <w:b/>
                <w:sz w:val="24"/>
                <w:szCs w:val="24"/>
                <w:lang w:val="ru-RU"/>
              </w:rPr>
            </w:pPr>
            <w:r w:rsidRPr="00B1776C">
              <w:rPr>
                <w:rFonts w:ascii="Times New Roman" w:eastAsia="Times New Roman" w:hAnsi="Times New Roman"/>
                <w:b/>
                <w:color w:val="000000"/>
                <w:w w:val="97"/>
                <w:sz w:val="24"/>
              </w:rPr>
              <w:t xml:space="preserve">Дакъа 4. </w:t>
            </w:r>
            <w:r w:rsidRPr="00B1776C">
              <w:rPr>
                <w:rFonts w:ascii="Times New Roman" w:eastAsia="Calibri" w:hAnsi="Times New Roman" w:cs="Times New Roman"/>
                <w:b/>
                <w:sz w:val="24"/>
                <w:szCs w:val="24"/>
                <w:lang w:val="ru-RU"/>
              </w:rPr>
              <w:t>Дешан хӀоттам (морфемика)</w:t>
            </w:r>
          </w:p>
          <w:p w:rsidR="00480AE8" w:rsidRPr="00B1776C" w:rsidRDefault="00480AE8" w:rsidP="00480AE8">
            <w:pPr>
              <w:autoSpaceDE w:val="0"/>
              <w:autoSpaceDN w:val="0"/>
              <w:spacing w:before="78" w:after="0" w:line="230" w:lineRule="auto"/>
              <w:ind w:left="72"/>
              <w:rPr>
                <w:b/>
              </w:rPr>
            </w:pPr>
          </w:p>
        </w:tc>
      </w:tr>
      <w:tr w:rsidR="00480AE8" w:rsidRPr="00480AE8" w:rsidTr="00A5620E">
        <w:trPr>
          <w:trHeight w:hRule="exact" w:val="1283"/>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4" w:after="0" w:line="230" w:lineRule="auto"/>
              <w:jc w:val="center"/>
              <w:rPr>
                <w:sz w:val="24"/>
                <w:szCs w:val="24"/>
              </w:rPr>
            </w:pPr>
            <w:r w:rsidRPr="00614641">
              <w:rPr>
                <w:rFonts w:ascii="Times New Roman" w:eastAsia="Times New Roman" w:hAnsi="Times New Roman"/>
                <w:color w:val="000000"/>
                <w:w w:val="97"/>
                <w:sz w:val="24"/>
                <w:szCs w:val="24"/>
              </w:rPr>
              <w:t>4.1.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4" w:after="0" w:line="245" w:lineRule="auto"/>
              <w:ind w:left="72" w:right="288"/>
              <w:rPr>
                <w:sz w:val="24"/>
                <w:szCs w:val="24"/>
                <w:lang w:val="ru-RU"/>
              </w:rPr>
            </w:pPr>
            <w:r w:rsidRPr="00614641">
              <w:rPr>
                <w:rFonts w:ascii="Times New Roman" w:eastAsia="Calibri" w:hAnsi="Times New Roman" w:cs="Times New Roman"/>
                <w:sz w:val="24"/>
                <w:szCs w:val="24"/>
                <w:lang w:val="ru-RU"/>
              </w:rPr>
              <w:t xml:space="preserve">Орам дешан ца хилча ца долу дакъа санна. </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4" w:after="0" w:line="230" w:lineRule="auto"/>
              <w:ind w:left="72"/>
              <w:rPr>
                <w:sz w:val="24"/>
                <w:szCs w:val="24"/>
              </w:rPr>
            </w:pPr>
            <w:r w:rsidRPr="00614641">
              <w:rPr>
                <w:rFonts w:ascii="Times New Roman" w:eastAsia="Times New Roman" w:hAnsi="Times New Roman"/>
                <w:color w:val="000000"/>
                <w:w w:val="97"/>
                <w:sz w:val="24"/>
                <w:szCs w:val="24"/>
              </w:rP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4" w:after="0" w:line="230" w:lineRule="auto"/>
              <w:ind w:left="72"/>
              <w:rPr>
                <w:sz w:val="24"/>
                <w:szCs w:val="24"/>
              </w:rPr>
            </w:pPr>
          </w:p>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4" w:after="0" w:line="245" w:lineRule="auto"/>
              <w:jc w:val="center"/>
              <w:rPr>
                <w:sz w:val="24"/>
                <w:szCs w:val="24"/>
              </w:rPr>
            </w:pPr>
          </w:p>
        </w:tc>
        <w:tc>
          <w:tcPr>
            <w:tcW w:w="2666"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CE20A4" w:rsidRDefault="00480AE8" w:rsidP="00480AE8">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Гергара стаг хьанах олу?» темина дешаран диалог.</w:t>
            </w:r>
          </w:p>
          <w:p w:rsidR="00480AE8" w:rsidRPr="00614641" w:rsidRDefault="00480AE8" w:rsidP="00480AE8">
            <w:pPr>
              <w:autoSpaceDE w:val="0"/>
              <w:autoSpaceDN w:val="0"/>
              <w:spacing w:before="74" w:after="0" w:line="254" w:lineRule="auto"/>
              <w:ind w:left="72" w:right="144"/>
              <w:rPr>
                <w:sz w:val="24"/>
                <w:szCs w:val="24"/>
                <w:lang w:val="ru-RU"/>
              </w:rPr>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4"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sz w:val="24"/>
                <w:szCs w:val="24"/>
              </w:rPr>
            </w:pPr>
          </w:p>
        </w:tc>
      </w:tr>
    </w:tbl>
    <w:p w:rsidR="00DF1C43" w:rsidRPr="00480AE8" w:rsidRDefault="00DF1C43" w:rsidP="00DF1C43">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3210A" w:rsidRPr="00480AE8" w:rsidTr="00DF1C43">
        <w:trPr>
          <w:trHeight w:hRule="exact" w:val="17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lastRenderedPageBreak/>
              <w:t>4.2.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45" w:lineRule="auto"/>
              <w:ind w:left="72"/>
              <w:rPr>
                <w:sz w:val="24"/>
                <w:szCs w:val="24"/>
                <w:lang w:val="ru-RU"/>
              </w:rPr>
            </w:pPr>
            <w:r w:rsidRPr="00614641">
              <w:rPr>
                <w:rFonts w:ascii="Times New Roman" w:eastAsia="Calibri" w:hAnsi="Times New Roman" w:cs="Times New Roman"/>
                <w:sz w:val="24"/>
                <w:szCs w:val="24"/>
                <w:lang w:val="ru-RU"/>
              </w:rPr>
              <w:t>Цхьанаораман (гергарчу) дешнийн билгалонаш.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30" w:lineRule="auto"/>
              <w:ind w:left="72"/>
              <w:rPr>
                <w:sz w:val="24"/>
                <w:szCs w:val="24"/>
              </w:rPr>
            </w:pPr>
            <w:r w:rsidRPr="00614641">
              <w:rPr>
                <w:rFonts w:ascii="Times New Roman" w:eastAsia="Times New Roman" w:hAnsi="Times New Roman"/>
                <w:color w:val="000000"/>
                <w:w w:val="97"/>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CE20A4" w:rsidRDefault="0063210A" w:rsidP="0063210A">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«Гергара дешнаш» боху кхетам йукъабалор.</w:t>
            </w:r>
          </w:p>
          <w:p w:rsidR="0063210A" w:rsidRDefault="0063210A" w:rsidP="0063210A">
            <w:pPr>
              <w:spacing w:after="0" w:line="240"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210A" w:rsidRPr="00480AE8" w:rsidRDefault="0063210A" w:rsidP="0063210A">
            <w:pPr>
              <w:autoSpaceDE w:val="0"/>
              <w:autoSpaceDN w:val="0"/>
              <w:spacing w:before="212" w:after="0" w:line="252" w:lineRule="auto"/>
              <w:ind w:left="72" w:right="432"/>
              <w:rPr>
                <w:sz w:val="24"/>
                <w:szCs w:val="24"/>
              </w:rPr>
            </w:pPr>
          </w:p>
        </w:tc>
      </w:tr>
      <w:tr w:rsidR="0063210A" w:rsidRPr="00480AE8" w:rsidTr="003737D2">
        <w:trPr>
          <w:trHeight w:val="1818"/>
        </w:trPr>
        <w:tc>
          <w:tcPr>
            <w:tcW w:w="396" w:type="dxa"/>
            <w:tcBorders>
              <w:top w:val="single" w:sz="4" w:space="0" w:color="000000"/>
              <w:left w:val="single" w:sz="4" w:space="0" w:color="000000"/>
              <w:right w:val="single" w:sz="4" w:space="0" w:color="000000"/>
            </w:tcBorders>
            <w:tcMar>
              <w:left w:w="0" w:type="dxa"/>
              <w:right w:w="0" w:type="dxa"/>
            </w:tcMar>
          </w:tcPr>
          <w:p w:rsidR="0063210A" w:rsidRDefault="0063210A" w:rsidP="0063210A">
            <w:pPr>
              <w:autoSpaceDE w:val="0"/>
              <w:autoSpaceDN w:val="0"/>
              <w:spacing w:before="78" w:after="0" w:line="230" w:lineRule="auto"/>
              <w:jc w:val="center"/>
            </w:pPr>
            <w:r>
              <w:rPr>
                <w:rFonts w:ascii="Times New Roman" w:eastAsia="Times New Roman" w:hAnsi="Times New Roman"/>
                <w:color w:val="000000"/>
                <w:w w:val="97"/>
                <w:sz w:val="16"/>
              </w:rPr>
              <w:t>4.3.</w:t>
            </w:r>
          </w:p>
          <w:p w:rsidR="0063210A" w:rsidRDefault="0063210A" w:rsidP="0063210A">
            <w:pPr>
              <w:autoSpaceDE w:val="0"/>
              <w:autoSpaceDN w:val="0"/>
              <w:spacing w:before="78" w:after="0" w:line="230" w:lineRule="auto"/>
              <w:jc w:val="center"/>
            </w:pPr>
            <w:r>
              <w:rPr>
                <w:rFonts w:ascii="Times New Roman" w:eastAsia="Times New Roman" w:hAnsi="Times New Roman"/>
                <w:color w:val="000000"/>
                <w:w w:val="97"/>
                <w:sz w:val="16"/>
              </w:rPr>
              <w:t>.</w:t>
            </w:r>
          </w:p>
        </w:tc>
        <w:tc>
          <w:tcPr>
            <w:tcW w:w="5836" w:type="dxa"/>
            <w:tcBorders>
              <w:top w:val="single" w:sz="4" w:space="0" w:color="000000"/>
              <w:left w:val="single" w:sz="4" w:space="0" w:color="000000"/>
              <w:right w:val="single" w:sz="4" w:space="0" w:color="000000"/>
            </w:tcBorders>
            <w:tcMar>
              <w:left w:w="0" w:type="dxa"/>
              <w:right w:w="0" w:type="dxa"/>
            </w:tcMar>
          </w:tcPr>
          <w:p w:rsidR="0063210A" w:rsidRPr="00614641" w:rsidRDefault="0063210A" w:rsidP="0063210A">
            <w:pPr>
              <w:spacing w:after="0" w:line="36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Дешнашкахь орам къастор (аттачу меттигашкахь).</w:t>
            </w:r>
          </w:p>
          <w:p w:rsidR="0063210A" w:rsidRPr="00473974" w:rsidRDefault="0063210A" w:rsidP="0063210A">
            <w:pPr>
              <w:spacing w:after="0" w:line="240" w:lineRule="auto"/>
              <w:rPr>
                <w:rFonts w:ascii="Times New Roman" w:eastAsia="Calibri" w:hAnsi="Times New Roman" w:cs="Times New Roman"/>
                <w:b/>
                <w:sz w:val="28"/>
                <w:szCs w:val="28"/>
                <w:lang w:val="ru-RU"/>
              </w:rPr>
            </w:pPr>
          </w:p>
          <w:p w:rsidR="0063210A" w:rsidRPr="00A5751A" w:rsidRDefault="0063210A" w:rsidP="0063210A">
            <w:pPr>
              <w:autoSpaceDE w:val="0"/>
              <w:autoSpaceDN w:val="0"/>
              <w:spacing w:before="78" w:after="0" w:line="230" w:lineRule="auto"/>
              <w:ind w:left="72"/>
              <w:rPr>
                <w:lang w:val="ru-RU"/>
              </w:rPr>
            </w:pPr>
          </w:p>
        </w:tc>
        <w:tc>
          <w:tcPr>
            <w:tcW w:w="528" w:type="dxa"/>
            <w:tcBorders>
              <w:top w:val="single" w:sz="4" w:space="0" w:color="000000"/>
              <w:left w:val="single" w:sz="4" w:space="0" w:color="000000"/>
              <w:right w:val="single" w:sz="4" w:space="0" w:color="000000"/>
            </w:tcBorders>
            <w:tcMar>
              <w:left w:w="0" w:type="dxa"/>
              <w:right w:w="0" w:type="dxa"/>
            </w:tcMar>
          </w:tcPr>
          <w:p w:rsidR="0063210A" w:rsidRDefault="0063210A" w:rsidP="0063210A">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right w:val="single" w:sz="4" w:space="0" w:color="000000"/>
            </w:tcBorders>
            <w:tcMar>
              <w:left w:w="0" w:type="dxa"/>
              <w:right w:w="0" w:type="dxa"/>
            </w:tcMar>
          </w:tcPr>
          <w:p w:rsidR="0063210A" w:rsidRDefault="0063210A" w:rsidP="0063210A"/>
        </w:tc>
        <w:tc>
          <w:tcPr>
            <w:tcW w:w="1142" w:type="dxa"/>
            <w:tcBorders>
              <w:top w:val="single" w:sz="4" w:space="0" w:color="000000"/>
              <w:left w:val="single" w:sz="4" w:space="0" w:color="000000"/>
              <w:right w:val="single" w:sz="4" w:space="0" w:color="000000"/>
            </w:tcBorders>
            <w:tcMar>
              <w:left w:w="0" w:type="dxa"/>
              <w:right w:w="0" w:type="dxa"/>
            </w:tcMar>
          </w:tcPr>
          <w:p w:rsidR="0063210A" w:rsidRDefault="0063210A" w:rsidP="0063210A"/>
        </w:tc>
        <w:tc>
          <w:tcPr>
            <w:tcW w:w="864" w:type="dxa"/>
            <w:tcBorders>
              <w:top w:val="single" w:sz="4" w:space="0" w:color="000000"/>
              <w:left w:val="single" w:sz="4" w:space="0" w:color="000000"/>
              <w:right w:val="single" w:sz="4" w:space="0" w:color="000000"/>
            </w:tcBorders>
            <w:tcMar>
              <w:left w:w="0" w:type="dxa"/>
              <w:right w:w="0" w:type="dxa"/>
            </w:tcMar>
          </w:tcPr>
          <w:p w:rsidR="0063210A" w:rsidRDefault="0063210A" w:rsidP="0063210A">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CE20A4" w:rsidRDefault="0063210A" w:rsidP="0063210A">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Гергарчу дешнашна тӀехь тергам (тералла, башхалла).</w:t>
            </w:r>
          </w:p>
          <w:p w:rsidR="0063210A" w:rsidRPr="00CE20A4" w:rsidRDefault="0063210A" w:rsidP="0063210A">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Ловзаран кепехь шардар: «Совнаха дош караде».</w:t>
            </w:r>
          </w:p>
          <w:p w:rsidR="0063210A" w:rsidRDefault="0063210A" w:rsidP="0063210A">
            <w:pPr>
              <w:spacing w:after="0" w:line="240" w:lineRule="auto"/>
              <w:rPr>
                <w:lang w:val="ru-RU"/>
              </w:rPr>
            </w:pPr>
          </w:p>
        </w:tc>
        <w:tc>
          <w:tcPr>
            <w:tcW w:w="1236" w:type="dxa"/>
            <w:tcBorders>
              <w:top w:val="single" w:sz="4" w:space="0" w:color="000000"/>
              <w:left w:val="single" w:sz="4" w:space="0" w:color="000000"/>
              <w:right w:val="single" w:sz="4" w:space="0" w:color="000000"/>
            </w:tcBorders>
            <w:tcMar>
              <w:left w:w="0" w:type="dxa"/>
              <w:right w:w="0" w:type="dxa"/>
            </w:tcMar>
          </w:tcPr>
          <w:p w:rsidR="0063210A" w:rsidRPr="00A5751A" w:rsidRDefault="0063210A" w:rsidP="0063210A">
            <w:pPr>
              <w:autoSpaceDE w:val="0"/>
              <w:autoSpaceDN w:val="0"/>
              <w:spacing w:before="78" w:after="0" w:line="254" w:lineRule="auto"/>
              <w:ind w:left="72"/>
              <w:rPr>
                <w:lang w:val="ru-RU"/>
              </w:rPr>
            </w:pPr>
          </w:p>
        </w:tc>
        <w:tc>
          <w:tcPr>
            <w:tcW w:w="1730" w:type="dxa"/>
            <w:tcBorders>
              <w:top w:val="single" w:sz="4" w:space="0" w:color="000000"/>
              <w:left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210A" w:rsidRPr="00480AE8" w:rsidRDefault="0063210A" w:rsidP="0063210A">
            <w:pPr>
              <w:autoSpaceDE w:val="0"/>
              <w:autoSpaceDN w:val="0"/>
              <w:spacing w:before="212" w:after="0" w:line="252" w:lineRule="auto"/>
              <w:ind w:left="72" w:right="432"/>
            </w:pPr>
          </w:p>
        </w:tc>
      </w:tr>
      <w:tr w:rsidR="0063210A" w:rsidTr="00A5620E">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B1776C" w:rsidRDefault="0063210A" w:rsidP="0063210A">
            <w:pPr>
              <w:autoSpaceDE w:val="0"/>
              <w:autoSpaceDN w:val="0"/>
              <w:spacing w:before="76" w:after="0" w:line="233" w:lineRule="auto"/>
              <w:rPr>
                <w:lang w:val="ru-RU"/>
              </w:rPr>
            </w:pPr>
            <w:r w:rsidRPr="00480AE8">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B1776C" w:rsidRDefault="0063210A" w:rsidP="0063210A">
            <w:pPr>
              <w:autoSpaceDE w:val="0"/>
              <w:autoSpaceDN w:val="0"/>
              <w:spacing w:before="76" w:after="0" w:line="233" w:lineRule="auto"/>
              <w:ind w:left="72"/>
              <w:rPr>
                <w:lang w:val="ru-RU"/>
              </w:rPr>
            </w:pPr>
            <w:r>
              <w:rPr>
                <w:lang w:val="ru-RU"/>
              </w:rPr>
              <w:t>3</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Default="0063210A" w:rsidP="0063210A"/>
        </w:tc>
      </w:tr>
      <w:tr w:rsidR="0063210A" w:rsidTr="00A5620E">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B1776C" w:rsidRDefault="0063210A" w:rsidP="0063210A">
            <w:pPr>
              <w:rPr>
                <w:rFonts w:ascii="Times New Roman" w:eastAsia="Calibri" w:hAnsi="Times New Roman" w:cs="Times New Roman"/>
                <w:b/>
                <w:bCs/>
                <w:sz w:val="24"/>
                <w:szCs w:val="24"/>
                <w:lang w:val="ru-RU"/>
              </w:rPr>
            </w:pPr>
            <w:r w:rsidRPr="00B1776C">
              <w:rPr>
                <w:rFonts w:ascii="Times New Roman" w:eastAsia="Times New Roman" w:hAnsi="Times New Roman" w:cs="Times New Roman"/>
                <w:b/>
                <w:color w:val="000000"/>
                <w:w w:val="97"/>
                <w:sz w:val="24"/>
                <w:szCs w:val="24"/>
                <w:lang w:val="ru-RU"/>
              </w:rPr>
              <w:t xml:space="preserve"> </w:t>
            </w:r>
            <w:r w:rsidRPr="00B1776C">
              <w:rPr>
                <w:rFonts w:ascii="Times New Roman" w:eastAsia="Times New Roman" w:hAnsi="Times New Roman" w:cs="Times New Roman"/>
                <w:b/>
                <w:color w:val="000000"/>
                <w:w w:val="97"/>
                <w:sz w:val="24"/>
                <w:szCs w:val="24"/>
              </w:rPr>
              <w:t xml:space="preserve">Дакъа  5. </w:t>
            </w:r>
            <w:r w:rsidRPr="00B1776C">
              <w:rPr>
                <w:rFonts w:ascii="Times New Roman" w:eastAsia="Calibri" w:hAnsi="Times New Roman" w:cs="Times New Roman"/>
                <w:b/>
                <w:bCs/>
                <w:sz w:val="24"/>
                <w:szCs w:val="24"/>
                <w:lang w:val="ru-RU"/>
              </w:rPr>
              <w:t>Морфологи</w:t>
            </w:r>
          </w:p>
          <w:p w:rsidR="0063210A" w:rsidRDefault="0063210A" w:rsidP="0063210A">
            <w:pPr>
              <w:autoSpaceDE w:val="0"/>
              <w:autoSpaceDN w:val="0"/>
              <w:spacing w:before="76" w:after="0" w:line="233" w:lineRule="auto"/>
              <w:ind w:left="72"/>
            </w:pPr>
          </w:p>
        </w:tc>
      </w:tr>
    </w:tbl>
    <w:p w:rsidR="00DF1C43" w:rsidRDefault="00DF1C43" w:rsidP="00DF1C43">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3210A" w:rsidRPr="00480AE8" w:rsidTr="0063210A">
        <w:trPr>
          <w:trHeight w:hRule="exact" w:val="28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5.1.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52" w:lineRule="auto"/>
              <w:ind w:left="72" w:right="144"/>
              <w:rPr>
                <w:sz w:val="24"/>
                <w:szCs w:val="24"/>
              </w:rPr>
            </w:pPr>
            <w:r w:rsidRPr="00614641">
              <w:rPr>
                <w:rFonts w:ascii="Times New Roman" w:eastAsia="Calibri" w:hAnsi="Times New Roman" w:cs="Times New Roman"/>
                <w:sz w:val="24"/>
                <w:szCs w:val="24"/>
                <w:lang w:val="ru-RU"/>
              </w:rPr>
              <w:t>ЦӀердош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довзийтар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хаттарш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i/>
                <w:sz w:val="24"/>
                <w:szCs w:val="24"/>
              </w:rPr>
              <w:t>(«</w:t>
            </w:r>
            <w:r w:rsidRPr="00614641">
              <w:rPr>
                <w:rFonts w:ascii="Times New Roman" w:eastAsia="Calibri" w:hAnsi="Times New Roman" w:cs="Times New Roman"/>
                <w:i/>
                <w:sz w:val="24"/>
                <w:szCs w:val="24"/>
                <w:lang w:val="ru-RU"/>
              </w:rPr>
              <w:t>мила</w:t>
            </w:r>
            <w:r w:rsidRPr="0061464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хӀун</w:t>
            </w:r>
            <w:r w:rsidRPr="00614641">
              <w:rPr>
                <w:rFonts w:ascii="Times New Roman" w:eastAsia="Calibri" w:hAnsi="Times New Roman" w:cs="Times New Roman"/>
                <w:i/>
                <w:sz w:val="24"/>
                <w:szCs w:val="24"/>
              </w:rPr>
              <w:t>?»)</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къамелехь</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пайдаэцар</w:t>
            </w:r>
            <w:r w:rsidRPr="00614641">
              <w:rPr>
                <w:rFonts w:ascii="Times New Roman" w:eastAsia="Calibri" w:hAnsi="Times New Roman" w:cs="Times New Roman"/>
                <w:sz w:val="24"/>
                <w:szCs w:val="24"/>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FE3938" w:rsidP="0063210A">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Default="0063210A" w:rsidP="0063210A">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Дешаран диалог: «Вайн къамел стенах лаьтта?»</w:t>
            </w:r>
          </w:p>
          <w:p w:rsidR="0063210A" w:rsidRPr="0063210A" w:rsidRDefault="0063210A" w:rsidP="0063210A">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Къамелан дакъош» боху кхетам йукъабалор. Билгалдинчу</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дешнийн</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гуламна</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тӀехь</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тергам</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хӀун</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билгалйо</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муьлхачу</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хаттарна</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жоп</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ло</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жамӀ</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дар</w:t>
            </w:r>
            <w:r w:rsidRPr="0063210A">
              <w:rPr>
                <w:rFonts w:ascii="Times New Roman" w:eastAsia="Calibri" w:hAnsi="Times New Roman" w:cs="Times New Roman"/>
                <w:sz w:val="24"/>
                <w:szCs w:val="24"/>
                <w:lang w:val="ru-RU"/>
              </w:rPr>
              <w:t>, «</w:t>
            </w:r>
            <w:r w:rsidRPr="00CE20A4">
              <w:rPr>
                <w:rFonts w:ascii="Times New Roman" w:eastAsia="Calibri" w:hAnsi="Times New Roman" w:cs="Times New Roman"/>
                <w:sz w:val="24"/>
                <w:szCs w:val="24"/>
                <w:lang w:val="ru-RU"/>
              </w:rPr>
              <w:t>цӀердош</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кхетам</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йукъабалор</w:t>
            </w:r>
            <w:r w:rsidRPr="0063210A">
              <w:rPr>
                <w:rFonts w:ascii="Times New Roman" w:eastAsia="Calibri" w:hAnsi="Times New Roman" w:cs="Times New Roman"/>
                <w:sz w:val="24"/>
                <w:szCs w:val="24"/>
                <w:lang w:val="ru-RU"/>
              </w:rPr>
              <w:t>.</w:t>
            </w:r>
          </w:p>
          <w:p w:rsidR="0063210A" w:rsidRPr="00CE20A4" w:rsidRDefault="0063210A" w:rsidP="0063210A">
            <w:pPr>
              <w:spacing w:after="0" w:line="240" w:lineRule="auto"/>
              <w:rPr>
                <w:rFonts w:ascii="Times New Roman" w:eastAsia="Calibri" w:hAnsi="Times New Roman" w:cs="Times New Roman"/>
                <w:sz w:val="24"/>
                <w:szCs w:val="24"/>
                <w:lang w:val="ru-RU"/>
              </w:rPr>
            </w:pPr>
          </w:p>
          <w:p w:rsidR="0063210A" w:rsidRDefault="0063210A" w:rsidP="0063210A">
            <w:pPr>
              <w:spacing w:after="0" w:line="240"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210A" w:rsidRPr="00480AE8" w:rsidRDefault="0063210A" w:rsidP="0063210A">
            <w:pPr>
              <w:autoSpaceDE w:val="0"/>
              <w:autoSpaceDN w:val="0"/>
              <w:spacing w:before="212" w:after="0" w:line="252" w:lineRule="auto"/>
              <w:ind w:left="72" w:right="432"/>
              <w:rPr>
                <w:sz w:val="24"/>
                <w:szCs w:val="24"/>
              </w:rPr>
            </w:pPr>
          </w:p>
        </w:tc>
      </w:tr>
      <w:tr w:rsidR="0063210A" w:rsidRPr="0063210A" w:rsidTr="00A5620E">
        <w:trPr>
          <w:trHeight w:hRule="exact" w:val="19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5.2.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50" w:lineRule="auto"/>
              <w:ind w:left="72" w:right="144"/>
              <w:rPr>
                <w:sz w:val="24"/>
                <w:szCs w:val="24"/>
              </w:rPr>
            </w:pP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долахь</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цӀердешнаш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фамилеш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дайн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дийнатийн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меттигийн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14641">
              <w:rPr>
                <w:rFonts w:ascii="Times New Roman" w:eastAsia="Calibri" w:hAnsi="Times New Roman" w:cs="Times New Roman"/>
                <w:sz w:val="24"/>
                <w:szCs w:val="24"/>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FE3938" w:rsidP="0063210A">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1E273A" w:rsidRDefault="001E273A" w:rsidP="0063210A">
            <w:pPr>
              <w:rPr>
                <w:sz w:val="24"/>
                <w:szCs w:val="24"/>
                <w:lang w:val="ru-RU"/>
              </w:rPr>
            </w:pPr>
            <w:r>
              <w:rPr>
                <w:sz w:val="24"/>
                <w:szCs w:val="24"/>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14641" w:rsidRDefault="0063210A" w:rsidP="0063210A">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3210A" w:rsidRDefault="0063210A" w:rsidP="0063210A">
            <w:pPr>
              <w:spacing w:after="0" w:line="240" w:lineRule="auto"/>
              <w:rPr>
                <w:rFonts w:ascii="Times New Roman" w:eastAsia="Calibri" w:hAnsi="Times New Roman" w:cs="Times New Roman"/>
                <w:sz w:val="24"/>
                <w:szCs w:val="24"/>
              </w:rPr>
            </w:pPr>
            <w:r w:rsidRPr="00CE20A4">
              <w:rPr>
                <w:rFonts w:ascii="Times New Roman" w:eastAsia="Calibri" w:hAnsi="Times New Roman" w:cs="Times New Roman"/>
                <w:sz w:val="24"/>
                <w:szCs w:val="24"/>
                <w:lang w:val="ru-RU"/>
              </w:rPr>
              <w:t>Адамийн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фамилеш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дийнатийн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меттигийн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билгалйечу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цӀердешнех</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лаьцна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дешаран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диалог</w:t>
            </w:r>
            <w:r w:rsidRPr="0063210A">
              <w:rPr>
                <w:rFonts w:ascii="Times New Roman" w:eastAsia="Calibri" w:hAnsi="Times New Roman" w:cs="Times New Roman"/>
                <w:sz w:val="24"/>
                <w:szCs w:val="24"/>
              </w:rPr>
              <w:t>.</w:t>
            </w:r>
          </w:p>
          <w:p w:rsidR="0063210A" w:rsidRPr="0063210A" w:rsidRDefault="0063210A" w:rsidP="0063210A">
            <w:pPr>
              <w:spacing w:after="0" w:line="240" w:lineRule="auto"/>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210A" w:rsidRPr="0063210A" w:rsidRDefault="0063210A" w:rsidP="0063210A">
            <w:pPr>
              <w:autoSpaceDE w:val="0"/>
              <w:autoSpaceDN w:val="0"/>
              <w:spacing w:before="78"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210A" w:rsidRPr="0063210A" w:rsidRDefault="0063210A" w:rsidP="0063210A">
            <w:pPr>
              <w:autoSpaceDE w:val="0"/>
              <w:autoSpaceDN w:val="0"/>
              <w:spacing w:before="212" w:after="0" w:line="252" w:lineRule="auto"/>
              <w:ind w:left="72" w:right="432"/>
              <w:rPr>
                <w:sz w:val="24"/>
                <w:szCs w:val="24"/>
              </w:rPr>
            </w:pPr>
          </w:p>
        </w:tc>
      </w:tr>
    </w:tbl>
    <w:p w:rsidR="00DF1C43" w:rsidRPr="0063210A" w:rsidRDefault="00DF1C43" w:rsidP="00DF1C43">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DF1C43" w:rsidRPr="0063210A" w:rsidTr="00A5620E">
        <w:trPr>
          <w:trHeight w:hRule="exact" w:val="22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14641" w:rsidRDefault="00DF1C43" w:rsidP="00A5620E">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lastRenderedPageBreak/>
              <w:t>5.3.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14641" w:rsidRDefault="00DF1C43" w:rsidP="00A5620E">
            <w:pPr>
              <w:spacing w:after="0" w:line="360" w:lineRule="auto"/>
              <w:rPr>
                <w:rFonts w:ascii="Times New Roman" w:eastAsia="Calibri" w:hAnsi="Times New Roman" w:cs="Times New Roman"/>
                <w:sz w:val="24"/>
                <w:szCs w:val="24"/>
              </w:rPr>
            </w:pPr>
            <w:r w:rsidRPr="00614641">
              <w:rPr>
                <w:rFonts w:ascii="Times New Roman" w:eastAsia="Calibri" w:hAnsi="Times New Roman" w:cs="Times New Roman"/>
                <w:sz w:val="24"/>
                <w:szCs w:val="24"/>
                <w:lang w:val="ru-RU"/>
              </w:rPr>
              <w:t>Хандош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довзийтар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хаттарш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i/>
                <w:sz w:val="24"/>
                <w:szCs w:val="24"/>
              </w:rPr>
              <w:t>(«</w:t>
            </w:r>
            <w:r w:rsidRPr="00614641">
              <w:rPr>
                <w:rFonts w:ascii="Times New Roman" w:eastAsia="Calibri" w:hAnsi="Times New Roman" w:cs="Times New Roman"/>
                <w:i/>
                <w:sz w:val="24"/>
                <w:szCs w:val="24"/>
                <w:lang w:val="ru-RU"/>
              </w:rPr>
              <w:t>хӀун</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до</w:t>
            </w:r>
            <w:r w:rsidRPr="0061464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хӀун</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дина</w:t>
            </w:r>
            <w:r w:rsidRPr="0061464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хӀун</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дийр</w:t>
            </w:r>
            <w:r w:rsidRPr="0061464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ду</w:t>
            </w:r>
            <w:r w:rsidRPr="00614641">
              <w:rPr>
                <w:rFonts w:ascii="Times New Roman" w:eastAsia="Calibri" w:hAnsi="Times New Roman" w:cs="Times New Roman"/>
                <w:i/>
                <w:sz w:val="24"/>
                <w:szCs w:val="24"/>
              </w:rPr>
              <w:t>?»)</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къамелехь</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пайдаэцар</w:t>
            </w:r>
            <w:r w:rsidRPr="00614641">
              <w:rPr>
                <w:rFonts w:ascii="Times New Roman" w:eastAsia="Calibri" w:hAnsi="Times New Roman" w:cs="Times New Roman"/>
                <w:sz w:val="24"/>
                <w:szCs w:val="24"/>
              </w:rPr>
              <w:t>.</w:t>
            </w:r>
          </w:p>
          <w:p w:rsidR="00DF1C43" w:rsidRPr="00614641" w:rsidRDefault="00DF1C43" w:rsidP="00A5620E">
            <w:pPr>
              <w:autoSpaceDE w:val="0"/>
              <w:autoSpaceDN w:val="0"/>
              <w:spacing w:before="78" w:after="0" w:line="245" w:lineRule="auto"/>
              <w:ind w:left="72"/>
              <w:rPr>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14641" w:rsidRDefault="00FE3938" w:rsidP="00A5620E">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14641" w:rsidRDefault="00DF1C43" w:rsidP="00A5620E">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14641" w:rsidRDefault="00DF1C43" w:rsidP="00A5620E">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14641" w:rsidRDefault="00DF1C43" w:rsidP="00A5620E">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3210A" w:rsidRDefault="0063210A" w:rsidP="00A5620E">
            <w:pPr>
              <w:autoSpaceDE w:val="0"/>
              <w:autoSpaceDN w:val="0"/>
              <w:spacing w:before="78" w:after="0" w:line="254" w:lineRule="auto"/>
              <w:ind w:left="72" w:right="144"/>
              <w:rPr>
                <w:sz w:val="24"/>
                <w:szCs w:val="24"/>
              </w:rPr>
            </w:pPr>
            <w:r w:rsidRPr="00CE20A4">
              <w:rPr>
                <w:rFonts w:ascii="Times New Roman" w:eastAsia="Calibri" w:hAnsi="Times New Roman" w:cs="Times New Roman"/>
                <w:sz w:val="24"/>
                <w:szCs w:val="24"/>
                <w:lang w:val="ru-RU"/>
              </w:rPr>
              <w:t>Билгалдинчу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дешнашна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тӀехь</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тергам</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хӀун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билгалйо</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муьлхачу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хаттарна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жоп</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ло</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жамӀ</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дар</w:t>
            </w:r>
            <w:r w:rsidRPr="0063210A">
              <w:rPr>
                <w:rFonts w:ascii="Times New Roman" w:eastAsia="Calibri" w:hAnsi="Times New Roman" w:cs="Times New Roman"/>
                <w:sz w:val="24"/>
                <w:szCs w:val="24"/>
              </w:rPr>
              <w:t>, «</w:t>
            </w:r>
            <w:r w:rsidRPr="00CE20A4">
              <w:rPr>
                <w:rFonts w:ascii="Times New Roman" w:eastAsia="Calibri" w:hAnsi="Times New Roman" w:cs="Times New Roman"/>
                <w:sz w:val="24"/>
                <w:szCs w:val="24"/>
                <w:lang w:val="ru-RU"/>
              </w:rPr>
              <w:t>хандош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боху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кхетам</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йукъабалор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DF1C43" w:rsidRPr="0063210A" w:rsidRDefault="00DF1C43" w:rsidP="00A5620E">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DF1C43" w:rsidRPr="0063210A" w:rsidRDefault="00DF1C43" w:rsidP="00A5620E">
            <w:pPr>
              <w:autoSpaceDE w:val="0"/>
              <w:autoSpaceDN w:val="0"/>
              <w:spacing w:before="212" w:after="0" w:line="252" w:lineRule="auto"/>
              <w:ind w:left="72" w:right="432"/>
              <w:rPr>
                <w:sz w:val="24"/>
                <w:szCs w:val="24"/>
              </w:rPr>
            </w:pPr>
          </w:p>
        </w:tc>
      </w:tr>
      <w:tr w:rsidR="00FE42E2" w:rsidRPr="0063210A" w:rsidTr="00A5620E">
        <w:trPr>
          <w:trHeight w:hRule="exact" w:val="195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pPr>
              <w:autoSpaceDE w:val="0"/>
              <w:autoSpaceDN w:val="0"/>
              <w:spacing w:before="78" w:after="0" w:line="230" w:lineRule="auto"/>
              <w:jc w:val="center"/>
            </w:pPr>
            <w:r>
              <w:rPr>
                <w:rFonts w:ascii="Times New Roman" w:eastAsia="Times New Roman" w:hAnsi="Times New Roman"/>
                <w:color w:val="000000"/>
                <w:w w:val="97"/>
                <w:sz w:val="16"/>
              </w:rPr>
              <w:t>5.5.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Pr="001E273A" w:rsidRDefault="001E273A" w:rsidP="00FE42E2">
            <w:pPr>
              <w:spacing w:after="0" w:line="360" w:lineRule="auto"/>
              <w:rPr>
                <w:sz w:val="24"/>
                <w:lang w:val="ru-RU"/>
              </w:rPr>
            </w:pPr>
            <w:r>
              <w:rPr>
                <w:sz w:val="24"/>
                <w:lang w:val="ru-RU"/>
              </w:rPr>
              <w:t>Билгалдош.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1E273A" w:rsidP="00FE42E2">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Pr="001E273A" w:rsidRDefault="001E273A" w:rsidP="00FE42E2">
            <w:pPr>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pPr>
              <w:autoSpaceDE w:val="0"/>
              <w:autoSpaceDN w:val="0"/>
              <w:spacing w:before="78" w:after="0" w:line="230"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Pr="00005798" w:rsidRDefault="00FE42E2" w:rsidP="00FE42E2">
            <w:pPr>
              <w:spacing w:after="0" w:line="240" w:lineRule="auto"/>
              <w:rPr>
                <w:rFonts w:ascii="Times New Roman" w:eastAsia="Calibri" w:hAnsi="Times New Roman" w:cs="Times New Roman"/>
                <w:sz w:val="24"/>
                <w:szCs w:val="24"/>
                <w:lang w:val="ru-RU"/>
              </w:rPr>
            </w:pPr>
            <w:r w:rsidRPr="00005798">
              <w:rPr>
                <w:rFonts w:ascii="Times New Roman" w:eastAsia="Calibri" w:hAnsi="Times New Roman" w:cs="Times New Roman"/>
                <w:sz w:val="24"/>
                <w:szCs w:val="24"/>
                <w:lang w:val="ru-RU"/>
              </w:rPr>
              <w:t>Шардар (тергам): муьлха предложени нийса хӀоттийна йу? Масала, Чорпа йай тӀехь йу. Чорпа йай чохь йу…?</w:t>
            </w:r>
          </w:p>
          <w:p w:rsidR="00FE42E2" w:rsidRPr="00A5751A" w:rsidRDefault="00FE42E2" w:rsidP="00FE42E2">
            <w:pPr>
              <w:autoSpaceDE w:val="0"/>
              <w:autoSpaceDN w:val="0"/>
              <w:spacing w:before="78" w:after="0" w:line="247" w:lineRule="auto"/>
              <w:rPr>
                <w:lang w:val="ru-RU"/>
              </w:rPr>
            </w:pPr>
            <w:r w:rsidRPr="00005798">
              <w:rPr>
                <w:rFonts w:ascii="Times New Roman" w:eastAsia="Calibri" w:hAnsi="Times New Roman" w:cs="Times New Roman"/>
                <w:sz w:val="24"/>
                <w:szCs w:val="24"/>
                <w:lang w:val="ru-RU"/>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pPr>
              <w:autoSpaceDE w:val="0"/>
              <w:autoSpaceDN w:val="0"/>
              <w:spacing w:before="78" w:after="0" w:line="254" w:lineRule="auto"/>
              <w:rPr>
                <w:lang w:val="ru-RU"/>
              </w:rPr>
            </w:pPr>
          </w:p>
          <w:p w:rsidR="00FE42E2" w:rsidRDefault="00FE42E2" w:rsidP="00FE42E2">
            <w:pPr>
              <w:autoSpaceDE w:val="0"/>
              <w:autoSpaceDN w:val="0"/>
              <w:spacing w:before="78" w:after="0" w:line="254" w:lineRule="auto"/>
              <w:rPr>
                <w:lang w:val="ru-RU"/>
              </w:rPr>
            </w:pPr>
          </w:p>
          <w:p w:rsidR="00FE42E2" w:rsidRDefault="00FE42E2" w:rsidP="00FE42E2">
            <w:pPr>
              <w:autoSpaceDE w:val="0"/>
              <w:autoSpaceDN w:val="0"/>
              <w:spacing w:before="78" w:after="0" w:line="254" w:lineRule="auto"/>
              <w:rPr>
                <w:lang w:val="ru-RU"/>
              </w:rPr>
            </w:pPr>
          </w:p>
          <w:p w:rsidR="00FE42E2" w:rsidRDefault="00FE42E2" w:rsidP="00FE42E2">
            <w:pPr>
              <w:autoSpaceDE w:val="0"/>
              <w:autoSpaceDN w:val="0"/>
              <w:spacing w:before="78" w:after="0" w:line="254" w:lineRule="auto"/>
              <w:rPr>
                <w:lang w:val="ru-RU"/>
              </w:rPr>
            </w:pPr>
          </w:p>
          <w:p w:rsidR="00FE42E2" w:rsidRDefault="00FE42E2" w:rsidP="00FE42E2">
            <w:pPr>
              <w:autoSpaceDE w:val="0"/>
              <w:autoSpaceDN w:val="0"/>
              <w:spacing w:before="78" w:after="0" w:line="254" w:lineRule="auto"/>
              <w:rPr>
                <w:lang w:val="ru-RU"/>
              </w:rPr>
            </w:pPr>
          </w:p>
          <w:p w:rsidR="00FE42E2" w:rsidRPr="00A5751A" w:rsidRDefault="00FE42E2" w:rsidP="00FE42E2">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autoSpaceDE w:val="0"/>
              <w:autoSpaceDN w:val="0"/>
              <w:spacing w:before="78" w:after="0" w:line="230" w:lineRule="auto"/>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FE42E2" w:rsidRPr="00480AE8" w:rsidRDefault="00FE42E2" w:rsidP="00FE42E2">
            <w:pPr>
              <w:autoSpaceDE w:val="0"/>
              <w:autoSpaceDN w:val="0"/>
              <w:spacing w:before="212" w:after="0" w:line="252" w:lineRule="auto"/>
              <w:ind w:left="72" w:right="432"/>
            </w:pPr>
          </w:p>
        </w:tc>
      </w:tr>
      <w:tr w:rsidR="00FE42E2" w:rsidRPr="00A5751A" w:rsidTr="003737D2">
        <w:trPr>
          <w:trHeight w:hRule="exact" w:val="2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pPr>
              <w:autoSpaceDE w:val="0"/>
              <w:autoSpaceDN w:val="0"/>
              <w:spacing w:before="78" w:after="0" w:line="230" w:lineRule="auto"/>
              <w:jc w:val="center"/>
            </w:pPr>
            <w:r>
              <w:rPr>
                <w:rFonts w:ascii="Times New Roman" w:eastAsia="Times New Roman" w:hAnsi="Times New Roman"/>
                <w:color w:val="000000"/>
                <w:w w:val="97"/>
                <w:sz w:val="16"/>
              </w:rPr>
              <w:t>5.6.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E273A" w:rsidRPr="00C5463B" w:rsidRDefault="001E273A" w:rsidP="00FE42E2">
            <w:pPr>
              <w:spacing w:after="0" w:line="36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lang w:val="ru-RU"/>
              </w:rPr>
              <w:t>ДештӀаьхье</w:t>
            </w:r>
            <w:r w:rsidRPr="00614641">
              <w:rPr>
                <w:rFonts w:ascii="Times New Roman" w:eastAsia="Calibri" w:hAnsi="Times New Roman" w:cs="Times New Roman"/>
                <w:sz w:val="24"/>
                <w:szCs w:val="28"/>
              </w:rPr>
              <w:t>.</w:t>
            </w:r>
          </w:p>
          <w:p w:rsidR="00FE42E2" w:rsidRPr="00C5463B" w:rsidRDefault="00FE42E2" w:rsidP="00FE42E2">
            <w:pPr>
              <w:spacing w:after="0" w:line="36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lang w:val="ru-RU"/>
              </w:rPr>
              <w:t>Уггар</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йаьржина</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дештӀаьхьенаш</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lang w:val="ru-RU"/>
              </w:rPr>
              <w:t>тӀе</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тӀера</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чу</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чуьра</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кӀел</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и</w:t>
            </w:r>
            <w:r w:rsidRPr="00C5463B">
              <w:rPr>
                <w:rFonts w:ascii="Times New Roman" w:eastAsia="Calibri" w:hAnsi="Times New Roman" w:cs="Times New Roman"/>
                <w:sz w:val="24"/>
                <w:szCs w:val="28"/>
              </w:rPr>
              <w:t>.</w:t>
            </w:r>
            <w:r w:rsidRPr="00614641">
              <w:rPr>
                <w:rFonts w:ascii="Times New Roman" w:eastAsia="Calibri" w:hAnsi="Times New Roman" w:cs="Times New Roman"/>
                <w:sz w:val="24"/>
                <w:szCs w:val="28"/>
                <w:lang w:val="ru-RU"/>
              </w:rPr>
              <w:t>д</w:t>
            </w:r>
            <w:r w:rsidRPr="00C5463B">
              <w:rPr>
                <w:rFonts w:ascii="Times New Roman" w:eastAsia="Calibri" w:hAnsi="Times New Roman" w:cs="Times New Roman"/>
                <w:sz w:val="24"/>
                <w:szCs w:val="28"/>
              </w:rPr>
              <w:t>.</w:t>
            </w:r>
            <w:r w:rsidRPr="00614641">
              <w:rPr>
                <w:rFonts w:ascii="Times New Roman" w:eastAsia="Calibri" w:hAnsi="Times New Roman" w:cs="Times New Roman"/>
                <w:sz w:val="24"/>
                <w:szCs w:val="28"/>
                <w:lang w:val="ru-RU"/>
              </w:rPr>
              <w:t>кх</w:t>
            </w:r>
            <w:r w:rsidRPr="00C5463B">
              <w:rPr>
                <w:rFonts w:ascii="Times New Roman" w:eastAsia="Calibri" w:hAnsi="Times New Roman" w:cs="Times New Roman"/>
                <w:sz w:val="24"/>
                <w:szCs w:val="28"/>
              </w:rPr>
              <w:t>.</w:t>
            </w:r>
          </w:p>
          <w:p w:rsidR="00FE42E2" w:rsidRPr="00C5463B" w:rsidRDefault="00FE42E2" w:rsidP="00FE42E2">
            <w:pPr>
              <w:autoSpaceDE w:val="0"/>
              <w:autoSpaceDN w:val="0"/>
              <w:spacing w:before="78" w:after="0" w:line="230" w:lineRule="auto"/>
              <w:ind w:left="72"/>
              <w:rPr>
                <w:sz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1E273A" w:rsidP="00FE42E2">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Default="00FE42E2" w:rsidP="00FE42E2">
            <w:pPr>
              <w:autoSpaceDE w:val="0"/>
              <w:autoSpaceDN w:val="0"/>
              <w:spacing w:before="78" w:after="0" w:line="230"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Pr="00005798" w:rsidRDefault="00FE42E2" w:rsidP="00FE42E2">
            <w:pPr>
              <w:spacing w:after="0" w:line="240" w:lineRule="auto"/>
              <w:rPr>
                <w:rFonts w:ascii="Times New Roman" w:eastAsia="Calibri" w:hAnsi="Times New Roman" w:cs="Times New Roman"/>
                <w:sz w:val="24"/>
                <w:szCs w:val="24"/>
                <w:lang w:val="ru-RU"/>
              </w:rPr>
            </w:pPr>
            <w:r w:rsidRPr="00005798">
              <w:rPr>
                <w:rFonts w:ascii="Times New Roman" w:eastAsia="Calibri" w:hAnsi="Times New Roman" w:cs="Times New Roman"/>
                <w:sz w:val="24"/>
                <w:szCs w:val="24"/>
                <w:lang w:val="ru-RU"/>
              </w:rPr>
              <w:t>Шардар (тергам): муьлха предложени нийса хӀоттийна йу? Масала, Чорпа йай тӀехь йу. Чорпа йай чохь йу…?</w:t>
            </w:r>
          </w:p>
          <w:p w:rsidR="00FE42E2" w:rsidRPr="00A5751A" w:rsidRDefault="00FE42E2" w:rsidP="00FE42E2">
            <w:pPr>
              <w:autoSpaceDE w:val="0"/>
              <w:autoSpaceDN w:val="0"/>
              <w:spacing w:before="78" w:after="0" w:line="254" w:lineRule="auto"/>
              <w:ind w:left="72" w:right="144"/>
              <w:rPr>
                <w:lang w:val="ru-RU"/>
              </w:rPr>
            </w:pPr>
            <w:r w:rsidRPr="00005798">
              <w:rPr>
                <w:rFonts w:ascii="Times New Roman" w:eastAsia="Calibri" w:hAnsi="Times New Roman" w:cs="Times New Roman"/>
                <w:sz w:val="24"/>
                <w:szCs w:val="24"/>
                <w:lang w:val="ru-RU"/>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E42E2" w:rsidRPr="00A5751A" w:rsidRDefault="00FE42E2" w:rsidP="00FE42E2">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FE42E2" w:rsidRPr="00480AE8" w:rsidRDefault="00FE42E2" w:rsidP="00FE42E2">
            <w:pPr>
              <w:autoSpaceDE w:val="0"/>
              <w:autoSpaceDN w:val="0"/>
              <w:spacing w:before="212" w:after="0" w:line="252" w:lineRule="auto"/>
              <w:ind w:left="72" w:right="432"/>
            </w:pPr>
          </w:p>
        </w:tc>
      </w:tr>
      <w:tr w:rsidR="00BB2463" w:rsidRPr="00A5751A" w:rsidTr="00BB2463">
        <w:trPr>
          <w:trHeight w:hRule="exact" w:val="353"/>
        </w:trPr>
        <w:tc>
          <w:tcPr>
            <w:tcW w:w="396"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Default="00BB2463" w:rsidP="00FE42E2">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Pr="00614641" w:rsidRDefault="00BB2463" w:rsidP="00FE42E2">
            <w:pPr>
              <w:spacing w:after="0" w:line="360" w:lineRule="auto"/>
              <w:rPr>
                <w:rFonts w:ascii="Times New Roman" w:eastAsia="Calibri" w:hAnsi="Times New Roman" w:cs="Times New Roman"/>
                <w:sz w:val="24"/>
                <w:szCs w:val="28"/>
                <w:lang w:val="ru-RU"/>
              </w:rPr>
            </w:pPr>
            <w:r w:rsidRPr="003A5937">
              <w:rPr>
                <w:rFonts w:ascii="Times New Roman" w:eastAsia="Calibri" w:hAnsi="Times New Roman" w:cs="Times New Roman"/>
                <w:sz w:val="24"/>
                <w:szCs w:val="28"/>
              </w:rPr>
              <w:t xml:space="preserve"> </w:t>
            </w:r>
            <w:r>
              <w:rPr>
                <w:rFonts w:ascii="Times New Roman" w:eastAsia="Calibri" w:hAnsi="Times New Roman" w:cs="Times New Roman"/>
                <w:sz w:val="24"/>
                <w:szCs w:val="28"/>
                <w:lang w:val="ru-RU"/>
              </w:rPr>
              <w:t>Дакъа 6. Синтаксис</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Default="00BB2463" w:rsidP="00FE42E2">
            <w:pPr>
              <w:autoSpaceDE w:val="0"/>
              <w:autoSpaceDN w:val="0"/>
              <w:spacing w:before="78" w:after="0" w:line="230" w:lineRule="auto"/>
              <w:ind w:left="72"/>
              <w:rPr>
                <w:rFonts w:ascii="Times New Roman" w:eastAsia="Times New Roman" w:hAnsi="Times New Roman"/>
                <w:color w:val="000000"/>
                <w:w w:val="97"/>
                <w:sz w:val="16"/>
              </w:rPr>
            </w:pP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Default="00BB2463" w:rsidP="00FE42E2"/>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Default="00BB2463" w:rsidP="00FE42E2"/>
        </w:tc>
        <w:tc>
          <w:tcPr>
            <w:tcW w:w="864"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Default="00BB2463" w:rsidP="00FE42E2">
            <w:pPr>
              <w:autoSpaceDE w:val="0"/>
              <w:autoSpaceDN w:val="0"/>
              <w:spacing w:before="78" w:after="0" w:line="230" w:lineRule="auto"/>
            </w:pPr>
          </w:p>
        </w:tc>
        <w:tc>
          <w:tcPr>
            <w:tcW w:w="2666"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Pr="00005798" w:rsidRDefault="00BB2463" w:rsidP="00FE42E2">
            <w:pPr>
              <w:spacing w:after="0" w:line="240" w:lineRule="auto"/>
              <w:rPr>
                <w:rFonts w:ascii="Times New Roman" w:eastAsia="Calibri" w:hAnsi="Times New Roman" w:cs="Times New Roman"/>
                <w:sz w:val="24"/>
                <w:szCs w:val="24"/>
                <w:lang w:val="ru-RU"/>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Pr="00A5751A" w:rsidRDefault="00BB2463" w:rsidP="00FE42E2">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auto"/>
              <w:right w:val="single" w:sz="4" w:space="0" w:color="000000"/>
            </w:tcBorders>
            <w:tcMar>
              <w:left w:w="0" w:type="dxa"/>
              <w:right w:w="0" w:type="dxa"/>
            </w:tcMar>
          </w:tcPr>
          <w:p w:rsidR="00BB2463" w:rsidRPr="00480AE8" w:rsidRDefault="00BB2463" w:rsidP="00480AE8">
            <w:pPr>
              <w:tabs>
                <w:tab w:val="left" w:pos="0"/>
                <w:tab w:val="left" w:pos="1134"/>
              </w:tabs>
              <w:spacing w:after="0" w:line="360" w:lineRule="auto"/>
              <w:rPr>
                <w:rFonts w:ascii="Times New Roman" w:eastAsia="Calibri" w:hAnsi="Times New Roman" w:cs="Times New Roman"/>
                <w:sz w:val="20"/>
                <w:szCs w:val="28"/>
              </w:rPr>
            </w:pPr>
          </w:p>
        </w:tc>
      </w:tr>
      <w:tr w:rsidR="00BB2463" w:rsidRPr="00BB2463" w:rsidTr="00BB2463">
        <w:trPr>
          <w:trHeight w:hRule="exact" w:val="2938"/>
        </w:trPr>
        <w:tc>
          <w:tcPr>
            <w:tcW w:w="396"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BB2463" w:rsidRDefault="00BB2463" w:rsidP="00FE42E2">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6.1</w:t>
            </w:r>
          </w:p>
        </w:tc>
        <w:tc>
          <w:tcPr>
            <w:tcW w:w="5836"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BB2463" w:rsidRDefault="00BB2463" w:rsidP="00BB2463">
            <w:pPr>
              <w:rPr>
                <w:rFonts w:ascii="Times New Roman" w:eastAsia="Calibri" w:hAnsi="Times New Roman" w:cs="Times New Roman"/>
                <w:sz w:val="24"/>
                <w:szCs w:val="24"/>
                <w:lang w:val="ru-RU"/>
              </w:rPr>
            </w:pPr>
            <w:r>
              <w:rPr>
                <w:rFonts w:ascii="Times New Roman" w:eastAsia="Calibri" w:hAnsi="Times New Roman" w:cs="Times New Roman"/>
                <w:sz w:val="24"/>
                <w:szCs w:val="28"/>
                <w:lang w:val="ru-RU"/>
              </w:rPr>
              <w:t xml:space="preserve"> Предложени.</w:t>
            </w:r>
            <w:r w:rsidRPr="00BB2463">
              <w:rPr>
                <w:rFonts w:ascii="Times New Roman" w:eastAsia="Calibri" w:hAnsi="Times New Roman" w:cs="Times New Roman"/>
                <w:sz w:val="24"/>
                <w:szCs w:val="24"/>
                <w:lang w:val="ru-RU"/>
              </w:rPr>
              <w:t xml:space="preserve"> Предложенехь дешнийн къепе; предложенехь дешнийн уьйр (карладаккхар).</w:t>
            </w:r>
          </w:p>
          <w:p w:rsidR="00BB2463" w:rsidRPr="00614641" w:rsidRDefault="00BB2463" w:rsidP="00FE42E2">
            <w:pPr>
              <w:spacing w:after="0" w:line="360" w:lineRule="auto"/>
              <w:rPr>
                <w:rFonts w:ascii="Times New Roman" w:eastAsia="Calibri" w:hAnsi="Times New Roman" w:cs="Times New Roman"/>
                <w:sz w:val="24"/>
                <w:szCs w:val="28"/>
                <w:lang w:val="ru-RU"/>
              </w:rPr>
            </w:pP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BB2463" w:rsidRDefault="00BB2463" w:rsidP="00FE42E2">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2</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BB2463" w:rsidRDefault="00BB2463" w:rsidP="00FE42E2">
            <w:pPr>
              <w:rPr>
                <w:lang w:val="ru-RU"/>
              </w:rPr>
            </w:pP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BB2463" w:rsidRDefault="00BB2463" w:rsidP="00FE42E2">
            <w:pPr>
              <w:rPr>
                <w:lang w:val="ru-RU"/>
              </w:rPr>
            </w:pP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BB2463" w:rsidRDefault="00BB2463" w:rsidP="00FE42E2">
            <w:pPr>
              <w:autoSpaceDE w:val="0"/>
              <w:autoSpaceDN w:val="0"/>
              <w:spacing w:before="78" w:after="0" w:line="230" w:lineRule="auto"/>
              <w:rPr>
                <w:lang w:val="ru-RU"/>
              </w:rPr>
            </w:pPr>
          </w:p>
        </w:tc>
        <w:tc>
          <w:tcPr>
            <w:tcW w:w="2666"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BB2463" w:rsidRDefault="00BB2463" w:rsidP="00BB2463">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r w:rsidRPr="00BB2463">
              <w:rPr>
                <w:rFonts w:ascii="Times New Roman" w:eastAsia="Calibri" w:hAnsi="Times New Roman" w:cs="Times New Roman"/>
                <w:sz w:val="24"/>
                <w:szCs w:val="24"/>
                <w:lang w:val="ru-RU"/>
              </w:rPr>
              <w:t>Дашна а, предложенина а тӀехь тергам.</w:t>
            </w:r>
          </w:p>
          <w:p w:rsidR="00BB2463" w:rsidRPr="00BB2463" w:rsidRDefault="00BB2463" w:rsidP="00BB2463">
            <w:pPr>
              <w:rPr>
                <w:rFonts w:ascii="Times New Roman" w:eastAsia="Calibri" w:hAnsi="Times New Roman" w:cs="Times New Roman"/>
                <w:sz w:val="24"/>
                <w:szCs w:val="24"/>
                <w:lang w:val="ru-RU"/>
              </w:rPr>
            </w:pPr>
            <w:r w:rsidRPr="00BB2463">
              <w:rPr>
                <w:rFonts w:ascii="Times New Roman" w:eastAsia="Calibri" w:hAnsi="Times New Roman" w:cs="Times New Roman"/>
                <w:sz w:val="24"/>
                <w:szCs w:val="24"/>
                <w:lang w:val="ru-RU"/>
              </w:rPr>
              <w:t xml:space="preserve"> «Предложенехь дешнаш вовшех муха дозу?» темина дешаран диалог.</w:t>
            </w:r>
          </w:p>
          <w:p w:rsidR="00BB2463" w:rsidRPr="00005798" w:rsidRDefault="00BB2463" w:rsidP="00FE42E2">
            <w:pPr>
              <w:spacing w:after="0" w:line="240" w:lineRule="auto"/>
              <w:rPr>
                <w:rFonts w:ascii="Times New Roman" w:eastAsia="Calibri" w:hAnsi="Times New Roman" w:cs="Times New Roman"/>
                <w:sz w:val="24"/>
                <w:szCs w:val="24"/>
                <w:lang w:val="ru-RU"/>
              </w:rPr>
            </w:pPr>
          </w:p>
        </w:tc>
        <w:tc>
          <w:tcPr>
            <w:tcW w:w="1236"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A5751A" w:rsidRDefault="00BB2463" w:rsidP="00FE42E2">
            <w:pPr>
              <w:autoSpaceDE w:val="0"/>
              <w:autoSpaceDN w:val="0"/>
              <w:spacing w:before="78" w:after="0" w:line="254" w:lineRule="auto"/>
              <w:ind w:left="72"/>
              <w:rPr>
                <w:lang w:val="ru-RU"/>
              </w:rPr>
            </w:pPr>
          </w:p>
        </w:tc>
        <w:tc>
          <w:tcPr>
            <w:tcW w:w="1730" w:type="dxa"/>
            <w:tcBorders>
              <w:top w:val="single" w:sz="4" w:space="0" w:color="auto"/>
              <w:left w:val="single" w:sz="4" w:space="0" w:color="000000"/>
              <w:bottom w:val="single" w:sz="4" w:space="0" w:color="000000"/>
              <w:right w:val="single" w:sz="4" w:space="0" w:color="000000"/>
            </w:tcBorders>
            <w:tcMar>
              <w:left w:w="0" w:type="dxa"/>
              <w:right w:w="0" w:type="dxa"/>
            </w:tcMar>
          </w:tcPr>
          <w:p w:rsidR="00BB2463" w:rsidRPr="00480AE8" w:rsidRDefault="00BB2463" w:rsidP="00BB246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BB2463" w:rsidRPr="00480AE8" w:rsidRDefault="00BB2463" w:rsidP="00BB246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BB2463" w:rsidRPr="00BB2463" w:rsidRDefault="00BB2463" w:rsidP="00480AE8">
            <w:pPr>
              <w:tabs>
                <w:tab w:val="left" w:pos="0"/>
                <w:tab w:val="left" w:pos="1134"/>
              </w:tabs>
              <w:spacing w:after="0" w:line="360" w:lineRule="auto"/>
              <w:rPr>
                <w:rFonts w:ascii="Times New Roman" w:eastAsia="Calibri" w:hAnsi="Times New Roman" w:cs="Times New Roman"/>
                <w:sz w:val="20"/>
                <w:szCs w:val="28"/>
              </w:rPr>
            </w:pPr>
          </w:p>
        </w:tc>
      </w:tr>
    </w:tbl>
    <w:p w:rsidR="00AE32A7" w:rsidRPr="00BB2463" w:rsidRDefault="00AE32A7">
      <w:pPr>
        <w:sectPr w:rsidR="00AE32A7" w:rsidRPr="00BB2463">
          <w:pgSz w:w="16840" w:h="11900"/>
          <w:pgMar w:top="282" w:right="640" w:bottom="442" w:left="666" w:header="720" w:footer="720" w:gutter="0"/>
          <w:cols w:space="720" w:equalWidth="0">
            <w:col w:w="15534" w:space="0"/>
          </w:cols>
          <w:docGrid w:linePitch="360"/>
        </w:sectPr>
      </w:pPr>
    </w:p>
    <w:p w:rsidR="00DF1C43" w:rsidRPr="00BB2463" w:rsidRDefault="00DF1C43" w:rsidP="00DF1C43">
      <w:pPr>
        <w:autoSpaceDE w:val="0"/>
        <w:autoSpaceDN w:val="0"/>
        <w:spacing w:after="0" w:line="14" w:lineRule="exact"/>
      </w:pPr>
    </w:p>
    <w:p w:rsidR="00DF1C43" w:rsidRPr="00BB2463" w:rsidRDefault="00DF1C43" w:rsidP="00DF1C43">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14641" w:rsidRPr="00480AE8" w:rsidTr="00FE42E2">
        <w:trPr>
          <w:trHeight w:hRule="exact" w:val="224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Default="00614641" w:rsidP="003737D2">
            <w:pPr>
              <w:autoSpaceDE w:val="0"/>
              <w:autoSpaceDN w:val="0"/>
              <w:spacing w:before="78" w:after="0" w:line="230" w:lineRule="auto"/>
              <w:jc w:val="center"/>
            </w:pPr>
            <w:r>
              <w:rPr>
                <w:rFonts w:ascii="Times New Roman" w:eastAsia="Times New Roman" w:hAnsi="Times New Roman"/>
                <w:color w:val="000000"/>
                <w:w w:val="97"/>
                <w:sz w:val="16"/>
              </w:rPr>
              <w:t>6.2.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614641" w:rsidRDefault="00614641" w:rsidP="003737D2">
            <w:pPr>
              <w:spacing w:after="0" w:line="36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Аларан Ӏалашоне хьаьжжина, предложенийн тайпанаш: дийцаран, хаттаран, тӀедожоран предложенеш.</w:t>
            </w:r>
          </w:p>
          <w:p w:rsidR="00614641" w:rsidRPr="00614641" w:rsidRDefault="00614641" w:rsidP="003737D2">
            <w:pPr>
              <w:autoSpaceDE w:val="0"/>
              <w:autoSpaceDN w:val="0"/>
              <w:spacing w:before="78" w:after="0" w:line="245" w:lineRule="auto"/>
              <w:ind w:left="72" w:right="576"/>
              <w:rPr>
                <w:sz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614641" w:rsidRDefault="001E273A" w:rsidP="003737D2">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614641" w:rsidRDefault="00614641" w:rsidP="003737D2">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614641" w:rsidRDefault="00614641" w:rsidP="003737D2">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614641" w:rsidRDefault="00614641" w:rsidP="003737D2">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Default="00FE42E2" w:rsidP="003737D2">
            <w:pPr>
              <w:autoSpaceDE w:val="0"/>
              <w:autoSpaceDN w:val="0"/>
              <w:spacing w:before="78" w:after="0" w:line="252" w:lineRule="auto"/>
              <w:ind w:left="72"/>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К</w:t>
            </w:r>
            <w:r w:rsidRPr="00005798">
              <w:rPr>
                <w:rFonts w:ascii="Times New Roman" w:eastAsia="Calibri" w:hAnsi="Times New Roman" w:cs="Times New Roman"/>
                <w:sz w:val="24"/>
                <w:szCs w:val="24"/>
                <w:lang w:val="ru-RU"/>
              </w:rPr>
              <w:t>еп талхийнчу текстехь предложенийн, чаккхенгахь йогӀу сацаран хьаьрк хӀотторца, доза къастор</w:t>
            </w:r>
            <w:r>
              <w:rPr>
                <w:rFonts w:ascii="Times New Roman" w:eastAsia="Calibri" w:hAnsi="Times New Roman" w:cs="Times New Roman"/>
                <w:sz w:val="24"/>
                <w:szCs w:val="24"/>
                <w:lang w:val="ru-RU"/>
              </w:rPr>
              <w:t>; предложенин тайпанаш къастор</w:t>
            </w:r>
          </w:p>
          <w:p w:rsidR="00FE42E2" w:rsidRPr="00A5751A" w:rsidRDefault="00FE42E2" w:rsidP="003737D2">
            <w:pPr>
              <w:autoSpaceDE w:val="0"/>
              <w:autoSpaceDN w:val="0"/>
              <w:spacing w:before="78" w:after="0" w:line="252" w:lineRule="auto"/>
              <w:ind w:left="72"/>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5751A" w:rsidRDefault="00614641" w:rsidP="003737D2">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14641" w:rsidRPr="00480AE8" w:rsidRDefault="00614641" w:rsidP="003737D2">
            <w:pPr>
              <w:autoSpaceDE w:val="0"/>
              <w:autoSpaceDN w:val="0"/>
              <w:spacing w:before="212" w:after="0" w:line="252" w:lineRule="auto"/>
              <w:ind w:left="72" w:right="432"/>
            </w:pPr>
          </w:p>
        </w:tc>
      </w:tr>
      <w:tr w:rsidR="00614641" w:rsidRPr="00DB5320" w:rsidTr="003737D2">
        <w:trPr>
          <w:trHeight w:hRule="exact" w:val="18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Default="00614641" w:rsidP="003737D2">
            <w:pPr>
              <w:autoSpaceDE w:val="0"/>
              <w:autoSpaceDN w:val="0"/>
              <w:spacing w:before="78" w:after="0" w:line="230" w:lineRule="auto"/>
              <w:jc w:val="center"/>
            </w:pPr>
            <w:r>
              <w:rPr>
                <w:rFonts w:ascii="Times New Roman" w:eastAsia="Times New Roman" w:hAnsi="Times New Roman"/>
                <w:color w:val="000000"/>
                <w:w w:val="97"/>
                <w:sz w:val="16"/>
              </w:rPr>
              <w:t>6.3.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614641" w:rsidRDefault="00614641" w:rsidP="003737D2">
            <w:pPr>
              <w:autoSpaceDE w:val="0"/>
              <w:autoSpaceDN w:val="0"/>
              <w:spacing w:before="78" w:after="0" w:line="230" w:lineRule="auto"/>
              <w:ind w:left="72"/>
              <w:rPr>
                <w:sz w:val="24"/>
                <w:lang w:val="ru-RU"/>
              </w:rPr>
            </w:pPr>
            <w:r w:rsidRPr="00614641">
              <w:rPr>
                <w:rFonts w:ascii="Times New Roman" w:eastAsia="Calibri" w:hAnsi="Times New Roman" w:cs="Times New Roman"/>
                <w:sz w:val="24"/>
                <w:szCs w:val="28"/>
                <w:lang w:val="ru-RU"/>
              </w:rPr>
              <w:t>Синхаамийн иэшаре (эмоцин окраске) хьаьжжина, предложенийн тайпанаш (интонацехула (иэшарехула): айдаран а, айдаран йоцу а предложенеш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614641" w:rsidRDefault="001E273A" w:rsidP="003737D2">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Default="00614641" w:rsidP="003737D2">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Default="00614641" w:rsidP="003737D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Default="00614641" w:rsidP="003737D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3737D2" w:rsidRDefault="003737D2" w:rsidP="003737D2">
            <w:pPr>
              <w:autoSpaceDE w:val="0"/>
              <w:autoSpaceDN w:val="0"/>
              <w:spacing w:before="78" w:after="0" w:line="254" w:lineRule="auto"/>
              <w:ind w:left="72" w:right="144"/>
            </w:pPr>
            <w:r>
              <w:rPr>
                <w:rFonts w:ascii="Times New Roman" w:eastAsia="Calibri" w:hAnsi="Times New Roman" w:cs="Times New Roman"/>
                <w:sz w:val="24"/>
                <w:szCs w:val="24"/>
                <w:lang w:val="ru-RU"/>
              </w:rPr>
              <w:t>Э</w:t>
            </w:r>
            <w:r w:rsidRPr="00005798">
              <w:rPr>
                <w:rFonts w:ascii="Times New Roman" w:eastAsia="Calibri" w:hAnsi="Times New Roman" w:cs="Times New Roman"/>
                <w:sz w:val="24"/>
                <w:szCs w:val="24"/>
                <w:lang w:val="ru-RU"/>
              </w:rPr>
              <w:t>моцин</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иэшаре</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хьаьжжина</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къаьсташ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йолу</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предложенеш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йустар</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йогӀучу</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иэшарца</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предложенеш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алар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3737D2" w:rsidRDefault="00614641" w:rsidP="003737D2">
            <w:pPr>
              <w:autoSpaceDE w:val="0"/>
              <w:autoSpaceDN w:val="0"/>
              <w:spacing w:before="78" w:after="0" w:line="252"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14641" w:rsidRPr="003737D2" w:rsidRDefault="00614641" w:rsidP="003737D2">
            <w:pPr>
              <w:autoSpaceDE w:val="0"/>
              <w:autoSpaceDN w:val="0"/>
              <w:spacing w:before="212" w:after="0" w:line="252" w:lineRule="auto"/>
              <w:ind w:left="72" w:right="432"/>
            </w:pPr>
          </w:p>
        </w:tc>
      </w:tr>
      <w:tr w:rsidR="00614641"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B1776C" w:rsidRDefault="00614641" w:rsidP="003737D2">
            <w:pPr>
              <w:autoSpaceDE w:val="0"/>
              <w:autoSpaceDN w:val="0"/>
              <w:spacing w:before="76" w:after="0" w:line="233" w:lineRule="auto"/>
              <w:rPr>
                <w:lang w:val="ru-RU"/>
              </w:rPr>
            </w:pPr>
            <w:r w:rsidRPr="003737D2">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B1776C" w:rsidRDefault="00614641" w:rsidP="003737D2">
            <w:pPr>
              <w:autoSpaceDE w:val="0"/>
              <w:autoSpaceDN w:val="0"/>
              <w:spacing w:before="76" w:after="0" w:line="233" w:lineRule="auto"/>
              <w:ind w:left="72"/>
              <w:rPr>
                <w:lang w:val="ru-RU"/>
              </w:rPr>
            </w:pPr>
            <w:r>
              <w:rPr>
                <w:lang w:val="ru-RU"/>
              </w:rPr>
              <w:t>6</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Default="00614641" w:rsidP="003737D2"/>
        </w:tc>
      </w:tr>
      <w:tr w:rsidR="00614641" w:rsidRPr="00623166" w:rsidTr="003737D2">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B1776C" w:rsidRDefault="00614641" w:rsidP="003737D2">
            <w:pPr>
              <w:autoSpaceDE w:val="0"/>
              <w:autoSpaceDN w:val="0"/>
              <w:spacing w:before="76" w:after="0" w:line="233" w:lineRule="auto"/>
              <w:ind w:left="72"/>
              <w:rPr>
                <w:lang w:val="ru-RU"/>
              </w:rPr>
            </w:pPr>
            <w:r w:rsidRPr="00B1776C">
              <w:rPr>
                <w:rFonts w:ascii="Times New Roman" w:eastAsia="Times New Roman" w:hAnsi="Times New Roman"/>
                <w:b/>
                <w:color w:val="000000"/>
                <w:w w:val="97"/>
                <w:sz w:val="24"/>
                <w:lang w:val="ru-RU"/>
              </w:rPr>
              <w:t>Дакъа 7</w:t>
            </w:r>
            <w:r w:rsidRPr="00B1776C">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lang w:val="ru-RU"/>
              </w:rPr>
              <w:t xml:space="preserve"> </w:t>
            </w:r>
            <w:r w:rsidRPr="00B1776C">
              <w:rPr>
                <w:rFonts w:ascii="Times New Roman" w:eastAsia="Calibri" w:hAnsi="Times New Roman" w:cs="Times New Roman"/>
                <w:b/>
                <w:bCs/>
                <w:sz w:val="24"/>
                <w:szCs w:val="24"/>
                <w:lang w:val="ru-RU"/>
              </w:rPr>
              <w:t>Орфографи а, пунктуаци а</w:t>
            </w:r>
          </w:p>
        </w:tc>
      </w:tr>
      <w:tr w:rsidR="00614641" w:rsidRPr="00480AE8" w:rsidTr="003737D2">
        <w:trPr>
          <w:trHeight w:hRule="exact" w:val="148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30" w:lineRule="auto"/>
              <w:jc w:val="center"/>
              <w:rPr>
                <w:sz w:val="24"/>
                <w:szCs w:val="24"/>
              </w:rPr>
            </w:pPr>
            <w:r w:rsidRPr="00A11FC8">
              <w:rPr>
                <w:rFonts w:ascii="Times New Roman" w:eastAsia="Times New Roman" w:hAnsi="Times New Roman"/>
                <w:color w:val="000000"/>
                <w:w w:val="97"/>
                <w:sz w:val="24"/>
                <w:szCs w:val="24"/>
              </w:rPr>
              <w:t>7.1.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52" w:lineRule="auto"/>
              <w:ind w:left="72"/>
              <w:rPr>
                <w:sz w:val="24"/>
                <w:szCs w:val="24"/>
                <w:lang w:val="ru-RU"/>
              </w:rPr>
            </w:pPr>
            <w:r w:rsidRPr="00A11FC8">
              <w:rPr>
                <w:rFonts w:ascii="Times New Roman" w:eastAsia="Calibri" w:hAnsi="Times New Roman" w:cs="Times New Roman"/>
                <w:sz w:val="24"/>
                <w:szCs w:val="24"/>
                <w:lang w:val="ru-RU"/>
              </w:rPr>
              <w:t>Предложенин йуьххьехь а, долахь цӀерашкахь а доккха элп (цӀераш, фамилеш, дийнатийн цӀераш);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AF4050" w:rsidP="003737D2">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3737D2" w:rsidP="003737D2">
            <w:pPr>
              <w:autoSpaceDE w:val="0"/>
              <w:autoSpaceDN w:val="0"/>
              <w:spacing w:before="20" w:after="0" w:line="245" w:lineRule="auto"/>
              <w:ind w:left="72" w:right="432"/>
              <w:rPr>
                <w:sz w:val="24"/>
                <w:szCs w:val="24"/>
                <w:lang w:val="ru-RU"/>
              </w:rPr>
            </w:pPr>
            <w:r w:rsidRPr="00996817">
              <w:rPr>
                <w:rFonts w:ascii="Times New Roman" w:eastAsia="Calibri" w:hAnsi="Times New Roman" w:cs="Times New Roman"/>
                <w:sz w:val="24"/>
                <w:szCs w:val="24"/>
                <w:lang w:val="ru-RU"/>
              </w:rPr>
              <w:t>Долахьчу а, йукъарчу а цӀерашк</w:t>
            </w:r>
            <w:r>
              <w:rPr>
                <w:rFonts w:ascii="Times New Roman" w:eastAsia="Calibri" w:hAnsi="Times New Roman" w:cs="Times New Roman"/>
                <w:sz w:val="24"/>
                <w:szCs w:val="24"/>
                <w:lang w:val="ru-RU"/>
              </w:rPr>
              <w:t>ахь элпийн, аьзнийн барам базар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14641" w:rsidRPr="00480AE8" w:rsidRDefault="00614641" w:rsidP="003737D2">
            <w:pPr>
              <w:autoSpaceDE w:val="0"/>
              <w:autoSpaceDN w:val="0"/>
              <w:spacing w:before="212" w:after="0" w:line="252" w:lineRule="auto"/>
              <w:ind w:left="72" w:right="432"/>
              <w:rPr>
                <w:sz w:val="24"/>
                <w:szCs w:val="24"/>
              </w:rPr>
            </w:pPr>
          </w:p>
        </w:tc>
      </w:tr>
    </w:tbl>
    <w:p w:rsidR="00614641" w:rsidRPr="00480AE8" w:rsidRDefault="00614641" w:rsidP="0061464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14641" w:rsidRPr="00A11FC8" w:rsidTr="00A11FC8">
        <w:trPr>
          <w:trHeight w:hRule="exact" w:val="17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30" w:lineRule="auto"/>
              <w:jc w:val="center"/>
              <w:rPr>
                <w:sz w:val="24"/>
                <w:szCs w:val="24"/>
              </w:rPr>
            </w:pPr>
            <w:r w:rsidRPr="00A11FC8">
              <w:rPr>
                <w:rFonts w:ascii="Times New Roman" w:eastAsia="Times New Roman" w:hAnsi="Times New Roman"/>
                <w:color w:val="000000"/>
                <w:w w:val="97"/>
                <w:sz w:val="24"/>
                <w:szCs w:val="24"/>
              </w:rPr>
              <w:t>7.2.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spacing w:after="0" w:line="360" w:lineRule="auto"/>
              <w:rPr>
                <w:rFonts w:ascii="Times New Roman" w:eastAsia="Calibri" w:hAnsi="Times New Roman" w:cs="Times New Roman"/>
                <w:sz w:val="24"/>
                <w:szCs w:val="24"/>
              </w:rPr>
            </w:pPr>
            <w:r w:rsidRPr="00A11FC8">
              <w:rPr>
                <w:rFonts w:ascii="Times New Roman" w:eastAsia="Calibri" w:hAnsi="Times New Roman" w:cs="Times New Roman"/>
                <w:sz w:val="24"/>
                <w:szCs w:val="24"/>
                <w:lang w:val="ru-RU"/>
              </w:rPr>
              <w:t>Предложенин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чаккхенгахь</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сацаран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хьаьркаш</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дош</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цхьана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могӀарера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вукху</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могӀаре</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сехьадаккхар</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дешан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морфемин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декъадалар</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тидаме</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ца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оьцуш</w:t>
            </w:r>
            <w:r w:rsidRPr="00A11FC8">
              <w:rPr>
                <w:rFonts w:ascii="Times New Roman" w:eastAsia="Calibri" w:hAnsi="Times New Roman" w:cs="Times New Roman"/>
                <w:sz w:val="24"/>
                <w:szCs w:val="24"/>
              </w:rPr>
              <w:t xml:space="preserve">);  </w:t>
            </w:r>
          </w:p>
          <w:p w:rsidR="00614641" w:rsidRPr="00A11FC8" w:rsidRDefault="00614641" w:rsidP="003737D2">
            <w:pPr>
              <w:autoSpaceDE w:val="0"/>
              <w:autoSpaceDN w:val="0"/>
              <w:spacing w:before="78" w:after="0" w:line="245" w:lineRule="auto"/>
              <w:ind w:left="72" w:right="864"/>
              <w:rPr>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F4050" w:rsidRDefault="00AF4050" w:rsidP="003737D2">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3737D2" w:rsidRPr="003737D2" w:rsidRDefault="003737D2" w:rsidP="003737D2">
            <w:pPr>
              <w:spacing w:after="0" w:line="240" w:lineRule="auto"/>
              <w:rPr>
                <w:rFonts w:ascii="Times New Roman" w:eastAsia="Calibri" w:hAnsi="Times New Roman" w:cs="Times New Roman"/>
                <w:sz w:val="24"/>
                <w:szCs w:val="24"/>
              </w:rPr>
            </w:pPr>
            <w:r w:rsidRPr="00996817">
              <w:rPr>
                <w:rFonts w:ascii="Times New Roman" w:eastAsia="Calibri" w:hAnsi="Times New Roman" w:cs="Times New Roman"/>
                <w:sz w:val="24"/>
                <w:szCs w:val="24"/>
                <w:lang w:val="ru-RU"/>
              </w:rPr>
              <w:t>Графикин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гӀирсех</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нийса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пайдаэцар</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кхетор</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кӀайдарг</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дош</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сехьадаккхаран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хьаьрк</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абзац</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предлолженин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чаккхенгахь</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тӀадам</w:t>
            </w:r>
            <w:r w:rsidRPr="003737D2">
              <w:rPr>
                <w:rFonts w:ascii="Times New Roman" w:eastAsia="Calibri" w:hAnsi="Times New Roman" w:cs="Times New Roman"/>
                <w:sz w:val="24"/>
                <w:szCs w:val="24"/>
              </w:rPr>
              <w:t>.</w:t>
            </w:r>
          </w:p>
          <w:p w:rsidR="00614641" w:rsidRPr="00A11FC8" w:rsidRDefault="00614641" w:rsidP="003737D2">
            <w:pPr>
              <w:autoSpaceDE w:val="0"/>
              <w:autoSpaceDN w:val="0"/>
              <w:spacing w:before="20" w:after="0" w:line="245" w:lineRule="auto"/>
              <w:ind w:left="72" w:right="432"/>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14641" w:rsidRPr="00A11FC8" w:rsidRDefault="00614641" w:rsidP="003737D2">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14641" w:rsidRPr="00A11FC8" w:rsidRDefault="00614641" w:rsidP="003737D2">
            <w:pPr>
              <w:autoSpaceDE w:val="0"/>
              <w:autoSpaceDN w:val="0"/>
              <w:spacing w:before="212" w:after="0" w:line="252" w:lineRule="auto"/>
              <w:ind w:left="72" w:right="432"/>
              <w:rPr>
                <w:sz w:val="24"/>
                <w:szCs w:val="24"/>
              </w:rPr>
            </w:pPr>
          </w:p>
        </w:tc>
      </w:tr>
      <w:tr w:rsidR="00725293" w:rsidRPr="00A11FC8" w:rsidTr="00134EC4">
        <w:trPr>
          <w:trHeight w:hRule="exact" w:val="19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jc w:val="center"/>
            </w:pPr>
            <w:r>
              <w:rPr>
                <w:rFonts w:ascii="Times New Roman" w:eastAsia="Times New Roman" w:hAnsi="Times New Roman"/>
                <w:color w:val="000000"/>
                <w:w w:val="97"/>
                <w:sz w:val="16"/>
              </w:rPr>
              <w:t>7.3.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tabs>
                <w:tab w:val="left" w:pos="1545"/>
              </w:tabs>
              <w:autoSpaceDE w:val="0"/>
              <w:autoSpaceDN w:val="0"/>
              <w:spacing w:before="78" w:after="0" w:line="230" w:lineRule="auto"/>
              <w:ind w:left="72"/>
              <w:rPr>
                <w:sz w:val="24"/>
              </w:rPr>
            </w:pPr>
            <w:r w:rsidRPr="00614641">
              <w:rPr>
                <w:rFonts w:ascii="Times New Roman" w:eastAsia="Calibri" w:hAnsi="Times New Roman" w:cs="Times New Roman"/>
                <w:sz w:val="24"/>
                <w:szCs w:val="28"/>
                <w:lang w:val="ru-RU"/>
              </w:rPr>
              <w:t>Нийсайаздаран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бакъонаш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царах</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пайдаэцар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долахь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цӀерашкахь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доккха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элп</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фамилеш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дийнатийн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меттигийн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йукъарчу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цӀерашкахь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кхечу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дакъошкахь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нохчийн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меттан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дешнашкахь</w:t>
            </w:r>
            <w:r w:rsidRPr="00614641">
              <w:rPr>
                <w:rFonts w:ascii="Times New Roman" w:eastAsia="Calibri" w:hAnsi="Times New Roman" w:cs="Times New Roman"/>
                <w:sz w:val="24"/>
                <w:szCs w:val="28"/>
              </w:rPr>
              <w:t xml:space="preserve"> ) </w:t>
            </w:r>
            <w:r w:rsidRPr="00614641">
              <w:rPr>
                <w:rFonts w:ascii="Times New Roman" w:eastAsia="Calibri" w:hAnsi="Times New Roman" w:cs="Times New Roman"/>
                <w:i/>
                <w:sz w:val="24"/>
                <w:szCs w:val="28"/>
                <w:lang w:val="ru-RU"/>
              </w:rPr>
              <w:t>я</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яь</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ю</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юь</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е</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ё</w:t>
            </w:r>
            <w:r w:rsidRPr="00614641">
              <w:rPr>
                <w:rFonts w:ascii="Times New Roman" w:eastAsia="Calibri" w:hAnsi="Times New Roman" w:cs="Times New Roman"/>
                <w:i/>
                <w:sz w:val="24"/>
                <w:szCs w:val="28"/>
              </w:rPr>
              <w:t>)</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элпийн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нийсайаздар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тӀеэцначу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йукъарчу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дешнашкахь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lang w:val="ru-RU"/>
              </w:rPr>
              <w:t>я</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ю</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е</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ё</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Cs/>
                <w:sz w:val="24"/>
                <w:szCs w:val="28"/>
                <w:lang w:val="ru-RU"/>
              </w:rPr>
              <w:t>элпийн</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нийсайаздар</w:t>
            </w:r>
            <w:r w:rsidRPr="00614641">
              <w:rPr>
                <w:rFonts w:ascii="Times New Roman" w:eastAsia="Calibri" w:hAnsi="Times New Roman" w:cs="Times New Roman"/>
                <w:sz w:val="24"/>
                <w:szCs w:val="28"/>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3737D2" w:rsidRDefault="00725293" w:rsidP="00725293">
            <w:r w:rsidRPr="003737D2">
              <w:rPr>
                <w:lang w:val="ru-RU"/>
              </w:rPr>
              <w:t>Я</w:t>
            </w:r>
            <w:r w:rsidRPr="003737D2">
              <w:t>.</w:t>
            </w:r>
            <w:r w:rsidRPr="003737D2">
              <w:rPr>
                <w:lang w:val="ru-RU"/>
              </w:rPr>
              <w:t>яь</w:t>
            </w:r>
            <w:r w:rsidRPr="003737D2">
              <w:t xml:space="preserve">, </w:t>
            </w:r>
            <w:r w:rsidRPr="003737D2">
              <w:rPr>
                <w:lang w:val="ru-RU"/>
              </w:rPr>
              <w:t>ю</w:t>
            </w:r>
            <w:r w:rsidRPr="003737D2">
              <w:t xml:space="preserve">, </w:t>
            </w:r>
            <w:r w:rsidRPr="003737D2">
              <w:rPr>
                <w:lang w:val="ru-RU"/>
              </w:rPr>
              <w:t>юь</w:t>
            </w:r>
            <w:r w:rsidRPr="003737D2">
              <w:t xml:space="preserve">, </w:t>
            </w:r>
            <w:r w:rsidRPr="003737D2">
              <w:rPr>
                <w:lang w:val="ru-RU"/>
              </w:rPr>
              <w:t>е</w:t>
            </w:r>
            <w:r w:rsidRPr="003737D2">
              <w:t xml:space="preserve"> </w:t>
            </w:r>
            <w:r w:rsidRPr="003737D2">
              <w:rPr>
                <w:lang w:val="ru-RU"/>
              </w:rPr>
              <w:t>элпашца</w:t>
            </w:r>
            <w:r w:rsidRPr="003737D2">
              <w:t xml:space="preserve"> </w:t>
            </w:r>
            <w:r w:rsidRPr="003737D2">
              <w:rPr>
                <w:lang w:val="ru-RU"/>
              </w:rPr>
              <w:t>долчу</w:t>
            </w:r>
            <w:r w:rsidRPr="003737D2">
              <w:t xml:space="preserve">  </w:t>
            </w:r>
            <w:r w:rsidRPr="003737D2">
              <w:rPr>
                <w:lang w:val="ru-RU"/>
              </w:rPr>
              <w:t>йукъарчу</w:t>
            </w:r>
            <w:r w:rsidRPr="003737D2">
              <w:t xml:space="preserve">, </w:t>
            </w:r>
            <w:r w:rsidRPr="003737D2">
              <w:rPr>
                <w:lang w:val="ru-RU"/>
              </w:rPr>
              <w:t>долахьчу</w:t>
            </w:r>
            <w:r w:rsidRPr="003737D2">
              <w:t xml:space="preserve"> </w:t>
            </w:r>
            <w:r w:rsidRPr="003737D2">
              <w:rPr>
                <w:lang w:val="ru-RU"/>
              </w:rPr>
              <w:t>цӀердешнийн</w:t>
            </w:r>
            <w:r w:rsidRPr="003737D2">
              <w:t xml:space="preserve"> </w:t>
            </w:r>
            <w:r w:rsidRPr="003737D2">
              <w:rPr>
                <w:lang w:val="ru-RU"/>
              </w:rPr>
              <w:t>нийсайаздар</w:t>
            </w:r>
            <w:r w:rsidRPr="003737D2">
              <w:t>.</w:t>
            </w:r>
          </w:p>
          <w:p w:rsidR="00725293" w:rsidRPr="003737D2" w:rsidRDefault="00725293" w:rsidP="00725293">
            <w:pPr>
              <w:autoSpaceDE w:val="0"/>
              <w:autoSpaceDN w:val="0"/>
              <w:spacing w:before="78" w:after="0" w:line="252" w:lineRule="auto"/>
              <w:ind w:left="72"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3737D2" w:rsidRDefault="00725293" w:rsidP="00725293">
            <w:pPr>
              <w:autoSpaceDE w:val="0"/>
              <w:autoSpaceDN w:val="0"/>
              <w:spacing w:before="78" w:after="0" w:line="252"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25293" w:rsidRPr="003737D2" w:rsidRDefault="00725293" w:rsidP="00725293">
            <w:pPr>
              <w:autoSpaceDE w:val="0"/>
              <w:autoSpaceDN w:val="0"/>
              <w:spacing w:before="212" w:after="0" w:line="252" w:lineRule="auto"/>
              <w:ind w:left="72" w:right="432"/>
            </w:pPr>
          </w:p>
        </w:tc>
      </w:tr>
    </w:tbl>
    <w:p w:rsidR="00AE32A7" w:rsidRPr="00614641" w:rsidRDefault="00AE32A7">
      <w:pPr>
        <w:sectPr w:rsidR="00AE32A7" w:rsidRPr="00614641">
          <w:pgSz w:w="16840" w:h="11900"/>
          <w:pgMar w:top="284" w:right="640" w:bottom="1440" w:left="666" w:header="720" w:footer="720" w:gutter="0"/>
          <w:cols w:space="720" w:equalWidth="0">
            <w:col w:w="15534" w:space="0"/>
          </w:cols>
          <w:docGrid w:linePitch="360"/>
        </w:sectPr>
      </w:pPr>
    </w:p>
    <w:p w:rsidR="00AE32A7" w:rsidRPr="00614641"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11FC8" w:rsidRPr="00A11FC8" w:rsidTr="003737D2">
        <w:trPr>
          <w:trHeight w:hRule="exact" w:val="14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6" w:after="0" w:line="233" w:lineRule="auto"/>
              <w:jc w:val="center"/>
            </w:pPr>
            <w:r>
              <w:rPr>
                <w:rFonts w:ascii="Times New Roman" w:eastAsia="Times New Roman" w:hAnsi="Times New Roman"/>
                <w:color w:val="000000"/>
                <w:w w:val="97"/>
                <w:sz w:val="16"/>
              </w:rPr>
              <w:t>7.4.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614641" w:rsidRDefault="00A11FC8" w:rsidP="003737D2">
            <w:pPr>
              <w:autoSpaceDE w:val="0"/>
              <w:autoSpaceDN w:val="0"/>
              <w:spacing w:before="76" w:after="0" w:line="245" w:lineRule="auto"/>
              <w:ind w:right="864"/>
              <w:rPr>
                <w:sz w:val="24"/>
              </w:rPr>
            </w:pPr>
            <w:r w:rsidRPr="00614641">
              <w:rPr>
                <w:rFonts w:ascii="Times New Roman" w:eastAsia="Calibri" w:hAnsi="Times New Roman" w:cs="Times New Roman"/>
                <w:sz w:val="24"/>
                <w:szCs w:val="28"/>
                <w:lang w:val="ru-RU"/>
              </w:rPr>
              <w:t>ТӀеэцначу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дешнашкахь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долахь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цӀерашкахь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lang w:val="ru-RU"/>
              </w:rPr>
              <w:t>я</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ю</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е</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ё</w:t>
            </w:r>
            <w:r w:rsidRPr="00614641">
              <w:rPr>
                <w:rFonts w:ascii="Times New Roman" w:eastAsia="Calibri" w:hAnsi="Times New Roman" w:cs="Times New Roman"/>
                <w:i/>
                <w:sz w:val="24"/>
                <w:szCs w:val="28"/>
              </w:rPr>
              <w:t>)</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элпийн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нийсайаздар</w:t>
            </w:r>
            <w:r w:rsidRPr="00614641">
              <w:rPr>
                <w:rFonts w:ascii="Times New Roman" w:eastAsia="Calibri" w:hAnsi="Times New Roman" w:cs="Times New Roman"/>
                <w:sz w:val="24"/>
                <w:szCs w:val="28"/>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F4050" w:rsidRDefault="00AF4050" w:rsidP="003737D2">
            <w:pPr>
              <w:autoSpaceDE w:val="0"/>
              <w:autoSpaceDN w:val="0"/>
              <w:spacing w:before="76" w:after="0" w:line="233"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6"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3737D2" w:rsidRDefault="003737D2" w:rsidP="003737D2">
            <w:pPr>
              <w:autoSpaceDE w:val="0"/>
              <w:autoSpaceDN w:val="0"/>
              <w:spacing w:before="76" w:after="0" w:line="254" w:lineRule="auto"/>
              <w:ind w:left="72"/>
            </w:pPr>
            <w:r>
              <w:rPr>
                <w:rFonts w:ascii="Times New Roman" w:eastAsia="Calibri" w:hAnsi="Times New Roman" w:cs="Times New Roman"/>
                <w:sz w:val="24"/>
                <w:szCs w:val="24"/>
                <w:lang w:val="ru-RU"/>
              </w:rPr>
              <w:t>Т</w:t>
            </w:r>
            <w:r w:rsidRPr="00CC1878">
              <w:rPr>
                <w:rFonts w:ascii="Times New Roman" w:eastAsia="Calibri" w:hAnsi="Times New Roman" w:cs="Times New Roman"/>
                <w:sz w:val="24"/>
                <w:szCs w:val="24"/>
                <w:lang w:val="ru-RU"/>
              </w:rPr>
              <w:t>Ӏеэцначу</w:t>
            </w:r>
            <w:r w:rsidRPr="003737D2">
              <w:rPr>
                <w:rFonts w:ascii="Times New Roman" w:eastAsia="Calibri" w:hAnsi="Times New Roman" w:cs="Times New Roman"/>
                <w:sz w:val="24"/>
                <w:szCs w:val="24"/>
              </w:rPr>
              <w:t xml:space="preserve"> </w:t>
            </w:r>
            <w:r w:rsidRPr="00CC1878">
              <w:rPr>
                <w:rFonts w:ascii="Times New Roman" w:eastAsia="Calibri" w:hAnsi="Times New Roman" w:cs="Times New Roman"/>
                <w:sz w:val="24"/>
                <w:szCs w:val="24"/>
                <w:lang w:val="ru-RU"/>
              </w:rPr>
              <w:t>дешнашкахь</w:t>
            </w:r>
            <w:r w:rsidRPr="003737D2">
              <w:rPr>
                <w:rFonts w:ascii="Times New Roman" w:eastAsia="Calibri" w:hAnsi="Times New Roman" w:cs="Times New Roman"/>
                <w:sz w:val="24"/>
                <w:szCs w:val="24"/>
              </w:rPr>
              <w:t xml:space="preserve"> (</w:t>
            </w:r>
            <w:r w:rsidRPr="00CC1878">
              <w:rPr>
                <w:rFonts w:ascii="Times New Roman" w:eastAsia="Calibri" w:hAnsi="Times New Roman" w:cs="Times New Roman"/>
                <w:sz w:val="24"/>
                <w:szCs w:val="24"/>
                <w:lang w:val="ru-RU"/>
              </w:rPr>
              <w:t>долахь</w:t>
            </w:r>
            <w:r w:rsidRPr="003737D2">
              <w:rPr>
                <w:rFonts w:ascii="Times New Roman" w:eastAsia="Calibri" w:hAnsi="Times New Roman" w:cs="Times New Roman"/>
                <w:sz w:val="24"/>
                <w:szCs w:val="24"/>
              </w:rPr>
              <w:t xml:space="preserve"> </w:t>
            </w:r>
            <w:r w:rsidRPr="00CC1878">
              <w:rPr>
                <w:rFonts w:ascii="Times New Roman" w:eastAsia="Calibri" w:hAnsi="Times New Roman" w:cs="Times New Roman"/>
                <w:sz w:val="24"/>
                <w:szCs w:val="24"/>
                <w:lang w:val="ru-RU"/>
              </w:rPr>
              <w:t>цӀерашкахь</w:t>
            </w:r>
            <w:r w:rsidRPr="003737D2">
              <w:rPr>
                <w:rFonts w:ascii="Times New Roman" w:eastAsia="Calibri" w:hAnsi="Times New Roman" w:cs="Times New Roman"/>
                <w:sz w:val="24"/>
                <w:szCs w:val="24"/>
              </w:rPr>
              <w:t xml:space="preserve">)  </w:t>
            </w:r>
            <w:r w:rsidRPr="00CC1878">
              <w:rPr>
                <w:rFonts w:ascii="Times New Roman" w:eastAsia="Calibri" w:hAnsi="Times New Roman" w:cs="Times New Roman"/>
                <w:i/>
                <w:sz w:val="24"/>
                <w:szCs w:val="24"/>
                <w:lang w:val="ru-RU"/>
              </w:rPr>
              <w:t>я</w:t>
            </w:r>
            <w:r w:rsidRPr="003737D2">
              <w:rPr>
                <w:rFonts w:ascii="Times New Roman" w:eastAsia="Calibri" w:hAnsi="Times New Roman" w:cs="Times New Roman"/>
                <w:i/>
                <w:sz w:val="24"/>
                <w:szCs w:val="24"/>
              </w:rPr>
              <w:t xml:space="preserve">, </w:t>
            </w:r>
            <w:r w:rsidRPr="00CC1878">
              <w:rPr>
                <w:rFonts w:ascii="Times New Roman" w:eastAsia="Calibri" w:hAnsi="Times New Roman" w:cs="Times New Roman"/>
                <w:i/>
                <w:sz w:val="24"/>
                <w:szCs w:val="24"/>
                <w:lang w:val="ru-RU"/>
              </w:rPr>
              <w:t>ю</w:t>
            </w:r>
            <w:r w:rsidRPr="003737D2">
              <w:rPr>
                <w:rFonts w:ascii="Times New Roman" w:eastAsia="Calibri" w:hAnsi="Times New Roman" w:cs="Times New Roman"/>
                <w:i/>
                <w:sz w:val="24"/>
                <w:szCs w:val="24"/>
              </w:rPr>
              <w:t xml:space="preserve">, </w:t>
            </w:r>
            <w:r w:rsidRPr="00CC1878">
              <w:rPr>
                <w:rFonts w:ascii="Times New Roman" w:eastAsia="Calibri" w:hAnsi="Times New Roman" w:cs="Times New Roman"/>
                <w:i/>
                <w:sz w:val="24"/>
                <w:szCs w:val="24"/>
                <w:lang w:val="ru-RU"/>
              </w:rPr>
              <w:t>е</w:t>
            </w:r>
            <w:r w:rsidRPr="003737D2">
              <w:rPr>
                <w:rFonts w:ascii="Times New Roman" w:eastAsia="Calibri" w:hAnsi="Times New Roman" w:cs="Times New Roman"/>
                <w:i/>
                <w:sz w:val="24"/>
                <w:szCs w:val="24"/>
              </w:rPr>
              <w:t xml:space="preserve"> (</w:t>
            </w:r>
            <w:r w:rsidRPr="00CC1878">
              <w:rPr>
                <w:rFonts w:ascii="Times New Roman" w:eastAsia="Calibri" w:hAnsi="Times New Roman" w:cs="Times New Roman"/>
                <w:i/>
                <w:sz w:val="24"/>
                <w:szCs w:val="24"/>
                <w:lang w:val="ru-RU"/>
              </w:rPr>
              <w:t>ё</w:t>
            </w:r>
            <w:r w:rsidRPr="003737D2">
              <w:rPr>
                <w:rFonts w:ascii="Times New Roman" w:eastAsia="Calibri" w:hAnsi="Times New Roman" w:cs="Times New Roman"/>
                <w:i/>
                <w:sz w:val="24"/>
                <w:szCs w:val="24"/>
              </w:rPr>
              <w:t>)</w:t>
            </w:r>
            <w:r w:rsidRPr="003737D2">
              <w:rPr>
                <w:rFonts w:ascii="Times New Roman" w:eastAsia="Calibri" w:hAnsi="Times New Roman" w:cs="Times New Roman"/>
                <w:sz w:val="24"/>
                <w:szCs w:val="24"/>
              </w:rPr>
              <w:t xml:space="preserve"> </w:t>
            </w:r>
            <w:r w:rsidRPr="00CC1878">
              <w:rPr>
                <w:rFonts w:ascii="Times New Roman" w:eastAsia="Calibri" w:hAnsi="Times New Roman" w:cs="Times New Roman"/>
                <w:sz w:val="24"/>
                <w:szCs w:val="24"/>
                <w:lang w:val="ru-RU"/>
              </w:rPr>
              <w:t>элпийн</w:t>
            </w:r>
            <w:r w:rsidRPr="003737D2">
              <w:rPr>
                <w:rFonts w:ascii="Times New Roman" w:eastAsia="Calibri" w:hAnsi="Times New Roman" w:cs="Times New Roman"/>
                <w:sz w:val="24"/>
                <w:szCs w:val="24"/>
              </w:rPr>
              <w:t xml:space="preserve"> </w:t>
            </w:r>
            <w:r w:rsidRPr="00CC1878">
              <w:rPr>
                <w:rFonts w:ascii="Times New Roman" w:eastAsia="Calibri" w:hAnsi="Times New Roman" w:cs="Times New Roman"/>
                <w:sz w:val="24"/>
                <w:szCs w:val="24"/>
                <w:lang w:val="ru-RU"/>
              </w:rPr>
              <w:t>нийсайаздар</w:t>
            </w:r>
            <w:r w:rsidRPr="003737D2">
              <w:rPr>
                <w:rFonts w:ascii="Times New Roman" w:eastAsia="Calibri" w:hAnsi="Times New Roman" w:cs="Times New Roman"/>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11FC8" w:rsidRDefault="00A11FC8" w:rsidP="003737D2">
            <w:pPr>
              <w:autoSpaceDE w:val="0"/>
              <w:autoSpaceDN w:val="0"/>
              <w:spacing w:before="76"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A11FC8" w:rsidRDefault="00A11FC8" w:rsidP="003737D2">
            <w:pPr>
              <w:autoSpaceDE w:val="0"/>
              <w:autoSpaceDN w:val="0"/>
              <w:spacing w:before="210" w:after="0" w:line="252" w:lineRule="auto"/>
              <w:ind w:left="72" w:right="432"/>
            </w:pPr>
          </w:p>
        </w:tc>
      </w:tr>
      <w:tr w:rsidR="00A11FC8" w:rsidRPr="00DB5320" w:rsidTr="003737D2">
        <w:trPr>
          <w:trHeight w:hRule="exact" w:val="9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8" w:after="0" w:line="230" w:lineRule="auto"/>
              <w:jc w:val="center"/>
            </w:pPr>
            <w:r>
              <w:rPr>
                <w:rFonts w:ascii="Times New Roman" w:eastAsia="Times New Roman" w:hAnsi="Times New Roman"/>
                <w:color w:val="000000"/>
                <w:w w:val="97"/>
                <w:sz w:val="16"/>
              </w:rPr>
              <w:t>7.5.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614641" w:rsidRDefault="00A11FC8" w:rsidP="003737D2">
            <w:pPr>
              <w:autoSpaceDE w:val="0"/>
              <w:autoSpaceDN w:val="0"/>
              <w:spacing w:before="78" w:after="0" w:line="245" w:lineRule="auto"/>
              <w:ind w:right="144"/>
              <w:rPr>
                <w:sz w:val="24"/>
              </w:rPr>
            </w:pPr>
            <w:r w:rsidRPr="00614641">
              <w:rPr>
                <w:rFonts w:ascii="Times New Roman" w:eastAsia="Calibri" w:hAnsi="Times New Roman" w:cs="Times New Roman"/>
                <w:sz w:val="24"/>
                <w:szCs w:val="28"/>
                <w:lang w:val="ru-RU"/>
              </w:rPr>
              <w:t>Нохчийн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меттан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мукъазчу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элпийн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rPr>
              <w:t>(</w:t>
            </w:r>
            <w:r w:rsidRPr="00614641">
              <w:rPr>
                <w:rFonts w:ascii="Times New Roman" w:eastAsia="Calibri" w:hAnsi="Times New Roman" w:cs="Times New Roman"/>
                <w:i/>
                <w:sz w:val="24"/>
                <w:szCs w:val="28"/>
                <w:lang w:val="ru-RU"/>
              </w:rPr>
              <w:t>къ</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кӀ</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кх</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гӀ</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и</w:t>
            </w:r>
            <w:r w:rsidRPr="00614641">
              <w:rPr>
                <w:rFonts w:ascii="Times New Roman" w:eastAsia="Calibri" w:hAnsi="Times New Roman" w:cs="Times New Roman"/>
                <w:i/>
                <w:sz w:val="24"/>
                <w:szCs w:val="28"/>
              </w:rPr>
              <w:t>.</w:t>
            </w:r>
            <w:r w:rsidRPr="00614641">
              <w:rPr>
                <w:rFonts w:ascii="Times New Roman" w:eastAsia="Calibri" w:hAnsi="Times New Roman" w:cs="Times New Roman"/>
                <w:i/>
                <w:sz w:val="24"/>
                <w:szCs w:val="28"/>
                <w:lang w:val="ru-RU"/>
              </w:rPr>
              <w:t>д</w:t>
            </w:r>
            <w:r w:rsidRPr="00614641">
              <w:rPr>
                <w:rFonts w:ascii="Times New Roman" w:eastAsia="Calibri" w:hAnsi="Times New Roman" w:cs="Times New Roman"/>
                <w:i/>
                <w:sz w:val="24"/>
                <w:szCs w:val="28"/>
              </w:rPr>
              <w:t>.</w:t>
            </w:r>
            <w:r w:rsidRPr="00614641">
              <w:rPr>
                <w:rFonts w:ascii="Times New Roman" w:eastAsia="Calibri" w:hAnsi="Times New Roman" w:cs="Times New Roman"/>
                <w:i/>
                <w:sz w:val="24"/>
                <w:szCs w:val="28"/>
                <w:lang w:val="ru-RU"/>
              </w:rPr>
              <w:t>кх</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Cs/>
                <w:sz w:val="24"/>
                <w:szCs w:val="28"/>
                <w:lang w:val="ru-RU"/>
              </w:rPr>
              <w:t>нийсайаздар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F4050" w:rsidRDefault="00B50AC8" w:rsidP="00491033">
            <w:pPr>
              <w:autoSpaceDE w:val="0"/>
              <w:autoSpaceDN w:val="0"/>
              <w:spacing w:before="78" w:after="0" w:line="230" w:lineRule="auto"/>
              <w:rPr>
                <w:lang w:val="ru-RU"/>
              </w:rPr>
            </w:pPr>
            <w:r>
              <w:rPr>
                <w:lang w:val="ru-RU"/>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491033">
            <w:pPr>
              <w:autoSpaceDE w:val="0"/>
              <w:autoSpaceDN w:val="0"/>
              <w:spacing w:before="78" w:after="0" w:line="230" w:lineRule="auto"/>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491033" w:rsidP="003737D2">
            <w:pPr>
              <w:autoSpaceDE w:val="0"/>
              <w:autoSpaceDN w:val="0"/>
              <w:spacing w:before="78" w:after="0" w:line="250" w:lineRule="auto"/>
              <w:ind w:left="72" w:right="144"/>
            </w:pPr>
            <w:r w:rsidRPr="00491033">
              <w:rPr>
                <w:lang w:val="ru-RU"/>
              </w:rPr>
              <w:t>Суьрташца</w:t>
            </w:r>
            <w:r w:rsidRPr="00491033">
              <w:t xml:space="preserve"> </w:t>
            </w:r>
            <w:r w:rsidRPr="00491033">
              <w:rPr>
                <w:lang w:val="ru-RU"/>
              </w:rPr>
              <w:t>а</w:t>
            </w:r>
            <w:r w:rsidRPr="00491033">
              <w:t xml:space="preserve">, </w:t>
            </w:r>
            <w:r w:rsidRPr="00491033">
              <w:rPr>
                <w:lang w:val="ru-RU"/>
              </w:rPr>
              <w:t>царна</w:t>
            </w:r>
            <w:r w:rsidRPr="00491033">
              <w:t xml:space="preserve"> </w:t>
            </w:r>
            <w:r w:rsidRPr="00491033">
              <w:rPr>
                <w:lang w:val="ru-RU"/>
              </w:rPr>
              <w:t>буха</w:t>
            </w:r>
            <w:r w:rsidRPr="00491033">
              <w:t xml:space="preserve"> </w:t>
            </w:r>
            <w:r w:rsidRPr="00491033">
              <w:rPr>
                <w:lang w:val="ru-RU"/>
              </w:rPr>
              <w:t>йаздинчу</w:t>
            </w:r>
            <w:r w:rsidRPr="00491033">
              <w:t xml:space="preserve"> </w:t>
            </w:r>
            <w:r w:rsidRPr="00491033">
              <w:rPr>
                <w:lang w:val="ru-RU"/>
              </w:rPr>
              <w:t>дешнашца</w:t>
            </w:r>
            <w:r w:rsidRPr="00491033">
              <w:t xml:space="preserve"> </w:t>
            </w:r>
            <w:r w:rsidRPr="00491033">
              <w:rPr>
                <w:lang w:val="ru-RU"/>
              </w:rPr>
              <w:t>а</w:t>
            </w:r>
            <w:r w:rsidRPr="00491033">
              <w:t xml:space="preserve"> </w:t>
            </w:r>
            <w:r w:rsidRPr="00491033">
              <w:rPr>
                <w:lang w:val="ru-RU"/>
              </w:rPr>
              <w:t>болх</w:t>
            </w:r>
            <w:r w:rsidRPr="00491033">
              <w:t xml:space="preserve">, </w:t>
            </w:r>
            <w:r w:rsidRPr="00491033">
              <w:rPr>
                <w:lang w:val="ru-RU"/>
              </w:rPr>
              <w:t>кӀора</w:t>
            </w:r>
            <w:r w:rsidRPr="00491033">
              <w:t>-</w:t>
            </w:r>
            <w:r w:rsidRPr="00491033">
              <w:rPr>
                <w:lang w:val="ru-RU"/>
              </w:rPr>
              <w:t>къора</w:t>
            </w:r>
            <w:r w:rsidRPr="00491033">
              <w:t xml:space="preserve">, </w:t>
            </w:r>
            <w:r w:rsidRPr="00491033">
              <w:rPr>
                <w:lang w:val="ru-RU"/>
              </w:rPr>
              <w:t>го</w:t>
            </w:r>
            <w:r w:rsidRPr="00491033">
              <w:t>-</w:t>
            </w:r>
            <w:r w:rsidRPr="00491033">
              <w:rPr>
                <w:lang w:val="ru-RU"/>
              </w:rPr>
              <w:t>гоь</w:t>
            </w:r>
            <w:r w:rsidRPr="00491033">
              <w:t xml:space="preserve">, </w:t>
            </w:r>
            <w:r w:rsidRPr="00491033">
              <w:rPr>
                <w:lang w:val="ru-RU"/>
              </w:rPr>
              <w:t>и</w:t>
            </w:r>
            <w:r w:rsidRPr="00491033">
              <w:t>.</w:t>
            </w:r>
            <w:r w:rsidRPr="00491033">
              <w:rPr>
                <w:lang w:val="ru-RU"/>
              </w:rPr>
              <w:t>д</w:t>
            </w:r>
            <w:r w:rsidRPr="00491033">
              <w:t>.</w:t>
            </w:r>
            <w:r w:rsidRPr="00491033">
              <w:rPr>
                <w:lang w:val="ru-RU"/>
              </w:rPr>
              <w:t>кх</w:t>
            </w:r>
            <w:r w:rsidRPr="00491033">
              <w:t xml:space="preserve">. </w:t>
            </w:r>
            <w:r w:rsidRPr="00491033">
              <w:rPr>
                <w:lang w:val="ru-RU"/>
              </w:rPr>
              <w:t>тайпанан</w:t>
            </w:r>
            <w:r w:rsidRPr="00491033">
              <w:t xml:space="preserve"> </w:t>
            </w:r>
            <w:r w:rsidRPr="00491033">
              <w:rPr>
                <w:lang w:val="ru-RU"/>
              </w:rPr>
              <w:t>дешнийн</w:t>
            </w:r>
            <w:r w:rsidRPr="00491033">
              <w:t xml:space="preserve"> </w:t>
            </w:r>
            <w:r w:rsidRPr="00491033">
              <w:rPr>
                <w:lang w:val="ru-RU"/>
              </w:rPr>
              <w:t>анализ</w:t>
            </w:r>
            <w:r w:rsidRPr="00491033">
              <w:t xml:space="preserve"> </w:t>
            </w:r>
            <w:r w:rsidRPr="00491033">
              <w:rPr>
                <w:lang w:val="ru-RU"/>
              </w:rPr>
              <w:t>кхочушйо</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A11FC8" w:rsidP="003737D2">
            <w:pPr>
              <w:autoSpaceDE w:val="0"/>
              <w:autoSpaceDN w:val="0"/>
              <w:spacing w:before="78" w:after="0" w:line="252"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A11FC8" w:rsidP="003737D2">
            <w:pPr>
              <w:autoSpaceDE w:val="0"/>
              <w:autoSpaceDN w:val="0"/>
              <w:spacing w:before="78" w:after="0" w:line="230" w:lineRule="auto"/>
            </w:pP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91033" w:rsidRDefault="00A11FC8" w:rsidP="003737D2">
            <w:pPr>
              <w:autoSpaceDE w:val="0"/>
              <w:autoSpaceDN w:val="0"/>
              <w:spacing w:before="212" w:after="0" w:line="252" w:lineRule="auto"/>
              <w:ind w:left="72" w:right="432"/>
            </w:pPr>
          </w:p>
        </w:tc>
      </w:tr>
      <w:tr w:rsidR="00A11FC8" w:rsidRPr="00DB5320" w:rsidTr="00491033">
        <w:trPr>
          <w:trHeight w:hRule="exact" w:val="126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8" w:after="0" w:line="230" w:lineRule="auto"/>
              <w:jc w:val="center"/>
            </w:pPr>
            <w:r>
              <w:rPr>
                <w:rFonts w:ascii="Times New Roman" w:eastAsia="Times New Roman" w:hAnsi="Times New Roman"/>
                <w:color w:val="000000"/>
                <w:w w:val="97"/>
                <w:sz w:val="16"/>
              </w:rPr>
              <w:t>7.6.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614641" w:rsidRDefault="00A11FC8" w:rsidP="003737D2">
            <w:pPr>
              <w:autoSpaceDE w:val="0"/>
              <w:autoSpaceDN w:val="0"/>
              <w:spacing w:before="78" w:after="0" w:line="230" w:lineRule="auto"/>
              <w:rPr>
                <w:sz w:val="24"/>
              </w:rPr>
            </w:pPr>
            <w:r w:rsidRPr="00614641">
              <w:rPr>
                <w:rFonts w:ascii="Times New Roman" w:eastAsia="Calibri" w:hAnsi="Times New Roman" w:cs="Times New Roman"/>
                <w:sz w:val="24"/>
                <w:szCs w:val="28"/>
                <w:lang w:val="ru-RU"/>
              </w:rPr>
              <w:t>Шеконца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rPr>
              <w:t>[</w:t>
            </w:r>
            <w:r w:rsidRPr="00614641">
              <w:rPr>
                <w:rFonts w:ascii="Times New Roman" w:eastAsia="Calibri" w:hAnsi="Times New Roman" w:cs="Times New Roman"/>
                <w:i/>
                <w:sz w:val="24"/>
                <w:szCs w:val="28"/>
                <w:lang w:val="ru-RU"/>
              </w:rPr>
              <w:t>оьв</w:t>
            </w:r>
            <w:r w:rsidRPr="00614641">
              <w:rPr>
                <w:rFonts w:ascii="Times New Roman" w:eastAsia="Calibri" w:hAnsi="Times New Roman" w:cs="Times New Roman"/>
                <w:i/>
                <w:sz w:val="24"/>
                <w:szCs w:val="28"/>
              </w:rPr>
              <w:t>], [</w:t>
            </w:r>
            <w:r w:rsidRPr="00614641">
              <w:rPr>
                <w:rFonts w:ascii="Times New Roman" w:eastAsia="Calibri" w:hAnsi="Times New Roman" w:cs="Times New Roman"/>
                <w:i/>
                <w:sz w:val="24"/>
                <w:szCs w:val="28"/>
                <w:lang w:val="ru-RU"/>
              </w:rPr>
              <w:t>ой</w:t>
            </w:r>
            <w:r w:rsidRPr="00614641">
              <w:rPr>
                <w:rFonts w:ascii="Times New Roman" w:eastAsia="Calibri" w:hAnsi="Times New Roman" w:cs="Times New Roman"/>
                <w:i/>
                <w:sz w:val="24"/>
                <w:szCs w:val="28"/>
              </w:rPr>
              <w:t>], [</w:t>
            </w:r>
            <w:r w:rsidRPr="00614641">
              <w:rPr>
                <w:rFonts w:ascii="Times New Roman" w:eastAsia="Calibri" w:hAnsi="Times New Roman" w:cs="Times New Roman"/>
                <w:i/>
                <w:sz w:val="24"/>
                <w:szCs w:val="28"/>
                <w:lang w:val="ru-RU"/>
              </w:rPr>
              <w:t>эв</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Cs/>
                <w:sz w:val="24"/>
                <w:szCs w:val="28"/>
                <w:lang w:val="ru-RU"/>
              </w:rPr>
              <w:t>хезачу</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дешнийн</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нийсайаздар</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
                <w:sz w:val="24"/>
                <w:szCs w:val="28"/>
              </w:rPr>
              <w:t>(-</w:t>
            </w:r>
            <w:r w:rsidRPr="00614641">
              <w:rPr>
                <w:rFonts w:ascii="Times New Roman" w:eastAsia="Calibri" w:hAnsi="Times New Roman" w:cs="Times New Roman"/>
                <w:i/>
                <w:sz w:val="24"/>
                <w:szCs w:val="28"/>
                <w:lang w:val="ru-RU"/>
              </w:rPr>
              <w:t>эв</w:t>
            </w:r>
            <w:r w:rsidRPr="00614641">
              <w:rPr>
                <w:rFonts w:ascii="Times New Roman" w:eastAsia="Calibri" w:hAnsi="Times New Roman" w:cs="Times New Roman"/>
                <w:i/>
                <w:sz w:val="24"/>
                <w:szCs w:val="28"/>
              </w:rPr>
              <w:t>,-</w:t>
            </w:r>
            <w:r w:rsidRPr="00614641">
              <w:rPr>
                <w:rFonts w:ascii="Times New Roman" w:eastAsia="Calibri" w:hAnsi="Times New Roman" w:cs="Times New Roman"/>
                <w:i/>
                <w:sz w:val="24"/>
                <w:szCs w:val="28"/>
                <w:lang w:val="ru-RU"/>
              </w:rPr>
              <w:t>аьв</w:t>
            </w:r>
            <w:r w:rsidRPr="00614641">
              <w:rPr>
                <w:rFonts w:ascii="Times New Roman" w:eastAsia="Calibri" w:hAnsi="Times New Roman" w:cs="Times New Roman"/>
                <w:i/>
                <w:sz w:val="24"/>
                <w:szCs w:val="28"/>
              </w:rPr>
              <w:t>,-</w:t>
            </w:r>
            <w:r w:rsidRPr="00614641">
              <w:rPr>
                <w:rFonts w:ascii="Times New Roman" w:eastAsia="Calibri" w:hAnsi="Times New Roman" w:cs="Times New Roman"/>
                <w:i/>
                <w:sz w:val="24"/>
                <w:szCs w:val="28"/>
                <w:lang w:val="ru-RU"/>
              </w:rPr>
              <w:t>ев</w:t>
            </w:r>
            <w:r w:rsidRPr="00614641">
              <w:rPr>
                <w:rFonts w:ascii="Times New Roman" w:eastAsia="Calibri" w:hAnsi="Times New Roman" w:cs="Times New Roman"/>
                <w:i/>
                <w:sz w:val="24"/>
                <w:szCs w:val="28"/>
              </w:rPr>
              <w:t>)</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lang w:val="ru-RU"/>
              </w:rPr>
              <w:t>щ</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ь</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ы</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ф</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Cs/>
                <w:sz w:val="24"/>
                <w:szCs w:val="28"/>
                <w:lang w:val="ru-RU"/>
              </w:rPr>
              <w:t>элпашца</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долчу</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дешнийн</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нийсайаздар</w:t>
            </w:r>
            <w:r w:rsidRPr="00614641">
              <w:rPr>
                <w:rFonts w:ascii="Times New Roman" w:eastAsia="Calibri" w:hAnsi="Times New Roman" w:cs="Times New Roman"/>
                <w:sz w:val="24"/>
                <w:szCs w:val="28"/>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B50AC8" w:rsidP="003737D2">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91033" w:rsidRPr="00491033" w:rsidRDefault="00491033" w:rsidP="00491033">
            <w:r w:rsidRPr="00491033">
              <w:rPr>
                <w:lang w:val="ru-RU"/>
              </w:rPr>
              <w:t>Комментарица</w:t>
            </w:r>
            <w:r w:rsidRPr="00491033">
              <w:t xml:space="preserve"> </w:t>
            </w:r>
            <w:r w:rsidRPr="00491033">
              <w:rPr>
                <w:lang w:val="ru-RU"/>
              </w:rPr>
              <w:t>йоза</w:t>
            </w:r>
            <w:r w:rsidRPr="00491033">
              <w:t xml:space="preserve"> </w:t>
            </w:r>
            <w:r w:rsidRPr="00491033">
              <w:rPr>
                <w:lang w:val="ru-RU"/>
              </w:rPr>
              <w:t>кхочушдар</w:t>
            </w:r>
            <w:r w:rsidRPr="00491033">
              <w:t>: [</w:t>
            </w:r>
            <w:r w:rsidRPr="00491033">
              <w:rPr>
                <w:lang w:val="ru-RU"/>
              </w:rPr>
              <w:t>оьв</w:t>
            </w:r>
            <w:r w:rsidRPr="00491033">
              <w:t>], [</w:t>
            </w:r>
            <w:r w:rsidRPr="00491033">
              <w:rPr>
                <w:lang w:val="ru-RU"/>
              </w:rPr>
              <w:t>ой</w:t>
            </w:r>
            <w:r w:rsidRPr="00491033">
              <w:t>], [</w:t>
            </w:r>
            <w:r w:rsidRPr="00491033">
              <w:rPr>
                <w:lang w:val="ru-RU"/>
              </w:rPr>
              <w:t>эв</w:t>
            </w:r>
            <w:r w:rsidRPr="00491033">
              <w:t xml:space="preserve">] </w:t>
            </w:r>
            <w:r w:rsidRPr="00491033">
              <w:rPr>
                <w:lang w:val="ru-RU"/>
              </w:rPr>
              <w:t>аьзнашца</w:t>
            </w:r>
            <w:r w:rsidRPr="00491033">
              <w:t xml:space="preserve"> </w:t>
            </w:r>
            <w:r w:rsidRPr="00491033">
              <w:rPr>
                <w:lang w:val="ru-RU"/>
              </w:rPr>
              <w:t>долчу</w:t>
            </w:r>
            <w:r w:rsidRPr="00491033">
              <w:t xml:space="preserve"> </w:t>
            </w:r>
            <w:r w:rsidRPr="00491033">
              <w:rPr>
                <w:lang w:val="ru-RU"/>
              </w:rPr>
              <w:t>дешнийн</w:t>
            </w:r>
            <w:r w:rsidRPr="00491033">
              <w:t xml:space="preserve"> </w:t>
            </w:r>
            <w:r w:rsidRPr="00491033">
              <w:rPr>
                <w:lang w:val="ru-RU"/>
              </w:rPr>
              <w:t>нийсайаздарехула</w:t>
            </w:r>
            <w:r w:rsidRPr="00491033">
              <w:t xml:space="preserve"> </w:t>
            </w:r>
            <w:r w:rsidRPr="00491033">
              <w:rPr>
                <w:lang w:val="ru-RU"/>
              </w:rPr>
              <w:t>Ӏамийнчу</w:t>
            </w:r>
            <w:r w:rsidRPr="00491033">
              <w:t xml:space="preserve"> </w:t>
            </w:r>
            <w:r w:rsidRPr="00491033">
              <w:rPr>
                <w:lang w:val="ru-RU"/>
              </w:rPr>
              <w:t>бакъонах</w:t>
            </w:r>
            <w:r w:rsidRPr="00491033">
              <w:t xml:space="preserve"> </w:t>
            </w:r>
            <w:r w:rsidRPr="00491033">
              <w:rPr>
                <w:lang w:val="ru-RU"/>
              </w:rPr>
              <w:t>пайдаэцар</w:t>
            </w:r>
            <w:r w:rsidRPr="00491033">
              <w:t xml:space="preserve"> </w:t>
            </w:r>
            <w:r w:rsidRPr="00491033">
              <w:rPr>
                <w:lang w:val="ru-RU"/>
              </w:rPr>
              <w:t>шардар</w:t>
            </w:r>
            <w:r w:rsidRPr="00491033">
              <w:t>.</w:t>
            </w:r>
          </w:p>
          <w:p w:rsidR="00A11FC8" w:rsidRPr="00491033" w:rsidRDefault="00A11FC8" w:rsidP="003737D2">
            <w:pPr>
              <w:autoSpaceDE w:val="0"/>
              <w:autoSpaceDN w:val="0"/>
              <w:spacing w:before="78" w:after="0" w:line="250" w:lineRule="auto"/>
              <w:ind w:left="72"/>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A11FC8" w:rsidP="003737D2">
            <w:pPr>
              <w:autoSpaceDE w:val="0"/>
              <w:autoSpaceDN w:val="0"/>
              <w:spacing w:before="78" w:after="0" w:line="250"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91033" w:rsidRDefault="00A11FC8" w:rsidP="003737D2">
            <w:pPr>
              <w:autoSpaceDE w:val="0"/>
              <w:autoSpaceDN w:val="0"/>
              <w:spacing w:before="212" w:after="0" w:line="252" w:lineRule="auto"/>
              <w:ind w:left="72" w:right="432"/>
            </w:pPr>
          </w:p>
        </w:tc>
      </w:tr>
    </w:tbl>
    <w:p w:rsidR="00A11FC8" w:rsidRPr="00614641" w:rsidRDefault="00A11FC8" w:rsidP="00A11FC8">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11FC8" w:rsidRPr="00480AE8" w:rsidTr="00725293">
        <w:trPr>
          <w:trHeight w:hRule="exact" w:val="11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8" w:after="0" w:line="230" w:lineRule="auto"/>
              <w:jc w:val="center"/>
            </w:pPr>
            <w:r>
              <w:rPr>
                <w:rFonts w:ascii="Times New Roman" w:eastAsia="Times New Roman" w:hAnsi="Times New Roman"/>
                <w:color w:val="000000"/>
                <w:w w:val="97"/>
                <w:sz w:val="16"/>
              </w:rPr>
              <w:t>7.7.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5620E" w:rsidRDefault="00A11FC8" w:rsidP="003737D2">
            <w:pPr>
              <w:autoSpaceDE w:val="0"/>
              <w:autoSpaceDN w:val="0"/>
              <w:spacing w:before="78" w:after="0" w:line="254" w:lineRule="auto"/>
              <w:ind w:left="72" w:right="144"/>
            </w:pPr>
            <w:r w:rsidRPr="00614641">
              <w:rPr>
                <w:rFonts w:ascii="Times New Roman" w:eastAsia="Calibri" w:hAnsi="Times New Roman" w:cs="Times New Roman"/>
                <w:iCs/>
                <w:sz w:val="24"/>
                <w:szCs w:val="28"/>
                <w:lang w:val="ru-RU"/>
              </w:rPr>
              <w:t>Деха</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мукъа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lang w:val="ru-RU"/>
              </w:rPr>
              <w:t>и</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уь</w:t>
            </w:r>
            <w:r w:rsidRPr="00614641">
              <w:rPr>
                <w:rFonts w:ascii="Times New Roman" w:eastAsia="Calibri" w:hAnsi="Times New Roman" w:cs="Times New Roman"/>
                <w:i/>
                <w:sz w:val="24"/>
                <w:szCs w:val="28"/>
              </w:rPr>
              <w:t xml:space="preserve"> </w:t>
            </w:r>
            <w:r w:rsidRPr="00614641">
              <w:rPr>
                <w:rFonts w:ascii="Times New Roman" w:eastAsia="Calibri" w:hAnsi="Times New Roman" w:cs="Times New Roman"/>
                <w:iCs/>
                <w:sz w:val="24"/>
                <w:szCs w:val="28"/>
                <w:lang w:val="ru-RU"/>
              </w:rPr>
              <w:t>хезачохь</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
                <w:sz w:val="24"/>
                <w:szCs w:val="28"/>
                <w:lang w:val="ru-RU"/>
              </w:rPr>
              <w:t>й</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элп</w:t>
            </w:r>
            <w:r w:rsidRPr="00614641">
              <w:rPr>
                <w:rFonts w:ascii="Times New Roman" w:eastAsia="Calibri" w:hAnsi="Times New Roman" w:cs="Times New Roman"/>
                <w:iCs/>
                <w:sz w:val="24"/>
                <w:szCs w:val="28"/>
              </w:rPr>
              <w:t xml:space="preserve"> </w:t>
            </w:r>
            <w:r w:rsidRPr="00614641">
              <w:rPr>
                <w:rFonts w:ascii="Times New Roman" w:eastAsia="Calibri" w:hAnsi="Times New Roman" w:cs="Times New Roman"/>
                <w:iCs/>
                <w:sz w:val="24"/>
                <w:szCs w:val="28"/>
                <w:lang w:val="ru-RU"/>
              </w:rPr>
              <w:t>йаздар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дештӀаьхьенаш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цӀердешнашца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къаьстина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йазйар</w:t>
            </w:r>
            <w:r w:rsidRPr="00614641">
              <w:rPr>
                <w:rFonts w:ascii="Times New Roman" w:eastAsia="Calibri" w:hAnsi="Times New Roman" w:cs="Times New Roman"/>
                <w:sz w:val="24"/>
                <w:szCs w:val="28"/>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F4050" w:rsidRDefault="00B50AC8" w:rsidP="003737D2">
            <w:pPr>
              <w:autoSpaceDE w:val="0"/>
              <w:autoSpaceDN w:val="0"/>
              <w:spacing w:before="78" w:after="0" w:line="230" w:lineRule="auto"/>
              <w:ind w:left="72"/>
              <w:rPr>
                <w:lang w:val="ru-RU"/>
              </w:rPr>
            </w:pPr>
            <w:r>
              <w:rPr>
                <w:lang w:val="ru-RU"/>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8" w:after="0" w:line="230" w:lineRule="auto"/>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491033" w:rsidP="003737D2">
            <w:pPr>
              <w:autoSpaceDE w:val="0"/>
              <w:autoSpaceDN w:val="0"/>
              <w:spacing w:before="20" w:after="0" w:line="233" w:lineRule="auto"/>
              <w:ind w:left="72"/>
              <w:rPr>
                <w:lang w:val="ru-RU"/>
              </w:rPr>
            </w:pPr>
            <w:r>
              <w:rPr>
                <w:rFonts w:ascii="Times New Roman" w:eastAsia="Calibri" w:hAnsi="Times New Roman" w:cs="Times New Roman"/>
                <w:iCs/>
                <w:sz w:val="24"/>
                <w:szCs w:val="24"/>
                <w:lang w:val="ru-RU"/>
              </w:rPr>
              <w:t>М</w:t>
            </w:r>
            <w:r w:rsidRPr="00EE03F3">
              <w:rPr>
                <w:rFonts w:ascii="Times New Roman" w:eastAsia="Calibri" w:hAnsi="Times New Roman" w:cs="Times New Roman"/>
                <w:iCs/>
                <w:sz w:val="24"/>
                <w:szCs w:val="24"/>
                <w:lang w:val="ru-RU"/>
              </w:rPr>
              <w:t>укъа</w:t>
            </w:r>
            <w:r w:rsidRPr="00EE03F3">
              <w:rPr>
                <w:rFonts w:ascii="Times New Roman" w:eastAsia="Calibri" w:hAnsi="Times New Roman" w:cs="Times New Roman"/>
                <w:sz w:val="24"/>
                <w:szCs w:val="24"/>
                <w:lang w:val="ru-RU"/>
              </w:rPr>
              <w:t xml:space="preserve"> </w:t>
            </w:r>
            <w:r w:rsidRPr="00EE03F3">
              <w:rPr>
                <w:rFonts w:ascii="Times New Roman" w:eastAsia="Calibri" w:hAnsi="Times New Roman" w:cs="Times New Roman"/>
                <w:i/>
                <w:sz w:val="24"/>
                <w:szCs w:val="24"/>
                <w:lang w:val="ru-RU"/>
              </w:rPr>
              <w:t xml:space="preserve">и, уь </w:t>
            </w:r>
            <w:r w:rsidRPr="00EE03F3">
              <w:rPr>
                <w:rFonts w:ascii="Times New Roman" w:eastAsia="Calibri" w:hAnsi="Times New Roman" w:cs="Times New Roman"/>
                <w:iCs/>
                <w:sz w:val="24"/>
                <w:szCs w:val="24"/>
                <w:lang w:val="ru-RU"/>
              </w:rPr>
              <w:t xml:space="preserve">хезачохь </w:t>
            </w:r>
            <w:r w:rsidRPr="00EE03F3">
              <w:rPr>
                <w:rFonts w:ascii="Times New Roman" w:eastAsia="Calibri" w:hAnsi="Times New Roman" w:cs="Times New Roman"/>
                <w:i/>
                <w:sz w:val="24"/>
                <w:szCs w:val="24"/>
                <w:lang w:val="ru-RU"/>
              </w:rPr>
              <w:t>й</w:t>
            </w:r>
            <w:r w:rsidRPr="00EE03F3">
              <w:rPr>
                <w:rFonts w:ascii="Times New Roman" w:eastAsia="Calibri" w:hAnsi="Times New Roman" w:cs="Times New Roman"/>
                <w:iCs/>
                <w:sz w:val="24"/>
                <w:szCs w:val="24"/>
                <w:lang w:val="ru-RU"/>
              </w:rPr>
              <w:t xml:space="preserve"> элп йаздар</w:t>
            </w:r>
            <w:r>
              <w:rPr>
                <w:rFonts w:ascii="Times New Roman" w:eastAsia="Calibri" w:hAnsi="Times New Roman" w:cs="Times New Roman"/>
                <w:sz w:val="24"/>
                <w:szCs w:val="24"/>
                <w:lang w:val="ru-RU"/>
              </w:rPr>
              <w:t>ан некъаш къастор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A11FC8" w:rsidP="003737D2">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80AE8" w:rsidRDefault="00A11FC8" w:rsidP="003737D2">
            <w:pPr>
              <w:autoSpaceDE w:val="0"/>
              <w:autoSpaceDN w:val="0"/>
              <w:spacing w:before="212" w:after="0" w:line="252" w:lineRule="auto"/>
              <w:ind w:left="72" w:right="432"/>
            </w:pPr>
          </w:p>
        </w:tc>
      </w:tr>
      <w:tr w:rsidR="00A11FC8"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B1776C" w:rsidRDefault="00A11FC8" w:rsidP="003737D2">
            <w:pPr>
              <w:autoSpaceDE w:val="0"/>
              <w:autoSpaceDN w:val="0"/>
              <w:spacing w:before="76" w:after="0" w:line="233" w:lineRule="auto"/>
              <w:rPr>
                <w:lang w:val="ru-RU"/>
              </w:rPr>
            </w:pPr>
            <w:r w:rsidRPr="00480AE8">
              <w:rPr>
                <w:rFonts w:ascii="Times New Roman" w:eastAsia="Times New Roman" w:hAnsi="Times New Roman"/>
                <w:color w:val="000000"/>
                <w:w w:val="97"/>
                <w:sz w:val="16"/>
              </w:rPr>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6" w:after="0" w:line="233" w:lineRule="auto"/>
              <w:ind w:left="72"/>
            </w:pPr>
            <w:r>
              <w:rPr>
                <w:rFonts w:ascii="Times New Roman" w:eastAsia="Times New Roman" w:hAnsi="Times New Roman"/>
                <w:color w:val="000000"/>
                <w:w w:val="97"/>
                <w:sz w:val="16"/>
              </w:rPr>
              <w:t>22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r>
      <w:tr w:rsidR="00A11FC8" w:rsidTr="003737D2">
        <w:trPr>
          <w:trHeight w:hRule="exact" w:val="43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B4052C" w:rsidRDefault="00A11FC8" w:rsidP="003737D2">
            <w:pPr>
              <w:rPr>
                <w:rFonts w:ascii="Times New Roman" w:eastAsia="Calibri" w:hAnsi="Times New Roman" w:cs="Times New Roman"/>
                <w:b/>
                <w:bCs/>
                <w:sz w:val="24"/>
                <w:szCs w:val="24"/>
                <w:lang w:val="ru-RU"/>
              </w:rPr>
            </w:pPr>
            <w:r w:rsidRPr="00B4052C">
              <w:rPr>
                <w:rFonts w:ascii="Times New Roman" w:eastAsia="Times New Roman" w:hAnsi="Times New Roman"/>
                <w:b/>
                <w:color w:val="000000"/>
                <w:w w:val="97"/>
                <w:sz w:val="24"/>
                <w:szCs w:val="24"/>
              </w:rPr>
              <w:t xml:space="preserve">Дакъа 8. </w:t>
            </w:r>
            <w:r w:rsidRPr="00B4052C">
              <w:rPr>
                <w:rFonts w:ascii="Times New Roman" w:eastAsia="Calibri" w:hAnsi="Times New Roman" w:cs="Times New Roman"/>
                <w:b/>
                <w:bCs/>
                <w:sz w:val="24"/>
                <w:szCs w:val="24"/>
                <w:lang w:val="ru-RU"/>
              </w:rPr>
              <w:t>Къамел кхиор</w:t>
            </w:r>
          </w:p>
          <w:p w:rsidR="00A11FC8" w:rsidRDefault="00A11FC8" w:rsidP="003737D2">
            <w:pPr>
              <w:autoSpaceDE w:val="0"/>
              <w:autoSpaceDN w:val="0"/>
              <w:spacing w:before="76" w:after="0" w:line="233" w:lineRule="auto"/>
              <w:ind w:left="72"/>
            </w:pPr>
          </w:p>
        </w:tc>
      </w:tr>
      <w:tr w:rsidR="00A11FC8" w:rsidRPr="00DB5320" w:rsidTr="00491033">
        <w:trPr>
          <w:trHeight w:hRule="exact" w:val="21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6" w:after="0" w:line="233" w:lineRule="auto"/>
              <w:jc w:val="center"/>
            </w:pPr>
            <w:r>
              <w:rPr>
                <w:rFonts w:ascii="Times New Roman" w:eastAsia="Times New Roman" w:hAnsi="Times New Roman"/>
                <w:color w:val="000000"/>
                <w:w w:val="97"/>
                <w:sz w:val="16"/>
              </w:rPr>
              <w:t>8.1.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5620E" w:rsidRDefault="00A11FC8" w:rsidP="003737D2">
            <w:pPr>
              <w:autoSpaceDE w:val="0"/>
              <w:autoSpaceDN w:val="0"/>
              <w:spacing w:before="76" w:after="0" w:line="245" w:lineRule="auto"/>
              <w:ind w:left="72" w:right="144"/>
            </w:pPr>
            <w:r w:rsidRPr="00614641">
              <w:rPr>
                <w:rFonts w:ascii="Times New Roman" w:eastAsia="Calibri" w:hAnsi="Times New Roman" w:cs="Times New Roman"/>
                <w:sz w:val="24"/>
                <w:szCs w:val="28"/>
                <w:lang w:val="ru-RU"/>
              </w:rPr>
              <w:t>Коммуникативни</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хьесап</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эвсараллица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кхочушдархьама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барта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тӀекеренан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Ӏалашонашца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хьелашца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цхьаьнабогӀу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меттан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гӀирсаш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харжар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деллачу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хаттарна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жоп</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далархьама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шена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хетарг</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алархьама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дӀадоло</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къамелехь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дакъалаца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чекхдаккха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тидам</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тӀеберзо</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и</w:t>
            </w:r>
            <w:r w:rsidRPr="00614641">
              <w:rPr>
                <w:rFonts w:ascii="Times New Roman" w:eastAsia="Calibri" w:hAnsi="Times New Roman" w:cs="Times New Roman"/>
                <w:sz w:val="24"/>
                <w:szCs w:val="28"/>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857367" w:rsidP="003737D2">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6"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491033" w:rsidP="003737D2">
            <w:pPr>
              <w:autoSpaceDE w:val="0"/>
              <w:autoSpaceDN w:val="0"/>
              <w:spacing w:before="76" w:after="0" w:line="245" w:lineRule="auto"/>
              <w:ind w:right="144"/>
            </w:pPr>
            <w:r w:rsidRPr="00EE03F3">
              <w:rPr>
                <w:rFonts w:ascii="Times New Roman" w:eastAsia="Calibri" w:hAnsi="Times New Roman" w:cs="Times New Roman"/>
                <w:sz w:val="24"/>
                <w:szCs w:val="24"/>
                <w:lang w:val="ru-RU"/>
              </w:rPr>
              <w:t>Шен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дӀайахьарехь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дешархой</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башхаллаш</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билгалйаха</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Ӏема</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дешаран</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диалог</w:t>
            </w:r>
            <w:r w:rsidRPr="00491033">
              <w:rPr>
                <w:rFonts w:ascii="Times New Roman" w:eastAsia="Calibri" w:hAnsi="Times New Roman" w:cs="Times New Roman"/>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491033" w:rsidRDefault="00A11FC8" w:rsidP="003737D2">
            <w:pPr>
              <w:autoSpaceDE w:val="0"/>
              <w:autoSpaceDN w:val="0"/>
              <w:spacing w:before="76"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91033" w:rsidRDefault="00A11FC8" w:rsidP="003737D2">
            <w:pPr>
              <w:autoSpaceDE w:val="0"/>
              <w:autoSpaceDN w:val="0"/>
              <w:spacing w:before="76" w:after="0" w:line="233" w:lineRule="auto"/>
            </w:pPr>
          </w:p>
        </w:tc>
      </w:tr>
      <w:tr w:rsidR="00725293" w:rsidRPr="00DB5320" w:rsidTr="00491033">
        <w:trPr>
          <w:trHeight w:hRule="exact" w:val="21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jc w:val="center"/>
            </w:pPr>
            <w:r>
              <w:rPr>
                <w:rFonts w:ascii="Times New Roman" w:eastAsia="Times New Roman" w:hAnsi="Times New Roman"/>
                <w:color w:val="000000"/>
                <w:w w:val="97"/>
                <w:sz w:val="16"/>
              </w:rPr>
              <w:t>8.2.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45" w:lineRule="auto"/>
              <w:ind w:left="72" w:right="144"/>
              <w:rPr>
                <w:lang w:val="ru-RU"/>
              </w:rPr>
            </w:pPr>
            <w:r w:rsidRPr="00AD6C52">
              <w:rPr>
                <w:rFonts w:ascii="Times New Roman" w:eastAsia="Calibri" w:hAnsi="Times New Roman" w:cs="Times New Roman"/>
                <w:sz w:val="24"/>
                <w:szCs w:val="28"/>
                <w:lang w:val="ru-RU"/>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91033" w:rsidRDefault="00725293" w:rsidP="00725293">
            <w:pPr>
              <w:spacing w:after="0" w:line="240" w:lineRule="auto"/>
              <w:rPr>
                <w:rFonts w:ascii="Times New Roman" w:eastAsia="Calibri" w:hAnsi="Times New Roman" w:cs="Times New Roman"/>
                <w:sz w:val="24"/>
                <w:szCs w:val="24"/>
              </w:rPr>
            </w:pPr>
            <w:r w:rsidRPr="00EE03F3">
              <w:rPr>
                <w:rFonts w:ascii="Times New Roman" w:eastAsia="Calibri" w:hAnsi="Times New Roman" w:cs="Times New Roman"/>
                <w:sz w:val="24"/>
                <w:szCs w:val="24"/>
                <w:lang w:val="ru-RU"/>
              </w:rPr>
              <w:t>Диалоган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жамӀдар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хьолехь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Ӏалашо</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сецор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хьаьнца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мичахь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дӀахьош</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йу</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мехала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хиларх</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меттан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гӀирсаш</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харжар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оцу</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башхаллех</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доьзна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хиларх</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хьехархочун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хаам</w:t>
            </w:r>
            <w:r w:rsidRPr="00491033">
              <w:rPr>
                <w:rFonts w:ascii="Times New Roman" w:eastAsia="Calibri" w:hAnsi="Times New Roman" w:cs="Times New Roman"/>
                <w:sz w:val="24"/>
                <w:szCs w:val="24"/>
              </w:rPr>
              <w:t xml:space="preserve">.  </w:t>
            </w:r>
          </w:p>
          <w:p w:rsidR="00725293" w:rsidRPr="00491033" w:rsidRDefault="00725293" w:rsidP="00725293">
            <w:pPr>
              <w:autoSpaceDE w:val="0"/>
              <w:autoSpaceDN w:val="0"/>
              <w:spacing w:before="78" w:after="0" w:line="254" w:lineRule="auto"/>
              <w:ind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91033" w:rsidRDefault="00725293" w:rsidP="00725293">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25293" w:rsidRPr="00491033" w:rsidRDefault="00725293" w:rsidP="00725293">
            <w:pPr>
              <w:autoSpaceDE w:val="0"/>
              <w:autoSpaceDN w:val="0"/>
              <w:spacing w:before="78" w:after="0" w:line="230" w:lineRule="auto"/>
            </w:pPr>
          </w:p>
        </w:tc>
      </w:tr>
      <w:tr w:rsidR="00725293" w:rsidRPr="00480AE8" w:rsidTr="00491033">
        <w:trPr>
          <w:trHeight w:hRule="exact" w:val="170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8.3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45" w:lineRule="auto"/>
              <w:ind w:left="72" w:right="144"/>
              <w:rPr>
                <w:lang w:val="ru-RU"/>
              </w:rPr>
            </w:pPr>
            <w:r w:rsidRPr="00AD6C52">
              <w:rPr>
                <w:rFonts w:ascii="Times New Roman" w:eastAsia="Calibri" w:hAnsi="Times New Roman" w:cs="Times New Roman"/>
                <w:sz w:val="24"/>
                <w:szCs w:val="28"/>
                <w:lang w:val="ru-RU"/>
              </w:rPr>
              <w:t>Суьртан репродукцихула барта дийцар хӀоттор. Ша бинчу тергамашкахула а, хаттаршкахула а барта дийцар хӀоттор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30" w:lineRule="auto"/>
              <w:ind w:left="72"/>
              <w:rPr>
                <w:rFonts w:ascii="Times New Roman" w:eastAsia="Times New Roman" w:hAnsi="Times New Roman"/>
                <w:color w:val="000000"/>
                <w:w w:val="97"/>
                <w:sz w:val="16"/>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12009A" w:rsidP="00725293">
            <w:pPr>
              <w:rPr>
                <w:lang w:val="ru-RU"/>
              </w:rPr>
            </w:pPr>
            <w:r>
              <w:rPr>
                <w:lang w:val="ru-RU"/>
              </w:rPr>
              <w:t xml:space="preserve"> 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91033" w:rsidRDefault="00725293" w:rsidP="00725293">
            <w:pPr>
              <w:rPr>
                <w:lang w:val="ru-RU"/>
              </w:rPr>
            </w:pPr>
            <w:r w:rsidRPr="00491033">
              <w:rPr>
                <w:lang w:val="ru-RU"/>
              </w:rPr>
              <w:t xml:space="preserve">Суьртийн репродукцешца болх, суьртана  шен эмоцин откликан анализ йар, хӀиттийнчу хаттаршна жоьпаш далар. </w:t>
            </w:r>
          </w:p>
          <w:p w:rsidR="00725293" w:rsidRPr="00A5751A" w:rsidRDefault="00725293" w:rsidP="00725293">
            <w:pPr>
              <w:autoSpaceDE w:val="0"/>
              <w:autoSpaceDN w:val="0"/>
              <w:spacing w:before="78" w:after="0" w:line="254" w:lineRule="auto"/>
              <w:ind w:right="144"/>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A5751A" w:rsidRDefault="00725293" w:rsidP="00725293">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25293" w:rsidRPr="00480AE8" w:rsidRDefault="00725293" w:rsidP="00725293">
            <w:pPr>
              <w:autoSpaceDE w:val="0"/>
              <w:autoSpaceDN w:val="0"/>
              <w:spacing w:before="78" w:after="0" w:line="230" w:lineRule="auto"/>
            </w:pPr>
          </w:p>
        </w:tc>
      </w:tr>
      <w:tr w:rsidR="00725293" w:rsidRPr="00480AE8" w:rsidTr="003737D2">
        <w:trPr>
          <w:trHeight w:hRule="exact" w:val="150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AD6C52" w:rsidRDefault="00725293" w:rsidP="00725293">
            <w:pPr>
              <w:autoSpaceDE w:val="0"/>
              <w:autoSpaceDN w:val="0"/>
              <w:spacing w:before="78" w:after="0" w:line="245" w:lineRule="auto"/>
              <w:ind w:left="72" w:right="144"/>
              <w:rPr>
                <w:rFonts w:ascii="Times New Roman" w:eastAsia="Calibri" w:hAnsi="Times New Roman" w:cs="Times New Roman"/>
                <w:sz w:val="24"/>
                <w:szCs w:val="28"/>
                <w:lang w:val="ru-RU"/>
              </w:rPr>
            </w:pPr>
            <w:r w:rsidRPr="00AD6C52">
              <w:rPr>
                <w:rFonts w:ascii="Times New Roman" w:eastAsia="Calibri" w:hAnsi="Times New Roman" w:cs="Times New Roman"/>
                <w:sz w:val="24"/>
                <w:szCs w:val="28"/>
                <w:lang w:val="ru-RU"/>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30" w:lineRule="auto"/>
              <w:ind w:left="72"/>
              <w:rPr>
                <w:rFonts w:ascii="Times New Roman" w:eastAsia="Times New Roman" w:hAnsi="Times New Roman"/>
                <w:color w:val="000000"/>
                <w:w w:val="97"/>
                <w:sz w:val="16"/>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A5751A" w:rsidRDefault="00725293" w:rsidP="00725293">
            <w:pPr>
              <w:autoSpaceDE w:val="0"/>
              <w:autoSpaceDN w:val="0"/>
              <w:spacing w:before="78" w:after="0" w:line="254" w:lineRule="auto"/>
              <w:ind w:right="144"/>
              <w:rPr>
                <w:lang w:val="ru-RU"/>
              </w:rPr>
            </w:pPr>
            <w:r w:rsidRPr="00EE03F3">
              <w:rPr>
                <w:rFonts w:ascii="Times New Roman" w:eastAsia="Calibri" w:hAnsi="Times New Roman" w:cs="Times New Roman"/>
                <w:sz w:val="24"/>
                <w:szCs w:val="24"/>
                <w:lang w:val="ru-RU"/>
              </w:rPr>
              <w:t>Дешаран диалог «Дош, предложени, текст йустар»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A5751A" w:rsidRDefault="00725293" w:rsidP="00725293">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25293" w:rsidRPr="00480AE8" w:rsidRDefault="00725293" w:rsidP="00725293">
            <w:pPr>
              <w:autoSpaceDE w:val="0"/>
              <w:autoSpaceDN w:val="0"/>
              <w:spacing w:before="78" w:after="0" w:line="230" w:lineRule="auto"/>
            </w:pPr>
          </w:p>
        </w:tc>
      </w:tr>
      <w:tr w:rsidR="00725293" w:rsidRPr="00DB5320" w:rsidTr="00491033">
        <w:trPr>
          <w:trHeight w:hRule="exact" w:val="189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6" w:after="0" w:line="233" w:lineRule="auto"/>
              <w:jc w:val="center"/>
            </w:pPr>
            <w:r>
              <w:rPr>
                <w:rFonts w:ascii="Times New Roman" w:eastAsia="Times New Roman" w:hAnsi="Times New Roman"/>
                <w:color w:val="000000"/>
                <w:w w:val="97"/>
                <w:sz w:val="16"/>
              </w:rPr>
              <w:t>8.5.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spacing w:after="0" w:line="24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lang w:val="ru-RU"/>
              </w:rPr>
              <w:t>Текстийн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тайпанаш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суртхӀоттор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дийцар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ойлайар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церан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башхаллаш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йуьхьанцара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довзийтар</w:t>
            </w:r>
            <w:r w:rsidRPr="00614641">
              <w:rPr>
                <w:rFonts w:ascii="Times New Roman" w:eastAsia="Calibri" w:hAnsi="Times New Roman" w:cs="Times New Roman"/>
                <w:sz w:val="24"/>
                <w:szCs w:val="28"/>
              </w:rPr>
              <w:t xml:space="preserve">). </w:t>
            </w:r>
          </w:p>
          <w:p w:rsidR="00725293" w:rsidRPr="00614641" w:rsidRDefault="00725293" w:rsidP="00725293">
            <w:pPr>
              <w:spacing w:after="0" w:line="360" w:lineRule="auto"/>
              <w:ind w:firstLine="708"/>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857367" w:rsidRDefault="00725293" w:rsidP="00725293">
            <w:pPr>
              <w:autoSpaceDE w:val="0"/>
              <w:autoSpaceDN w:val="0"/>
              <w:spacing w:before="76" w:after="0" w:line="233" w:lineRule="auto"/>
              <w:ind w:left="72"/>
              <w:rPr>
                <w:lang w:val="ru-RU"/>
              </w:rPr>
            </w:pPr>
            <w:r>
              <w:rPr>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6"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91033" w:rsidRDefault="00725293" w:rsidP="00725293">
            <w:pPr>
              <w:spacing w:after="0" w:line="240" w:lineRule="auto"/>
              <w:rPr>
                <w:rFonts w:ascii="Times New Roman" w:eastAsia="Calibri" w:hAnsi="Times New Roman" w:cs="Times New Roman"/>
                <w:sz w:val="24"/>
                <w:szCs w:val="24"/>
              </w:rPr>
            </w:pPr>
            <w:r w:rsidRPr="00D8628B">
              <w:rPr>
                <w:rFonts w:ascii="Times New Roman" w:eastAsia="Calibri" w:hAnsi="Times New Roman" w:cs="Times New Roman"/>
                <w:sz w:val="24"/>
                <w:szCs w:val="24"/>
                <w:lang w:val="ru-RU"/>
              </w:rPr>
              <w:t>Текст</w:t>
            </w:r>
            <w:r w:rsidRPr="00491033">
              <w:rPr>
                <w:rFonts w:ascii="Times New Roman" w:eastAsia="Calibri" w:hAnsi="Times New Roman" w:cs="Times New Roman"/>
                <w:sz w:val="24"/>
                <w:szCs w:val="24"/>
              </w:rPr>
              <w:t>-</w:t>
            </w:r>
            <w:r w:rsidRPr="00D8628B">
              <w:rPr>
                <w:rFonts w:ascii="Times New Roman" w:eastAsia="Calibri" w:hAnsi="Times New Roman" w:cs="Times New Roman"/>
                <w:sz w:val="24"/>
                <w:szCs w:val="24"/>
                <w:lang w:val="ru-RU"/>
              </w:rPr>
              <w:t>суртхӀотторна</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башхаллашна</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тӀехь</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тергам</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цуьнан</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башхаллаш</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къастор</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текстехь</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суртхӀоттор</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кхолларан</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гӀирсаш</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карор</w:t>
            </w:r>
            <w:r w:rsidRPr="00491033">
              <w:rPr>
                <w:rFonts w:ascii="Times New Roman" w:eastAsia="Calibri" w:hAnsi="Times New Roman" w:cs="Times New Roman"/>
                <w:sz w:val="24"/>
                <w:szCs w:val="24"/>
              </w:rPr>
              <w:t xml:space="preserve">. </w:t>
            </w:r>
          </w:p>
          <w:p w:rsidR="00725293" w:rsidRPr="00491033" w:rsidRDefault="00725293" w:rsidP="00725293">
            <w:pPr>
              <w:autoSpaceDE w:val="0"/>
              <w:autoSpaceDN w:val="0"/>
              <w:spacing w:before="76" w:after="0" w:line="254" w:lineRule="auto"/>
              <w:ind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91033" w:rsidRDefault="00725293" w:rsidP="00725293">
            <w:pPr>
              <w:autoSpaceDE w:val="0"/>
              <w:autoSpaceDN w:val="0"/>
              <w:spacing w:before="76"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25293" w:rsidRPr="00491033" w:rsidRDefault="00725293" w:rsidP="00725293">
            <w:pPr>
              <w:autoSpaceDE w:val="0"/>
              <w:autoSpaceDN w:val="0"/>
              <w:spacing w:before="76" w:after="0" w:line="233" w:lineRule="auto"/>
            </w:pPr>
          </w:p>
        </w:tc>
      </w:tr>
      <w:tr w:rsidR="00725293" w:rsidRPr="00DB5320" w:rsidTr="003737D2">
        <w:trPr>
          <w:trHeight w:hRule="exact" w:val="1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jc w:val="center"/>
            </w:pPr>
            <w:r>
              <w:rPr>
                <w:rFonts w:ascii="Times New Roman" w:eastAsia="Times New Roman" w:hAnsi="Times New Roman"/>
                <w:color w:val="000000"/>
                <w:w w:val="97"/>
                <w:sz w:val="16"/>
              </w:rPr>
              <w:t>8.6.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614641" w:rsidRDefault="00725293" w:rsidP="00725293">
            <w:pPr>
              <w:spacing w:after="0" w:line="24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rPr>
              <w:t xml:space="preserve">Текстийн тайпанаш: суртхӀоттор, дийцар, ойлайар, церан башхаллаш (йуьхьанцара довзийтар). </w:t>
            </w:r>
            <w:r w:rsidRPr="00614641">
              <w:rPr>
                <w:rFonts w:ascii="Times New Roman" w:eastAsia="Calibri" w:hAnsi="Times New Roman" w:cs="Times New Roman"/>
                <w:sz w:val="24"/>
                <w:szCs w:val="28"/>
                <w:lang w:val="ru-RU"/>
              </w:rPr>
              <w:t>Декъалдар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декъалдаран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открытка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диллина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кехат</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p>
          <w:p w:rsidR="00725293" w:rsidRPr="00A5620E" w:rsidRDefault="00725293" w:rsidP="00725293">
            <w:pPr>
              <w:spacing w:after="0" w:line="240" w:lineRule="auto"/>
              <w:rPr>
                <w:rFonts w:ascii="Times New Roman" w:eastAsia="Calibri" w:hAnsi="Times New Roman" w:cs="Times New Roman"/>
                <w:b/>
                <w:sz w:val="28"/>
                <w:szCs w:val="28"/>
              </w:rPr>
            </w:pPr>
          </w:p>
          <w:p w:rsidR="00725293" w:rsidRPr="00A5620E" w:rsidRDefault="00725293" w:rsidP="00725293">
            <w:pPr>
              <w:autoSpaceDE w:val="0"/>
              <w:autoSpaceDN w:val="0"/>
              <w:spacing w:before="78" w:after="0" w:line="245" w:lineRule="auto"/>
              <w:ind w:left="72"/>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857367" w:rsidRDefault="00725293" w:rsidP="00725293">
            <w:pPr>
              <w:autoSpaceDE w:val="0"/>
              <w:autoSpaceDN w:val="0"/>
              <w:spacing w:before="78" w:after="0" w:line="230" w:lineRule="auto"/>
              <w:ind w:left="72"/>
              <w:rPr>
                <w:lang w:val="ru-RU"/>
              </w:rPr>
            </w:pPr>
            <w:r>
              <w:rPr>
                <w:lang w:val="ru-RU"/>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pPr>
            <w:r>
              <w:rPr>
                <w:rFonts w:ascii="Times New Roman" w:eastAsia="Times New Roman" w:hAnsi="Times New Roman"/>
                <w:color w:val="000000"/>
                <w:w w:val="97"/>
                <w:sz w:val="16"/>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A5751A" w:rsidRDefault="00725293" w:rsidP="00725293">
            <w:pPr>
              <w:autoSpaceDE w:val="0"/>
              <w:autoSpaceDN w:val="0"/>
              <w:spacing w:before="78" w:after="0" w:line="252" w:lineRule="auto"/>
              <w:rPr>
                <w:lang w:val="ru-RU"/>
              </w:rPr>
            </w:pPr>
            <w:r w:rsidRPr="00D8628B">
              <w:rPr>
                <w:rFonts w:ascii="Times New Roman" w:eastAsia="Calibri" w:hAnsi="Times New Roman" w:cs="Times New Roman"/>
                <w:sz w:val="24"/>
                <w:szCs w:val="24"/>
                <w:lang w:val="ru-RU"/>
              </w:rPr>
              <w:t>Декъалбарийн далийнчу масалшна анализ</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A5751A" w:rsidRDefault="00725293" w:rsidP="00725293">
            <w:pPr>
              <w:autoSpaceDE w:val="0"/>
              <w:autoSpaceDN w:val="0"/>
              <w:spacing w:before="78" w:after="0" w:line="250"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25293" w:rsidRPr="00480AE8" w:rsidRDefault="00725293" w:rsidP="00725293">
            <w:pPr>
              <w:autoSpaceDE w:val="0"/>
              <w:autoSpaceDN w:val="0"/>
              <w:spacing w:before="78" w:after="0" w:line="230" w:lineRule="auto"/>
            </w:pPr>
          </w:p>
        </w:tc>
      </w:tr>
      <w:tr w:rsidR="00725293" w:rsidRPr="00480AE8" w:rsidTr="003737D2">
        <w:trPr>
          <w:trHeight w:hRule="exact" w:val="1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jc w:val="center"/>
              <w:rPr>
                <w:rFonts w:ascii="Times New Roman" w:eastAsia="Times New Roman" w:hAnsi="Times New Roman"/>
                <w:color w:val="000000"/>
                <w:w w:val="97"/>
                <w:sz w:val="16"/>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A5620E" w:rsidRDefault="00725293" w:rsidP="00725293">
            <w:pPr>
              <w:spacing w:after="0" w:line="240" w:lineRule="auto"/>
              <w:rPr>
                <w:rFonts w:ascii="Times New Roman" w:eastAsia="Calibri" w:hAnsi="Times New Roman" w:cs="Times New Roman"/>
                <w:sz w:val="24"/>
                <w:szCs w:val="28"/>
              </w:rPr>
            </w:pPr>
            <w:r w:rsidRPr="00A5620E">
              <w:rPr>
                <w:rFonts w:ascii="Times New Roman" w:eastAsia="Calibri" w:hAnsi="Times New Roman" w:cs="Times New Roman"/>
                <w:sz w:val="24"/>
                <w:szCs w:val="28"/>
                <w:lang w:val="ru-RU"/>
              </w:rPr>
              <w:t>Текстах</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кхетар</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текстехь</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болчу</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хааман</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буха</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тӀехь</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цхьалха</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жамӀаш</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кепе</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далоран</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хаар</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кхиор</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Нийсачу</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интонацица</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иэшарца</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текстан</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хозуьйтуш</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исбаьхьаллин</w:t>
            </w:r>
            <w:r w:rsidRPr="00A5620E">
              <w:rPr>
                <w:rFonts w:ascii="Times New Roman" w:eastAsia="Calibri" w:hAnsi="Times New Roman" w:cs="Times New Roman"/>
                <w:sz w:val="24"/>
                <w:szCs w:val="28"/>
              </w:rPr>
              <w:t xml:space="preserve"> </w:t>
            </w:r>
            <w:r w:rsidRPr="00A5620E">
              <w:rPr>
                <w:rFonts w:ascii="Times New Roman" w:eastAsia="Calibri" w:hAnsi="Times New Roman" w:cs="Times New Roman"/>
                <w:sz w:val="24"/>
                <w:szCs w:val="28"/>
                <w:lang w:val="ru-RU"/>
              </w:rPr>
              <w:t>йешар</w:t>
            </w:r>
            <w:r w:rsidRPr="00A5620E">
              <w:rPr>
                <w:rFonts w:ascii="Times New Roman" w:eastAsia="Calibri" w:hAnsi="Times New Roman" w:cs="Times New Roman"/>
                <w:sz w:val="24"/>
                <w:szCs w:val="28"/>
              </w:rPr>
              <w:t>. Хаттаршна тӀе а тевжаш, 25-35 дешан барамехь йолу дийцаран текст ма-йарра схьайийцар.</w:t>
            </w:r>
          </w:p>
          <w:p w:rsidR="00725293" w:rsidRPr="00A5620E" w:rsidRDefault="00725293" w:rsidP="00725293">
            <w:pPr>
              <w:spacing w:after="0" w:line="360" w:lineRule="auto"/>
              <w:rPr>
                <w:rFonts w:ascii="Times New Roman" w:eastAsia="Calibri" w:hAnsi="Times New Roman" w:cs="Times New Roman"/>
                <w:sz w:val="28"/>
                <w:szCs w:val="28"/>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857367" w:rsidRDefault="00725293" w:rsidP="00725293">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rPr>
                <w:rFonts w:ascii="Times New Roman" w:eastAsia="Times New Roman" w:hAnsi="Times New Roman"/>
                <w:color w:val="000000"/>
                <w:w w:val="97"/>
                <w:sz w:val="16"/>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30" w:lineRule="auto"/>
              <w:ind w:left="72"/>
              <w:rPr>
                <w:rFonts w:ascii="Times New Roman" w:eastAsia="Times New Roman" w:hAnsi="Times New Roman"/>
                <w:color w:val="000000"/>
                <w:w w:val="97"/>
                <w:sz w:val="16"/>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D8628B" w:rsidRDefault="00725293" w:rsidP="00725293">
            <w:pPr>
              <w:spacing w:after="0" w:line="240" w:lineRule="auto"/>
              <w:rPr>
                <w:rFonts w:ascii="Times New Roman" w:eastAsia="Calibri" w:hAnsi="Times New Roman" w:cs="Times New Roman"/>
                <w:sz w:val="24"/>
                <w:szCs w:val="24"/>
                <w:lang w:val="ru-RU"/>
              </w:rPr>
            </w:pPr>
            <w:r w:rsidRPr="00D8628B">
              <w:rPr>
                <w:rFonts w:ascii="Times New Roman" w:eastAsia="Calibri" w:hAnsi="Times New Roman" w:cs="Times New Roman"/>
                <w:sz w:val="24"/>
                <w:szCs w:val="24"/>
                <w:lang w:val="ru-RU"/>
              </w:rPr>
              <w:t>Схьайийцаран (25-35 дешан барамехь дийцаран текст) бух санна йалийнчу текстан чулацамна йукъахь анализ йар.</w:t>
            </w:r>
          </w:p>
          <w:p w:rsidR="00725293" w:rsidRPr="00C156DD" w:rsidRDefault="00725293" w:rsidP="00725293">
            <w:pPr>
              <w:autoSpaceDE w:val="0"/>
              <w:autoSpaceDN w:val="0"/>
              <w:spacing w:before="78" w:after="0" w:line="252"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C156DD" w:rsidRDefault="00725293" w:rsidP="00725293">
            <w:pPr>
              <w:autoSpaceDE w:val="0"/>
              <w:autoSpaceDN w:val="0"/>
              <w:spacing w:before="78" w:after="0" w:line="250"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25293" w:rsidRPr="00480AE8" w:rsidRDefault="00725293" w:rsidP="00725293">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25293" w:rsidRPr="00480AE8" w:rsidRDefault="00725293" w:rsidP="00725293">
            <w:pPr>
              <w:autoSpaceDE w:val="0"/>
              <w:autoSpaceDN w:val="0"/>
              <w:spacing w:before="78" w:after="0" w:line="230" w:lineRule="auto"/>
            </w:pPr>
          </w:p>
        </w:tc>
      </w:tr>
      <w:tr w:rsidR="00725293"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6" w:after="0" w:line="233" w:lineRule="auto"/>
            </w:pP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autoSpaceDE w:val="0"/>
              <w:autoSpaceDN w:val="0"/>
              <w:spacing w:before="76" w:after="0" w:line="233" w:lineRule="auto"/>
              <w:ind w:left="72"/>
            </w:pPr>
            <w:r w:rsidRPr="00480AE8">
              <w:rPr>
                <w:rFonts w:ascii="Times New Roman" w:eastAsia="Times New Roman" w:hAnsi="Times New Roman"/>
                <w:color w:val="000000"/>
                <w:w w:val="97"/>
              </w:rPr>
              <w:t>20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tc>
      </w:tr>
      <w:tr w:rsidR="00725293"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857367" w:rsidRDefault="00725293" w:rsidP="00725293">
            <w:pPr>
              <w:autoSpaceDE w:val="0"/>
              <w:autoSpaceDN w:val="0"/>
              <w:spacing w:before="76" w:after="0" w:line="233" w:lineRule="auto"/>
              <w:ind w:left="72"/>
              <w:rPr>
                <w:b/>
                <w:sz w:val="24"/>
              </w:rPr>
            </w:pPr>
            <w:r w:rsidRPr="00857367">
              <w:rPr>
                <w:rFonts w:ascii="Times New Roman" w:eastAsia="Times New Roman" w:hAnsi="Times New Roman"/>
                <w:b/>
                <w:color w:val="000000"/>
                <w:w w:val="97"/>
                <w:sz w:val="24"/>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480AE8" w:rsidRDefault="00725293" w:rsidP="00725293">
            <w:pPr>
              <w:autoSpaceDE w:val="0"/>
              <w:autoSpaceDN w:val="0"/>
              <w:spacing w:before="76" w:after="0" w:line="233" w:lineRule="auto"/>
              <w:rPr>
                <w:lang w:val="ru-RU"/>
              </w:rPr>
            </w:pPr>
            <w:r w:rsidRPr="00480AE8">
              <w:rPr>
                <w:rFonts w:ascii="Times New Roman" w:eastAsia="Times New Roman" w:hAnsi="Times New Roman"/>
                <w:color w:val="000000"/>
                <w:w w:val="97"/>
                <w:lang w:val="ru-RU"/>
              </w:rPr>
              <w:t xml:space="preserve"> 10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tc>
      </w:tr>
      <w:tr w:rsidR="00725293" w:rsidTr="00857367">
        <w:trPr>
          <w:trHeight w:hRule="exact" w:val="483"/>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857367" w:rsidRDefault="00725293" w:rsidP="00725293">
            <w:pPr>
              <w:autoSpaceDE w:val="0"/>
              <w:autoSpaceDN w:val="0"/>
              <w:spacing w:before="76" w:after="0" w:line="233" w:lineRule="auto"/>
              <w:rPr>
                <w:b/>
                <w:sz w:val="24"/>
                <w:lang w:val="ru-RU"/>
              </w:rPr>
            </w:pPr>
            <w:r w:rsidRPr="00857367">
              <w:rPr>
                <w:rFonts w:ascii="Times New Roman" w:eastAsia="Times New Roman" w:hAnsi="Times New Roman"/>
                <w:b/>
                <w:color w:val="000000"/>
                <w:w w:val="97"/>
                <w:sz w:val="24"/>
                <w:lang w:val="ru-RU"/>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pPr>
              <w:autoSpaceDE w:val="0"/>
              <w:autoSpaceDN w:val="0"/>
              <w:spacing w:before="76" w:after="0" w:line="233" w:lineRule="auto"/>
              <w:ind w:left="72"/>
            </w:pPr>
            <w:r w:rsidRPr="00480AE8">
              <w:rPr>
                <w:rFonts w:ascii="Times New Roman" w:eastAsia="Times New Roman" w:hAnsi="Times New Roman"/>
                <w:color w:val="000000"/>
                <w:w w:val="97"/>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CC5CC6" w:rsidRDefault="00725293" w:rsidP="00725293">
            <w:pPr>
              <w:autoSpaceDE w:val="0"/>
              <w:autoSpaceDN w:val="0"/>
              <w:spacing w:before="76" w:after="0" w:line="233" w:lineRule="auto"/>
              <w:rPr>
                <w:lang w:val="ru-RU"/>
              </w:rPr>
            </w:pPr>
            <w:r>
              <w:rPr>
                <w:lang w:val="ru-RU"/>
              </w:rPr>
              <w:t>10</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Pr="00CC5CC6" w:rsidRDefault="0012009A" w:rsidP="00725293">
            <w:pPr>
              <w:autoSpaceDE w:val="0"/>
              <w:autoSpaceDN w:val="0"/>
              <w:spacing w:before="76" w:after="0" w:line="233" w:lineRule="auto"/>
              <w:rPr>
                <w:lang w:val="ru-RU"/>
              </w:rPr>
            </w:pPr>
            <w:r>
              <w:rPr>
                <w:lang w:val="ru-RU"/>
              </w:rPr>
              <w:t>3</w:t>
            </w:r>
          </w:p>
        </w:tc>
        <w:tc>
          <w:tcPr>
            <w:tcW w:w="649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725293" w:rsidRDefault="00725293" w:rsidP="00725293"/>
        </w:tc>
      </w:tr>
    </w:tbl>
    <w:p w:rsidR="00AE32A7" w:rsidRPr="00614641" w:rsidRDefault="00AE32A7">
      <w:pPr>
        <w:sectPr w:rsidR="00AE32A7" w:rsidRPr="00614641" w:rsidSect="00491033">
          <w:pgSz w:w="16840" w:h="11900"/>
          <w:pgMar w:top="284" w:right="640" w:bottom="993" w:left="666" w:header="720" w:footer="720" w:gutter="0"/>
          <w:cols w:space="720" w:equalWidth="0">
            <w:col w:w="15534" w:space="0"/>
          </w:cols>
          <w:docGrid w:linePitch="360"/>
        </w:sectPr>
      </w:pPr>
    </w:p>
    <w:p w:rsidR="00AE32A7" w:rsidRDefault="00AE32A7">
      <w:pPr>
        <w:autoSpaceDE w:val="0"/>
        <w:autoSpaceDN w:val="0"/>
        <w:spacing w:after="78" w:line="220" w:lineRule="exact"/>
      </w:pPr>
    </w:p>
    <w:p w:rsidR="008554D3" w:rsidRDefault="008554D3" w:rsidP="008554D3">
      <w:pPr>
        <w:autoSpaceDE w:val="0"/>
        <w:autoSpaceDN w:val="0"/>
        <w:spacing w:after="78" w:line="220" w:lineRule="exact"/>
      </w:pPr>
    </w:p>
    <w:p w:rsidR="008554D3" w:rsidRDefault="00F52525" w:rsidP="008554D3">
      <w:pPr>
        <w:autoSpaceDE w:val="0"/>
        <w:autoSpaceDN w:val="0"/>
        <w:spacing w:after="320" w:line="230" w:lineRule="auto"/>
      </w:pPr>
      <w:r>
        <w:rPr>
          <w:rFonts w:ascii="Times New Roman" w:eastAsia="Times New Roman" w:hAnsi="Times New Roman"/>
          <w:b/>
          <w:color w:val="000000"/>
          <w:sz w:val="24"/>
        </w:rPr>
        <w:t>ПОУРОЧН</w:t>
      </w:r>
      <w:r>
        <w:rPr>
          <w:rFonts w:ascii="Times New Roman" w:eastAsia="Times New Roman" w:hAnsi="Times New Roman"/>
          <w:b/>
          <w:color w:val="000000"/>
          <w:sz w:val="24"/>
          <w:lang w:val="ru-RU"/>
        </w:rPr>
        <w:t xml:space="preserve">И </w:t>
      </w:r>
      <w:r>
        <w:rPr>
          <w:rFonts w:ascii="Times New Roman" w:eastAsia="Times New Roman" w:hAnsi="Times New Roman"/>
          <w:b/>
          <w:color w:val="000000"/>
          <w:sz w:val="24"/>
        </w:rPr>
        <w:t>ПЛАНИРОВАНИ</w:t>
      </w:r>
    </w:p>
    <w:tbl>
      <w:tblPr>
        <w:tblW w:w="0" w:type="auto"/>
        <w:tblInd w:w="6" w:type="dxa"/>
        <w:tblLayout w:type="fixed"/>
        <w:tblLook w:val="04A0" w:firstRow="1" w:lastRow="0" w:firstColumn="1" w:lastColumn="0" w:noHBand="0" w:noVBand="1"/>
      </w:tblPr>
      <w:tblGrid>
        <w:gridCol w:w="576"/>
        <w:gridCol w:w="2894"/>
        <w:gridCol w:w="732"/>
        <w:gridCol w:w="900"/>
        <w:gridCol w:w="1276"/>
        <w:gridCol w:w="915"/>
        <w:gridCol w:w="1070"/>
        <w:gridCol w:w="2189"/>
      </w:tblGrid>
      <w:tr w:rsidR="00A65979" w:rsidTr="00804BAF">
        <w:trPr>
          <w:trHeight w:hRule="exact" w:val="492"/>
        </w:trPr>
        <w:tc>
          <w:tcPr>
            <w:tcW w:w="5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65979" w:rsidRDefault="00A65979" w:rsidP="00922DED">
            <w:pPr>
              <w:autoSpaceDE w:val="0"/>
              <w:autoSpaceDN w:val="0"/>
              <w:spacing w:before="98" w:after="0" w:line="262" w:lineRule="auto"/>
              <w:ind w:left="72" w:right="144"/>
            </w:pPr>
            <w:r>
              <w:rPr>
                <w:rFonts w:ascii="Times New Roman" w:eastAsia="Times New Roman" w:hAnsi="Times New Roman"/>
                <w:b/>
                <w:color w:val="000000"/>
                <w:sz w:val="24"/>
              </w:rPr>
              <w:t>№</w:t>
            </w:r>
            <w:r>
              <w:br/>
            </w:r>
            <w:r>
              <w:rPr>
                <w:rFonts w:ascii="Times New Roman" w:eastAsia="Times New Roman" w:hAnsi="Times New Roman"/>
                <w:b/>
                <w:color w:val="000000"/>
                <w:sz w:val="24"/>
              </w:rPr>
              <w:t>раг1</w:t>
            </w:r>
          </w:p>
        </w:tc>
        <w:tc>
          <w:tcPr>
            <w:tcW w:w="289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65979" w:rsidRDefault="00A65979" w:rsidP="00922DED">
            <w:pPr>
              <w:autoSpaceDE w:val="0"/>
              <w:autoSpaceDN w:val="0"/>
              <w:spacing w:before="98" w:after="0" w:line="230" w:lineRule="auto"/>
              <w:ind w:left="72"/>
            </w:pPr>
            <w:r>
              <w:rPr>
                <w:rFonts w:ascii="Times New Roman" w:eastAsia="Times New Roman" w:hAnsi="Times New Roman"/>
                <w:b/>
                <w:color w:val="000000"/>
                <w:sz w:val="24"/>
              </w:rPr>
              <w:t>Урокан чулацам</w:t>
            </w:r>
          </w:p>
        </w:tc>
        <w:tc>
          <w:tcPr>
            <w:tcW w:w="290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65979" w:rsidRPr="00A65979" w:rsidRDefault="00A65979" w:rsidP="00A65979">
            <w:pPr>
              <w:autoSpaceDE w:val="0"/>
              <w:autoSpaceDN w:val="0"/>
              <w:spacing w:before="98" w:after="0" w:line="230" w:lineRule="auto"/>
              <w:rPr>
                <w:rFonts w:ascii="Times New Roman" w:hAnsi="Times New Roman" w:cs="Times New Roman"/>
                <w:b/>
                <w:lang w:val="ru-RU"/>
              </w:rPr>
            </w:pPr>
            <w:r>
              <w:rPr>
                <w:lang w:val="ru-RU"/>
              </w:rPr>
              <w:t xml:space="preserve">       </w:t>
            </w:r>
            <w:r w:rsidRPr="00A65979">
              <w:rPr>
                <w:rFonts w:ascii="Times New Roman" w:hAnsi="Times New Roman" w:cs="Times New Roman"/>
                <w:b/>
                <w:lang w:val="ru-RU"/>
              </w:rPr>
              <w:t>Сахьтийн барам</w:t>
            </w:r>
          </w:p>
        </w:tc>
        <w:tc>
          <w:tcPr>
            <w:tcW w:w="1985" w:type="dxa"/>
            <w:gridSpan w:val="2"/>
            <w:tcBorders>
              <w:top w:val="single" w:sz="4" w:space="0" w:color="000000"/>
              <w:left w:val="single" w:sz="4" w:space="0" w:color="000000"/>
              <w:bottom w:val="single" w:sz="4" w:space="0" w:color="auto"/>
              <w:right w:val="single" w:sz="4" w:space="0" w:color="000000"/>
            </w:tcBorders>
            <w:tcMar>
              <w:left w:w="0" w:type="dxa"/>
              <w:right w:w="0" w:type="dxa"/>
            </w:tcMar>
          </w:tcPr>
          <w:p w:rsidR="00A65979" w:rsidRPr="00A65979" w:rsidRDefault="00A65979" w:rsidP="00A65979">
            <w:pPr>
              <w:autoSpaceDE w:val="0"/>
              <w:autoSpaceDN w:val="0"/>
              <w:spacing w:before="98" w:after="0" w:line="262" w:lineRule="auto"/>
              <w:ind w:right="144"/>
              <w:rPr>
                <w:rFonts w:ascii="Times New Roman" w:hAnsi="Times New Roman" w:cs="Times New Roman"/>
                <w:b/>
                <w:lang w:val="ru-RU"/>
              </w:rPr>
            </w:pPr>
            <w:r>
              <w:rPr>
                <w:lang w:val="ru-RU"/>
              </w:rPr>
              <w:t xml:space="preserve">   </w:t>
            </w:r>
            <w:r w:rsidRPr="00A65979">
              <w:rPr>
                <w:rFonts w:ascii="Times New Roman" w:hAnsi="Times New Roman" w:cs="Times New Roman"/>
                <w:b/>
                <w:lang w:val="ru-RU"/>
              </w:rPr>
              <w:t>1аморан терахь</w:t>
            </w:r>
          </w:p>
        </w:tc>
        <w:tc>
          <w:tcPr>
            <w:tcW w:w="2189" w:type="dxa"/>
            <w:vMerge w:val="restart"/>
            <w:tcBorders>
              <w:top w:val="single" w:sz="4" w:space="0" w:color="000000"/>
              <w:left w:val="single" w:sz="4" w:space="0" w:color="000000"/>
              <w:right w:val="single" w:sz="4" w:space="0" w:color="000000"/>
            </w:tcBorders>
            <w:tcMar>
              <w:left w:w="0" w:type="dxa"/>
              <w:right w:w="0" w:type="dxa"/>
            </w:tcMar>
          </w:tcPr>
          <w:p w:rsidR="00A65979" w:rsidRPr="00480AE8" w:rsidRDefault="00480AE8" w:rsidP="00922DED">
            <w:pPr>
              <w:autoSpaceDE w:val="0"/>
              <w:autoSpaceDN w:val="0"/>
              <w:spacing w:before="98" w:after="0" w:line="262" w:lineRule="auto"/>
              <w:ind w:left="72" w:right="144"/>
              <w:rPr>
                <w:rFonts w:ascii="Times New Roman" w:hAnsi="Times New Roman" w:cs="Times New Roman"/>
                <w:b/>
                <w:lang w:val="ru-RU"/>
              </w:rPr>
            </w:pPr>
            <w:r w:rsidRPr="00480AE8">
              <w:rPr>
                <w:rFonts w:ascii="Times New Roman" w:hAnsi="Times New Roman" w:cs="Times New Roman"/>
                <w:b/>
                <w:lang w:val="ru-RU"/>
              </w:rPr>
              <w:t>Талламан кепаш, тайпанаш</w:t>
            </w:r>
          </w:p>
        </w:tc>
      </w:tr>
      <w:tr w:rsidR="00A65979" w:rsidTr="00804BAF">
        <w:trPr>
          <w:trHeight w:hRule="exact" w:val="828"/>
        </w:trPr>
        <w:tc>
          <w:tcPr>
            <w:tcW w:w="576" w:type="dxa"/>
            <w:vMerge/>
            <w:tcBorders>
              <w:top w:val="single" w:sz="4" w:space="0" w:color="000000"/>
              <w:left w:val="single" w:sz="4" w:space="0" w:color="000000"/>
              <w:bottom w:val="single" w:sz="4" w:space="0" w:color="000000"/>
              <w:right w:val="single" w:sz="4" w:space="0" w:color="000000"/>
            </w:tcBorders>
          </w:tcPr>
          <w:p w:rsidR="00A65979" w:rsidRDefault="00A65979" w:rsidP="00922DED"/>
        </w:tc>
        <w:tc>
          <w:tcPr>
            <w:tcW w:w="2894" w:type="dxa"/>
            <w:vMerge/>
            <w:tcBorders>
              <w:top w:val="single" w:sz="4" w:space="0" w:color="000000"/>
              <w:left w:val="single" w:sz="4" w:space="0" w:color="000000"/>
              <w:bottom w:val="single" w:sz="4" w:space="0" w:color="000000"/>
              <w:right w:val="single" w:sz="4" w:space="0" w:color="000000"/>
            </w:tcBorders>
          </w:tcPr>
          <w:p w:rsidR="00A65979" w:rsidRDefault="00A65979" w:rsidP="00922DED"/>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65979" w:rsidRPr="00A65979" w:rsidRDefault="00A65979" w:rsidP="00922DED">
            <w:pPr>
              <w:autoSpaceDE w:val="0"/>
              <w:autoSpaceDN w:val="0"/>
              <w:spacing w:before="98" w:after="0" w:line="230" w:lineRule="auto"/>
              <w:ind w:left="74"/>
              <w:rPr>
                <w:b/>
              </w:rPr>
            </w:pPr>
            <w:r w:rsidRPr="00A65979">
              <w:rPr>
                <w:rFonts w:ascii="Times New Roman" w:eastAsia="Times New Roman" w:hAnsi="Times New Roman"/>
                <w:b/>
                <w:color w:val="000000"/>
                <w:sz w:val="20"/>
              </w:rPr>
              <w:t xml:space="preserve">дерриг </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A65979" w:rsidRPr="00A65979" w:rsidRDefault="00A65979" w:rsidP="00A65979">
            <w:pPr>
              <w:autoSpaceDE w:val="0"/>
              <w:autoSpaceDN w:val="0"/>
              <w:spacing w:before="98" w:after="0" w:line="262" w:lineRule="auto"/>
              <w:rPr>
                <w:sz w:val="18"/>
                <w:lang w:val="ru-RU"/>
              </w:rPr>
            </w:pPr>
            <w:r w:rsidRPr="00A65979">
              <w:rPr>
                <w:rFonts w:ascii="Times New Roman" w:eastAsia="Times New Roman" w:hAnsi="Times New Roman"/>
                <w:b/>
                <w:color w:val="000000"/>
                <w:sz w:val="18"/>
                <w:lang w:val="ru-RU"/>
              </w:rPr>
              <w:t xml:space="preserve"> Талламан белхаш</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A65979" w:rsidRPr="008D59B7" w:rsidRDefault="008D59B7" w:rsidP="008D59B7">
            <w:pPr>
              <w:autoSpaceDE w:val="0"/>
              <w:autoSpaceDN w:val="0"/>
              <w:spacing w:before="98" w:after="0" w:line="262" w:lineRule="auto"/>
              <w:rPr>
                <w:rFonts w:ascii="Times New Roman" w:eastAsia="Times New Roman" w:hAnsi="Times New Roman"/>
                <w:b/>
                <w:color w:val="000000"/>
                <w:sz w:val="18"/>
                <w:lang w:val="ru-RU"/>
              </w:rPr>
            </w:pPr>
            <w:r>
              <w:rPr>
                <w:rFonts w:ascii="Times New Roman" w:eastAsia="Times New Roman" w:hAnsi="Times New Roman"/>
                <w:b/>
                <w:color w:val="000000"/>
                <w:sz w:val="18"/>
                <w:lang w:val="ru-RU"/>
              </w:rPr>
              <w:t xml:space="preserve"> Кхолла-раллинн белхаш</w:t>
            </w:r>
          </w:p>
        </w:tc>
        <w:tc>
          <w:tcPr>
            <w:tcW w:w="915" w:type="dxa"/>
            <w:tcBorders>
              <w:top w:val="single" w:sz="4" w:space="0" w:color="auto"/>
              <w:left w:val="single" w:sz="4" w:space="0" w:color="000000"/>
              <w:bottom w:val="single" w:sz="4" w:space="0" w:color="000000"/>
              <w:right w:val="single" w:sz="4" w:space="0" w:color="auto"/>
            </w:tcBorders>
          </w:tcPr>
          <w:p w:rsidR="00A65979" w:rsidRPr="00A65979" w:rsidRDefault="00A65979" w:rsidP="00A65979">
            <w:pPr>
              <w:autoSpaceDE w:val="0"/>
              <w:autoSpaceDN w:val="0"/>
              <w:spacing w:before="98" w:after="0" w:line="262" w:lineRule="auto"/>
              <w:rPr>
                <w:rFonts w:ascii="Times New Roman" w:hAnsi="Times New Roman" w:cs="Times New Roman"/>
                <w:b/>
                <w:sz w:val="24"/>
                <w:lang w:val="ru-RU"/>
              </w:rPr>
            </w:pPr>
            <w:r w:rsidRPr="00A65979">
              <w:rPr>
                <w:rFonts w:ascii="Times New Roman" w:hAnsi="Times New Roman" w:cs="Times New Roman"/>
                <w:b/>
                <w:sz w:val="24"/>
                <w:lang w:val="ru-RU"/>
              </w:rPr>
              <w:t>планаца</w:t>
            </w:r>
          </w:p>
        </w:tc>
        <w:tc>
          <w:tcPr>
            <w:tcW w:w="1070" w:type="dxa"/>
            <w:tcBorders>
              <w:top w:val="single" w:sz="4" w:space="0" w:color="auto"/>
              <w:left w:val="single" w:sz="4" w:space="0" w:color="auto"/>
              <w:bottom w:val="single" w:sz="4" w:space="0" w:color="000000"/>
              <w:right w:val="single" w:sz="4" w:space="0" w:color="000000"/>
            </w:tcBorders>
          </w:tcPr>
          <w:p w:rsidR="00A65979" w:rsidRPr="00EE03F3" w:rsidRDefault="00A65979" w:rsidP="00A65979">
            <w:pPr>
              <w:autoSpaceDE w:val="0"/>
              <w:autoSpaceDN w:val="0"/>
              <w:spacing w:before="98" w:after="0" w:line="262" w:lineRule="auto"/>
              <w:rPr>
                <w:rFonts w:ascii="Times New Roman" w:hAnsi="Times New Roman" w:cs="Times New Roman"/>
                <w:b/>
                <w:lang w:val="ru-RU"/>
              </w:rPr>
            </w:pPr>
            <w:r w:rsidRPr="00EE03F3">
              <w:rPr>
                <w:rFonts w:ascii="Times New Roman" w:hAnsi="Times New Roman" w:cs="Times New Roman"/>
                <w:b/>
                <w:lang w:val="ru-RU"/>
              </w:rPr>
              <w:t>бил</w:t>
            </w:r>
            <w:r w:rsidR="00EE03F3" w:rsidRPr="00EE03F3">
              <w:rPr>
                <w:rFonts w:ascii="Times New Roman" w:hAnsi="Times New Roman" w:cs="Times New Roman"/>
                <w:b/>
                <w:lang w:val="ru-RU"/>
              </w:rPr>
              <w:t>г</w:t>
            </w:r>
            <w:r w:rsidRPr="00EE03F3">
              <w:rPr>
                <w:rFonts w:ascii="Times New Roman" w:hAnsi="Times New Roman" w:cs="Times New Roman"/>
                <w:b/>
                <w:lang w:val="ru-RU"/>
              </w:rPr>
              <w:t>гал</w:t>
            </w:r>
          </w:p>
        </w:tc>
        <w:tc>
          <w:tcPr>
            <w:tcW w:w="2189" w:type="dxa"/>
            <w:vMerge/>
            <w:tcBorders>
              <w:left w:val="single" w:sz="4" w:space="0" w:color="000000"/>
              <w:bottom w:val="single" w:sz="4" w:space="0" w:color="000000"/>
              <w:right w:val="single" w:sz="4" w:space="0" w:color="000000"/>
            </w:tcBorders>
          </w:tcPr>
          <w:p w:rsidR="00A65979" w:rsidRDefault="00A65979" w:rsidP="00922DED">
            <w:pPr>
              <w:autoSpaceDE w:val="0"/>
              <w:autoSpaceDN w:val="0"/>
              <w:spacing w:before="98" w:after="0" w:line="262" w:lineRule="auto"/>
              <w:ind w:left="72"/>
            </w:pPr>
          </w:p>
        </w:tc>
      </w:tr>
      <w:tr w:rsidR="00F52525" w:rsidRPr="00F52525" w:rsidTr="00725293">
        <w:trPr>
          <w:trHeight w:hRule="exact" w:val="1189"/>
        </w:trPr>
        <w:tc>
          <w:tcPr>
            <w:tcW w:w="576" w:type="dxa"/>
            <w:tcBorders>
              <w:top w:val="single" w:sz="4" w:space="0" w:color="000000"/>
              <w:left w:val="single" w:sz="4" w:space="0" w:color="000000"/>
              <w:bottom w:val="single" w:sz="4" w:space="0" w:color="000000"/>
              <w:right w:val="single" w:sz="4" w:space="0" w:color="000000"/>
            </w:tcBorders>
          </w:tcPr>
          <w:p w:rsidR="00F52525" w:rsidRPr="0039683D" w:rsidRDefault="00193AC7" w:rsidP="009215E4">
            <w:pPr>
              <w:spacing w:after="0"/>
              <w:rPr>
                <w:lang w:val="ru-RU"/>
              </w:rPr>
            </w:pPr>
            <w:r>
              <w:rPr>
                <w:lang w:val="ru-RU"/>
              </w:rPr>
              <w:t>1-2</w:t>
            </w:r>
          </w:p>
        </w:tc>
        <w:tc>
          <w:tcPr>
            <w:tcW w:w="2894" w:type="dxa"/>
            <w:tcBorders>
              <w:top w:val="single" w:sz="4" w:space="0" w:color="000000"/>
              <w:left w:val="single" w:sz="4" w:space="0" w:color="000000"/>
              <w:bottom w:val="single" w:sz="4" w:space="0" w:color="000000"/>
              <w:right w:val="single" w:sz="4" w:space="0" w:color="000000"/>
            </w:tcBorders>
          </w:tcPr>
          <w:p w:rsidR="00F52525" w:rsidRPr="00DB5320" w:rsidRDefault="00F52525" w:rsidP="009215E4">
            <w:pPr>
              <w:spacing w:after="0" w:line="240" w:lineRule="auto"/>
              <w:rPr>
                <w:rFonts w:ascii="Times New Roman" w:hAnsi="Times New Roman" w:cs="Times New Roman"/>
                <w:sz w:val="24"/>
                <w:szCs w:val="24"/>
                <w:lang w:val="ru-RU"/>
              </w:rPr>
            </w:pPr>
            <w:r w:rsidRPr="0039683D">
              <w:rPr>
                <w:rFonts w:ascii="Times New Roman" w:eastAsia="Calibri" w:hAnsi="Times New Roman" w:cs="Times New Roman"/>
                <w:sz w:val="24"/>
                <w:szCs w:val="24"/>
                <w:lang w:val="ru-RU"/>
              </w:rPr>
              <w:t>Мотт</w:t>
            </w:r>
            <w:r w:rsidRPr="00DB5320">
              <w:rPr>
                <w:rFonts w:ascii="Times New Roman" w:eastAsia="Calibri" w:hAnsi="Times New Roman" w:cs="Times New Roman"/>
                <w:sz w:val="24"/>
                <w:szCs w:val="24"/>
                <w:lang w:val="ru-RU"/>
              </w:rPr>
              <w:t xml:space="preserve"> </w:t>
            </w:r>
            <w:r w:rsidRPr="0039683D">
              <w:rPr>
                <w:rFonts w:ascii="Times New Roman" w:eastAsia="Calibri" w:hAnsi="Times New Roman" w:cs="Times New Roman"/>
                <w:sz w:val="24"/>
                <w:szCs w:val="24"/>
                <w:lang w:val="ru-RU"/>
              </w:rPr>
              <w:t>адамийн</w:t>
            </w:r>
            <w:r w:rsidRPr="00DB5320">
              <w:rPr>
                <w:rFonts w:ascii="Times New Roman" w:eastAsia="Calibri" w:hAnsi="Times New Roman" w:cs="Times New Roman"/>
                <w:sz w:val="24"/>
                <w:szCs w:val="24"/>
                <w:lang w:val="ru-RU"/>
              </w:rPr>
              <w:t xml:space="preserve"> </w:t>
            </w:r>
            <w:r w:rsidRPr="0039683D">
              <w:rPr>
                <w:rFonts w:ascii="Times New Roman" w:eastAsia="Calibri" w:hAnsi="Times New Roman" w:cs="Times New Roman"/>
                <w:sz w:val="24"/>
                <w:szCs w:val="24"/>
                <w:lang w:val="ru-RU"/>
              </w:rPr>
              <w:t>тӀекеренан</w:t>
            </w:r>
            <w:r w:rsidRPr="00DB5320">
              <w:rPr>
                <w:rFonts w:ascii="Times New Roman" w:eastAsia="Calibri" w:hAnsi="Times New Roman" w:cs="Times New Roman"/>
                <w:sz w:val="24"/>
                <w:szCs w:val="24"/>
                <w:lang w:val="ru-RU"/>
              </w:rPr>
              <w:t xml:space="preserve"> </w:t>
            </w:r>
            <w:r w:rsidRPr="0039683D">
              <w:rPr>
                <w:rFonts w:ascii="Times New Roman" w:eastAsia="Calibri" w:hAnsi="Times New Roman" w:cs="Times New Roman"/>
                <w:sz w:val="24"/>
                <w:szCs w:val="24"/>
                <w:lang w:val="ru-RU"/>
              </w:rPr>
              <w:t>коьрта</w:t>
            </w:r>
            <w:r w:rsidRPr="00DB5320">
              <w:rPr>
                <w:rFonts w:ascii="Times New Roman" w:eastAsia="Calibri" w:hAnsi="Times New Roman" w:cs="Times New Roman"/>
                <w:sz w:val="24"/>
                <w:szCs w:val="24"/>
                <w:lang w:val="ru-RU"/>
              </w:rPr>
              <w:t xml:space="preserve"> </w:t>
            </w:r>
            <w:r w:rsidRPr="0039683D">
              <w:rPr>
                <w:rFonts w:ascii="Times New Roman" w:eastAsia="Calibri" w:hAnsi="Times New Roman" w:cs="Times New Roman"/>
                <w:sz w:val="24"/>
                <w:szCs w:val="24"/>
                <w:lang w:val="ru-RU"/>
              </w:rPr>
              <w:t>гӀирс</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F52525" w:rsidRPr="00D8017E" w:rsidRDefault="00BA74C2" w:rsidP="009215E4">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2</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F52525" w:rsidRPr="00F52525" w:rsidRDefault="00F52525" w:rsidP="009215E4">
            <w:pPr>
              <w:autoSpaceDE w:val="0"/>
              <w:autoSpaceDN w:val="0"/>
              <w:spacing w:before="98" w:after="0" w:line="240" w:lineRule="auto"/>
              <w:ind w:left="72"/>
              <w:rPr>
                <w:rFonts w:ascii="Times New Roman" w:eastAsia="Times New Roman" w:hAnsi="Times New Roman"/>
                <w:b/>
                <w:color w:val="000000"/>
                <w:sz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F52525" w:rsidRPr="00F52525" w:rsidRDefault="00F52525" w:rsidP="009215E4">
            <w:pPr>
              <w:autoSpaceDE w:val="0"/>
              <w:autoSpaceDN w:val="0"/>
              <w:spacing w:before="98" w:after="0" w:line="240" w:lineRule="auto"/>
              <w:ind w:left="72"/>
              <w:rPr>
                <w:rFonts w:ascii="Times New Roman" w:eastAsia="Times New Roman" w:hAnsi="Times New Roman"/>
                <w:b/>
                <w:color w:val="000000"/>
                <w:sz w:val="24"/>
              </w:rPr>
            </w:pPr>
          </w:p>
        </w:tc>
        <w:tc>
          <w:tcPr>
            <w:tcW w:w="915" w:type="dxa"/>
            <w:tcBorders>
              <w:top w:val="single" w:sz="4" w:space="0" w:color="000000"/>
              <w:left w:val="single" w:sz="4" w:space="0" w:color="000000"/>
              <w:bottom w:val="single" w:sz="4" w:space="0" w:color="000000"/>
              <w:right w:val="single" w:sz="4" w:space="0" w:color="auto"/>
            </w:tcBorders>
          </w:tcPr>
          <w:p w:rsidR="00F52525" w:rsidRPr="00F52525" w:rsidRDefault="00F52525" w:rsidP="009215E4">
            <w:pPr>
              <w:spacing w:after="0" w:line="240" w:lineRule="auto"/>
            </w:pPr>
          </w:p>
        </w:tc>
        <w:tc>
          <w:tcPr>
            <w:tcW w:w="1070" w:type="dxa"/>
            <w:tcBorders>
              <w:top w:val="single" w:sz="4" w:space="0" w:color="000000"/>
              <w:left w:val="single" w:sz="4" w:space="0" w:color="auto"/>
              <w:bottom w:val="single" w:sz="4" w:space="0" w:color="000000"/>
              <w:right w:val="single" w:sz="4" w:space="0" w:color="000000"/>
            </w:tcBorders>
          </w:tcPr>
          <w:p w:rsidR="00F52525" w:rsidRPr="00F52525" w:rsidRDefault="00F52525" w:rsidP="009215E4">
            <w:pPr>
              <w:spacing w:after="0" w:line="240" w:lineRule="auto"/>
            </w:pPr>
          </w:p>
        </w:tc>
        <w:tc>
          <w:tcPr>
            <w:tcW w:w="2189" w:type="dxa"/>
            <w:tcBorders>
              <w:top w:val="single" w:sz="4" w:space="0" w:color="000000"/>
              <w:left w:val="single" w:sz="4" w:space="0" w:color="000000"/>
              <w:bottom w:val="single" w:sz="4" w:space="0" w:color="000000"/>
              <w:right w:val="single" w:sz="4" w:space="0" w:color="000000"/>
            </w:tcBorders>
          </w:tcPr>
          <w:p w:rsidR="00032CF0" w:rsidRPr="00032CF0" w:rsidRDefault="00032CF0" w:rsidP="00032CF0">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F52525" w:rsidRPr="00032CF0" w:rsidRDefault="00032CF0" w:rsidP="009215E4">
            <w:pPr>
              <w:spacing w:after="0" w:line="240" w:lineRule="auto"/>
              <w:rPr>
                <w:lang w:val="ru-RU"/>
              </w:rPr>
            </w:pPr>
            <w:r>
              <w:rPr>
                <w:lang w:val="ru-RU"/>
              </w:rPr>
              <w:t>(устный прос)</w:t>
            </w:r>
          </w:p>
        </w:tc>
      </w:tr>
      <w:tr w:rsidR="00F52525" w:rsidRPr="00623166" w:rsidTr="00725293">
        <w:trPr>
          <w:trHeight w:hRule="exact" w:val="1278"/>
        </w:trPr>
        <w:tc>
          <w:tcPr>
            <w:tcW w:w="576" w:type="dxa"/>
            <w:tcBorders>
              <w:top w:val="single" w:sz="4" w:space="0" w:color="000000"/>
              <w:left w:val="single" w:sz="4" w:space="0" w:color="000000"/>
              <w:bottom w:val="single" w:sz="4" w:space="0" w:color="000000"/>
              <w:right w:val="single" w:sz="4" w:space="0" w:color="000000"/>
            </w:tcBorders>
          </w:tcPr>
          <w:p w:rsidR="00F52525" w:rsidRPr="00193AC7" w:rsidRDefault="002956CD" w:rsidP="009215E4">
            <w:pPr>
              <w:spacing w:after="0"/>
              <w:rPr>
                <w:lang w:val="ru-RU"/>
              </w:rPr>
            </w:pPr>
            <w:r>
              <w:rPr>
                <w:lang w:val="ru-RU"/>
              </w:rPr>
              <w:t>3</w:t>
            </w:r>
          </w:p>
        </w:tc>
        <w:tc>
          <w:tcPr>
            <w:tcW w:w="2894" w:type="dxa"/>
          </w:tcPr>
          <w:p w:rsidR="00F52525" w:rsidRPr="00DB5320" w:rsidRDefault="0039683D" w:rsidP="009215E4">
            <w:pPr>
              <w:spacing w:after="0" w:line="240" w:lineRule="auto"/>
              <w:rPr>
                <w:rFonts w:ascii="Times New Roman" w:hAnsi="Times New Roman" w:cs="Times New Roman"/>
                <w:sz w:val="24"/>
                <w:szCs w:val="24"/>
                <w:lang w:val="ru-RU"/>
              </w:rPr>
            </w:pPr>
            <w:r w:rsidRPr="00DB5320">
              <w:rPr>
                <w:rFonts w:ascii="Times New Roman" w:hAnsi="Times New Roman" w:cs="Times New Roman"/>
                <w:sz w:val="24"/>
                <w:szCs w:val="24"/>
                <w:lang w:val="ru-RU"/>
              </w:rPr>
              <w:t>Аьзнаш а, элпаш а</w:t>
            </w:r>
          </w:p>
          <w:p w:rsidR="0039683D" w:rsidRPr="0039683D" w:rsidRDefault="0039683D" w:rsidP="009215E4">
            <w:pPr>
              <w:spacing w:after="0" w:line="240" w:lineRule="auto"/>
              <w:rPr>
                <w:rFonts w:ascii="Times New Roman" w:hAnsi="Times New Roman" w:cs="Times New Roman"/>
                <w:sz w:val="24"/>
                <w:szCs w:val="24"/>
                <w:lang w:val="ru-RU"/>
              </w:rPr>
            </w:pPr>
            <w:r w:rsidRPr="0039683D">
              <w:rPr>
                <w:rFonts w:ascii="Times New Roman" w:hAnsi="Times New Roman" w:cs="Times New Roman"/>
                <w:sz w:val="24"/>
                <w:szCs w:val="24"/>
                <w:lang w:val="ru-RU"/>
              </w:rPr>
              <w:t>Мукъа аьзнаш а, элпаш 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F52525" w:rsidRPr="005D3337" w:rsidRDefault="002956CD" w:rsidP="009215E4">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F52525" w:rsidRPr="005D3337" w:rsidRDefault="00F52525" w:rsidP="009215E4">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F52525" w:rsidRPr="005D3337" w:rsidRDefault="00F52525" w:rsidP="009215E4">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F52525" w:rsidRPr="005D3337" w:rsidRDefault="00F52525" w:rsidP="009215E4">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F52525" w:rsidRPr="005D3337" w:rsidRDefault="00F52525" w:rsidP="009215E4">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F21853" w:rsidRPr="00032CF0" w:rsidRDefault="00F21853" w:rsidP="00F21853">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032CF0" w:rsidRPr="00032CF0" w:rsidRDefault="00032CF0" w:rsidP="00032CF0">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Йозанан таллар (письменный опрос)</w:t>
            </w:r>
          </w:p>
          <w:p w:rsidR="00AA43F9" w:rsidRPr="005D3337" w:rsidRDefault="00AA43F9" w:rsidP="009215E4">
            <w:pPr>
              <w:spacing w:after="0" w:line="240" w:lineRule="auto"/>
              <w:rPr>
                <w:lang w:val="ru-RU"/>
              </w:rPr>
            </w:pPr>
          </w:p>
        </w:tc>
      </w:tr>
      <w:tr w:rsidR="0039683D" w:rsidRPr="00480AE8" w:rsidTr="00725293">
        <w:trPr>
          <w:trHeight w:hRule="exact" w:val="1282"/>
        </w:trPr>
        <w:tc>
          <w:tcPr>
            <w:tcW w:w="576" w:type="dxa"/>
            <w:tcBorders>
              <w:top w:val="single" w:sz="4" w:space="0" w:color="000000"/>
              <w:left w:val="single" w:sz="4" w:space="0" w:color="000000"/>
              <w:bottom w:val="single" w:sz="4" w:space="0" w:color="000000"/>
              <w:right w:val="single" w:sz="4" w:space="0" w:color="000000"/>
            </w:tcBorders>
          </w:tcPr>
          <w:p w:rsidR="0039683D" w:rsidRPr="005D3337" w:rsidRDefault="002956CD" w:rsidP="009215E4">
            <w:pPr>
              <w:spacing w:after="0"/>
              <w:rPr>
                <w:lang w:val="ru-RU"/>
              </w:rPr>
            </w:pPr>
            <w:r>
              <w:rPr>
                <w:lang w:val="ru-RU"/>
              </w:rPr>
              <w:t>4</w:t>
            </w:r>
          </w:p>
        </w:tc>
        <w:tc>
          <w:tcPr>
            <w:tcW w:w="2894" w:type="dxa"/>
            <w:tcBorders>
              <w:top w:val="single" w:sz="4" w:space="0" w:color="000000"/>
              <w:left w:val="single" w:sz="4" w:space="0" w:color="000000"/>
              <w:bottom w:val="single" w:sz="4" w:space="0" w:color="000000"/>
              <w:right w:val="single" w:sz="4" w:space="0" w:color="000000"/>
            </w:tcBorders>
          </w:tcPr>
          <w:p w:rsidR="0039683D" w:rsidRPr="0039683D" w:rsidRDefault="0039683D" w:rsidP="009215E4">
            <w:pPr>
              <w:spacing w:after="0" w:line="240" w:lineRule="auto"/>
              <w:rPr>
                <w:rFonts w:ascii="Times New Roman" w:hAnsi="Times New Roman" w:cs="Times New Roman"/>
                <w:sz w:val="24"/>
                <w:szCs w:val="24"/>
                <w:lang w:val="ru-RU"/>
              </w:rPr>
            </w:pPr>
            <w:r w:rsidRPr="0039683D">
              <w:rPr>
                <w:rFonts w:ascii="Times New Roman" w:hAnsi="Times New Roman" w:cs="Times New Roman"/>
                <w:sz w:val="24"/>
                <w:szCs w:val="24"/>
                <w:lang w:val="ru-RU"/>
              </w:rPr>
              <w:t>Элпаш Э, Е юкъадог1у дешнаш</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39683D" w:rsidRPr="005D3337" w:rsidRDefault="00D8017E" w:rsidP="009215E4">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39683D" w:rsidRPr="005D3337" w:rsidRDefault="0039683D" w:rsidP="009215E4">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39683D" w:rsidRPr="005D3337" w:rsidRDefault="0039683D" w:rsidP="009215E4">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39683D" w:rsidRPr="005D3337" w:rsidRDefault="0039683D" w:rsidP="009215E4">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39683D" w:rsidRPr="005D3337" w:rsidRDefault="0039683D" w:rsidP="009215E4">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032CF0" w:rsidRPr="00032CF0" w:rsidRDefault="00032CF0" w:rsidP="00032CF0">
            <w:pPr>
              <w:spacing w:after="0" w:line="240" w:lineRule="auto"/>
              <w:rPr>
                <w:lang w:val="ru-RU"/>
              </w:rPr>
            </w:pPr>
            <w:r w:rsidRPr="00032CF0">
              <w:rPr>
                <w:lang w:val="ru-RU"/>
              </w:rPr>
              <w:t>Барта хаттар</w:t>
            </w:r>
          </w:p>
          <w:p w:rsidR="00032CF0" w:rsidRPr="00032CF0" w:rsidRDefault="00032CF0" w:rsidP="00032CF0">
            <w:pPr>
              <w:spacing w:after="0" w:line="240" w:lineRule="auto"/>
              <w:rPr>
                <w:lang w:val="ru-RU"/>
              </w:rPr>
            </w:pPr>
          </w:p>
          <w:p w:rsidR="00032CF0" w:rsidRPr="00032CF0" w:rsidRDefault="00032CF0" w:rsidP="00032CF0">
            <w:pPr>
              <w:spacing w:after="0" w:line="240" w:lineRule="auto"/>
              <w:rPr>
                <w:lang w:val="ru-RU"/>
              </w:rPr>
            </w:pPr>
            <w:r w:rsidRPr="00032CF0">
              <w:rPr>
                <w:lang w:val="ru-RU"/>
              </w:rPr>
              <w:t>Й</w:t>
            </w:r>
            <w:r>
              <w:rPr>
                <w:lang w:val="ru-RU"/>
              </w:rPr>
              <w:t xml:space="preserve">озанан таллар </w:t>
            </w:r>
          </w:p>
          <w:p w:rsidR="0039683D" w:rsidRPr="005D3337" w:rsidRDefault="0039683D" w:rsidP="009215E4">
            <w:pPr>
              <w:spacing w:after="0" w:line="240" w:lineRule="auto"/>
              <w:rPr>
                <w:lang w:val="ru-RU"/>
              </w:rPr>
            </w:pPr>
          </w:p>
        </w:tc>
      </w:tr>
      <w:tr w:rsidR="007A263D" w:rsidRPr="007A263D" w:rsidTr="007A263D">
        <w:trPr>
          <w:trHeight w:hRule="exact" w:val="1399"/>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5</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hAnsi="Times New Roman" w:cs="Times New Roman"/>
                <w:sz w:val="24"/>
                <w:szCs w:val="24"/>
                <w:lang w:val="ru-RU"/>
              </w:rPr>
            </w:pPr>
            <w:r w:rsidRPr="0039683D">
              <w:rPr>
                <w:rFonts w:ascii="Times New Roman" w:hAnsi="Times New Roman" w:cs="Times New Roman"/>
                <w:sz w:val="24"/>
                <w:szCs w:val="24"/>
                <w:lang w:val="ru-RU"/>
              </w:rPr>
              <w:t>Элпаш ЙАЬ, ЙУЬ, ЙА,ЙУ</w:t>
            </w:r>
            <w:r>
              <w:rPr>
                <w:rFonts w:ascii="Times New Roman" w:hAnsi="Times New Roman" w:cs="Times New Roman"/>
                <w:sz w:val="24"/>
                <w:szCs w:val="24"/>
                <w:lang w:val="ru-RU"/>
              </w:rPr>
              <w:t xml:space="preserve"> </w:t>
            </w:r>
            <w:r w:rsidRPr="0039683D">
              <w:rPr>
                <w:rFonts w:ascii="Times New Roman" w:hAnsi="Times New Roman" w:cs="Times New Roman"/>
                <w:sz w:val="24"/>
                <w:szCs w:val="24"/>
                <w:lang w:val="ru-RU"/>
              </w:rPr>
              <w:t>юкъадог1у дешнаш</w:t>
            </w:r>
          </w:p>
          <w:p w:rsidR="007A263D" w:rsidRPr="000F0F80" w:rsidRDefault="007A263D" w:rsidP="007A263D">
            <w:pPr>
              <w:spacing w:after="0" w:line="240" w:lineRule="auto"/>
              <w:rPr>
                <w:rFonts w:ascii="Times New Roman" w:hAnsi="Times New Roman" w:cs="Times New Roman"/>
                <w:b/>
                <w:sz w:val="24"/>
                <w:szCs w:val="24"/>
                <w:lang w:val="ru-RU"/>
              </w:rPr>
            </w:pPr>
            <w:r>
              <w:rPr>
                <w:rFonts w:ascii="Times New Roman" w:hAnsi="Times New Roman" w:cs="Times New Roman"/>
                <w:b/>
                <w:sz w:val="24"/>
                <w:szCs w:val="24"/>
                <w:lang w:val="ru-RU"/>
              </w:rPr>
              <w:t xml:space="preserve">Хаарш таллар. </w:t>
            </w:r>
            <w:r w:rsidRPr="000F0F80">
              <w:rPr>
                <w:rFonts w:ascii="Times New Roman" w:hAnsi="Times New Roman" w:cs="Times New Roman"/>
                <w:b/>
                <w:sz w:val="24"/>
                <w:szCs w:val="24"/>
                <w:lang w:val="ru-RU"/>
              </w:rPr>
              <w:t>Схьаяздар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lang w:val="ru-RU"/>
              </w:rPr>
            </w:pPr>
            <w:r w:rsidRPr="00032CF0">
              <w:rPr>
                <w:lang w:val="ru-RU"/>
              </w:rPr>
              <w:t>Барта хаттар</w:t>
            </w:r>
          </w:p>
          <w:p w:rsidR="007A263D" w:rsidRPr="00032CF0" w:rsidRDefault="007A263D" w:rsidP="007A263D">
            <w:pPr>
              <w:spacing w:after="0" w:line="240" w:lineRule="auto"/>
              <w:rPr>
                <w:lang w:val="ru-RU"/>
              </w:rPr>
            </w:pPr>
          </w:p>
          <w:p w:rsidR="007A263D" w:rsidRPr="00032CF0" w:rsidRDefault="007A263D" w:rsidP="007A263D">
            <w:pPr>
              <w:spacing w:after="0" w:line="240" w:lineRule="auto"/>
              <w:rPr>
                <w:lang w:val="ru-RU"/>
              </w:rPr>
            </w:pPr>
            <w:r w:rsidRPr="00032CF0">
              <w:rPr>
                <w:lang w:val="ru-RU"/>
              </w:rPr>
              <w:t>Й</w:t>
            </w:r>
            <w:r>
              <w:rPr>
                <w:lang w:val="ru-RU"/>
              </w:rPr>
              <w:t xml:space="preserve">озанан таллар </w:t>
            </w:r>
          </w:p>
          <w:p w:rsidR="007A263D" w:rsidRDefault="007A263D" w:rsidP="007A263D">
            <w:pPr>
              <w:spacing w:after="0" w:line="240" w:lineRule="auto"/>
              <w:rPr>
                <w:lang w:val="ru-RU"/>
              </w:rPr>
            </w:pPr>
            <w:r>
              <w:rPr>
                <w:lang w:val="ru-RU"/>
              </w:rPr>
              <w:t xml:space="preserve">Талламан </w:t>
            </w:r>
            <w:r w:rsidRPr="007A2E44">
              <w:rPr>
                <w:b/>
                <w:lang w:val="ru-RU"/>
              </w:rPr>
              <w:t>схьаяздар</w:t>
            </w:r>
          </w:p>
        </w:tc>
      </w:tr>
      <w:tr w:rsidR="007A263D" w:rsidRPr="00623166" w:rsidTr="008D59B7">
        <w:trPr>
          <w:trHeight w:hRule="exact" w:val="155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6</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hAnsi="Times New Roman" w:cs="Times New Roman"/>
                <w:sz w:val="24"/>
                <w:szCs w:val="24"/>
                <w:lang w:val="ru-RU"/>
              </w:rPr>
            </w:pPr>
            <w:r w:rsidRPr="0039683D">
              <w:rPr>
                <w:rFonts w:ascii="Times New Roman" w:hAnsi="Times New Roman" w:cs="Times New Roman"/>
                <w:sz w:val="24"/>
                <w:szCs w:val="24"/>
                <w:lang w:val="ru-RU"/>
              </w:rPr>
              <w:t>Элпаш ЙАЬ, ЙУЬ, ЙА,ЙУ</w:t>
            </w:r>
            <w:r>
              <w:rPr>
                <w:rFonts w:ascii="Times New Roman" w:hAnsi="Times New Roman" w:cs="Times New Roman"/>
                <w:sz w:val="24"/>
                <w:szCs w:val="24"/>
                <w:lang w:val="ru-RU"/>
              </w:rPr>
              <w:t xml:space="preserve"> </w:t>
            </w:r>
            <w:r w:rsidRPr="0039683D">
              <w:rPr>
                <w:rFonts w:ascii="Times New Roman" w:hAnsi="Times New Roman" w:cs="Times New Roman"/>
                <w:sz w:val="24"/>
                <w:szCs w:val="24"/>
                <w:lang w:val="ru-RU"/>
              </w:rPr>
              <w:t>юкъадог1у дешнаш</w:t>
            </w:r>
          </w:p>
          <w:p w:rsidR="007A263D" w:rsidRPr="000F0F80" w:rsidRDefault="007A263D" w:rsidP="007A263D">
            <w:pPr>
              <w:spacing w:after="0" w:line="240" w:lineRule="auto"/>
              <w:rPr>
                <w:rFonts w:ascii="Times New Roman" w:hAnsi="Times New Roman" w:cs="Times New Roman"/>
                <w:b/>
                <w:sz w:val="24"/>
                <w:szCs w:val="24"/>
                <w:lang w:val="ru-RU"/>
              </w:rPr>
            </w:pPr>
            <w:r>
              <w:rPr>
                <w:rFonts w:ascii="Times New Roman" w:hAnsi="Times New Roman" w:cs="Times New Roman"/>
                <w:b/>
                <w:sz w:val="24"/>
                <w:szCs w:val="24"/>
                <w:lang w:val="ru-RU"/>
              </w:rPr>
              <w:t xml:space="preserve">Хаарш таллар. </w:t>
            </w:r>
            <w:r w:rsidRPr="000F0F80">
              <w:rPr>
                <w:rFonts w:ascii="Times New Roman" w:hAnsi="Times New Roman" w:cs="Times New Roman"/>
                <w:b/>
                <w:sz w:val="24"/>
                <w:szCs w:val="24"/>
                <w:lang w:val="ru-RU"/>
              </w:rPr>
              <w:t>Схьаяздар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lang w:val="ru-RU"/>
              </w:rPr>
            </w:pPr>
            <w:r w:rsidRPr="00032CF0">
              <w:rPr>
                <w:lang w:val="ru-RU"/>
              </w:rPr>
              <w:t>Барта хаттар</w:t>
            </w:r>
          </w:p>
          <w:p w:rsidR="007A263D" w:rsidRPr="00032CF0" w:rsidRDefault="007A263D" w:rsidP="007A263D">
            <w:pPr>
              <w:spacing w:after="0" w:line="240" w:lineRule="auto"/>
              <w:rPr>
                <w:lang w:val="ru-RU"/>
              </w:rPr>
            </w:pPr>
          </w:p>
          <w:p w:rsidR="007A263D" w:rsidRPr="00032CF0" w:rsidRDefault="007A263D" w:rsidP="007A263D">
            <w:pPr>
              <w:spacing w:after="0" w:line="240" w:lineRule="auto"/>
              <w:rPr>
                <w:lang w:val="ru-RU"/>
              </w:rPr>
            </w:pPr>
            <w:r w:rsidRPr="00032CF0">
              <w:rPr>
                <w:lang w:val="ru-RU"/>
              </w:rPr>
              <w:t>Й</w:t>
            </w:r>
            <w:r>
              <w:rPr>
                <w:lang w:val="ru-RU"/>
              </w:rPr>
              <w:t xml:space="preserve">озанан таллар </w:t>
            </w:r>
          </w:p>
          <w:p w:rsidR="007A263D" w:rsidRDefault="007A263D" w:rsidP="007A263D">
            <w:pPr>
              <w:spacing w:after="0" w:line="240" w:lineRule="auto"/>
              <w:rPr>
                <w:lang w:val="ru-RU"/>
              </w:rPr>
            </w:pPr>
            <w:r>
              <w:rPr>
                <w:lang w:val="ru-RU"/>
              </w:rPr>
              <w:t xml:space="preserve">Талламан </w:t>
            </w:r>
            <w:r w:rsidRPr="007A2E44">
              <w:rPr>
                <w:b/>
                <w:lang w:val="ru-RU"/>
              </w:rPr>
              <w:t>схьаяздар</w:t>
            </w:r>
          </w:p>
        </w:tc>
      </w:tr>
      <w:tr w:rsidR="007A263D" w:rsidRPr="00623166" w:rsidTr="008D59B7">
        <w:trPr>
          <w:trHeight w:hRule="exact" w:val="126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w:t>
            </w:r>
          </w:p>
        </w:tc>
        <w:tc>
          <w:tcPr>
            <w:tcW w:w="2894" w:type="dxa"/>
            <w:tcBorders>
              <w:top w:val="single" w:sz="4" w:space="0" w:color="000000"/>
              <w:left w:val="single" w:sz="4" w:space="0" w:color="000000"/>
              <w:bottom w:val="single" w:sz="4" w:space="0" w:color="000000"/>
              <w:right w:val="single" w:sz="4" w:space="0" w:color="000000"/>
            </w:tcBorders>
          </w:tcPr>
          <w:p w:rsidR="007A263D" w:rsidRPr="000F0F80" w:rsidRDefault="007A263D" w:rsidP="007A263D">
            <w:pPr>
              <w:spacing w:after="0" w:line="240" w:lineRule="auto"/>
              <w:rPr>
                <w:rFonts w:ascii="Times New Roman" w:hAnsi="Times New Roman" w:cs="Times New Roman"/>
                <w:sz w:val="24"/>
                <w:szCs w:val="24"/>
                <w:lang w:val="ru-RU"/>
              </w:rPr>
            </w:pPr>
            <w:r w:rsidRPr="0039683D">
              <w:rPr>
                <w:rFonts w:ascii="Times New Roman" w:hAnsi="Times New Roman" w:cs="Times New Roman"/>
                <w:sz w:val="24"/>
                <w:szCs w:val="24"/>
                <w:lang w:val="ru-RU"/>
              </w:rPr>
              <w:t>Мукъаза а</w:t>
            </w:r>
            <w:r>
              <w:rPr>
                <w:rFonts w:ascii="Times New Roman" w:hAnsi="Times New Roman" w:cs="Times New Roman"/>
                <w:sz w:val="24"/>
                <w:szCs w:val="24"/>
                <w:lang w:val="ru-RU"/>
              </w:rPr>
              <w:t>ьзнаш а, уьш элпашца билгалдар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42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М</w:t>
            </w:r>
            <w:r w:rsidRPr="00240664">
              <w:rPr>
                <w:rFonts w:ascii="Times New Roman" w:hAnsi="Times New Roman" w:cs="Times New Roman"/>
                <w:sz w:val="24"/>
                <w:szCs w:val="24"/>
                <w:lang w:val="ru-RU"/>
              </w:rPr>
              <w:t>укъа – мукъаза; зевне – къора мукъазнаш.</w:t>
            </w:r>
          </w:p>
          <w:p w:rsidR="007A263D" w:rsidRDefault="007A263D" w:rsidP="007A263D">
            <w:pPr>
              <w:spacing w:after="0" w:line="240" w:lineRule="auto"/>
              <w:rPr>
                <w:rFonts w:ascii="Times New Roman" w:hAnsi="Times New Roman" w:cs="Times New Roman"/>
                <w:sz w:val="24"/>
                <w:szCs w:val="24"/>
                <w:lang w:val="ru-RU"/>
              </w:rPr>
            </w:pPr>
          </w:p>
          <w:p w:rsidR="007A263D" w:rsidRPr="0039683D" w:rsidRDefault="007A263D" w:rsidP="007A263D">
            <w:pPr>
              <w:spacing w:after="0" w:line="240" w:lineRule="auto"/>
              <w:rPr>
                <w:rFonts w:ascii="Times New Roman" w:hAnsi="Times New Roman" w:cs="Times New Roman"/>
                <w:sz w:val="24"/>
                <w:szCs w:val="24"/>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282"/>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w:t>
            </w:r>
          </w:p>
        </w:tc>
        <w:tc>
          <w:tcPr>
            <w:tcW w:w="2894" w:type="dxa"/>
            <w:tcBorders>
              <w:top w:val="single" w:sz="4" w:space="0" w:color="000000"/>
              <w:left w:val="single" w:sz="4" w:space="0" w:color="000000"/>
              <w:bottom w:val="single" w:sz="4" w:space="0" w:color="000000"/>
              <w:right w:val="single" w:sz="4" w:space="0" w:color="000000"/>
            </w:tcBorders>
          </w:tcPr>
          <w:p w:rsidR="007A263D" w:rsidRPr="0039683D" w:rsidRDefault="007A263D" w:rsidP="007A263D">
            <w:pPr>
              <w:spacing w:after="0" w:line="240" w:lineRule="auto"/>
              <w:rPr>
                <w:rFonts w:ascii="Times New Roman" w:hAnsi="Times New Roman" w:cs="Times New Roman"/>
                <w:sz w:val="24"/>
                <w:szCs w:val="24"/>
                <w:lang w:val="ru-RU"/>
              </w:rPr>
            </w:pPr>
            <w:r w:rsidRPr="0039683D">
              <w:rPr>
                <w:rFonts w:ascii="Times New Roman" w:hAnsi="Times New Roman" w:cs="Times New Roman"/>
                <w:sz w:val="24"/>
                <w:szCs w:val="24"/>
                <w:lang w:val="ru-RU"/>
              </w:rPr>
              <w:t>Мукъаза аз а, элп а 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280"/>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10</w:t>
            </w:r>
          </w:p>
        </w:tc>
        <w:tc>
          <w:tcPr>
            <w:tcW w:w="2894" w:type="dxa"/>
            <w:tcBorders>
              <w:top w:val="single" w:sz="4" w:space="0" w:color="000000"/>
              <w:left w:val="single" w:sz="4" w:space="0" w:color="000000"/>
              <w:bottom w:val="single" w:sz="4" w:space="0" w:color="000000"/>
              <w:right w:val="single" w:sz="4" w:space="0" w:color="000000"/>
            </w:tcBorders>
          </w:tcPr>
          <w:p w:rsidR="007A263D" w:rsidRPr="0039683D" w:rsidRDefault="007A263D" w:rsidP="007A263D">
            <w:pPr>
              <w:spacing w:after="0" w:line="240" w:lineRule="auto"/>
              <w:rPr>
                <w:rFonts w:ascii="Times New Roman" w:hAnsi="Times New Roman" w:cs="Times New Roman"/>
                <w:sz w:val="24"/>
                <w:szCs w:val="24"/>
                <w:lang w:val="ru-RU"/>
              </w:rPr>
            </w:pPr>
            <w:r w:rsidRPr="00A114B5">
              <w:rPr>
                <w:rFonts w:ascii="Times New Roman" w:eastAsia="Calibri" w:hAnsi="Times New Roman" w:cs="Times New Roman"/>
                <w:sz w:val="24"/>
                <w:szCs w:val="24"/>
                <w:lang w:val="ru-RU"/>
              </w:rPr>
              <w:t xml:space="preserve">Нохчийн меттан ша-тайпа мукъаза фонемаш </w:t>
            </w:r>
            <w:r w:rsidRPr="00A114B5">
              <w:rPr>
                <w:rFonts w:ascii="Times New Roman" w:eastAsia="Calibri" w:hAnsi="Times New Roman" w:cs="Times New Roman"/>
                <w:i/>
                <w:sz w:val="24"/>
                <w:szCs w:val="24"/>
                <w:lang w:val="ru-RU"/>
              </w:rPr>
              <w:t>(гӀ, кӀ, къ, кх, пӀ, тӀ, хӀ, хь, цӀ, чӀ, Ӏ)</w:t>
            </w:r>
            <w:r w:rsidRPr="00A114B5">
              <w:rPr>
                <w:rFonts w:ascii="Times New Roman" w:eastAsia="Calibri" w:hAnsi="Times New Roman" w:cs="Times New Roman"/>
                <w:iCs/>
                <w:sz w:val="24"/>
                <w:szCs w:val="24"/>
                <w:lang w:val="ru-RU"/>
              </w:rPr>
              <w:t xml:space="preserve"> а</w:t>
            </w:r>
            <w:r w:rsidRPr="00A114B5">
              <w:rPr>
                <w:rFonts w:ascii="Times New Roman" w:eastAsia="Calibri" w:hAnsi="Times New Roman" w:cs="Times New Roman"/>
                <w:i/>
                <w:sz w:val="24"/>
                <w:szCs w:val="24"/>
                <w:lang w:val="ru-RU"/>
              </w:rPr>
              <w:t xml:space="preserve">, </w:t>
            </w:r>
            <w:r w:rsidRPr="00A114B5">
              <w:rPr>
                <w:rFonts w:ascii="Times New Roman" w:eastAsia="Calibri" w:hAnsi="Times New Roman" w:cs="Times New Roman"/>
                <w:sz w:val="24"/>
                <w:szCs w:val="24"/>
                <w:lang w:val="ru-RU"/>
              </w:rPr>
              <w:t>уьш элпашца билгалйар 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Pr="008D206C" w:rsidRDefault="007A263D" w:rsidP="007A263D">
            <w:pPr>
              <w:spacing w:after="0" w:line="240" w:lineRule="auto"/>
              <w:rPr>
                <w:rFonts w:ascii="Times New Roman" w:eastAsia="Calibri" w:hAnsi="Times New Roman" w:cs="Times New Roman"/>
                <w:sz w:val="24"/>
                <w:szCs w:val="24"/>
                <w:lang w:val="ru-RU"/>
              </w:rPr>
            </w:pPr>
          </w:p>
        </w:tc>
      </w:tr>
      <w:tr w:rsidR="007A263D" w:rsidRPr="00623166" w:rsidTr="008D59B7">
        <w:trPr>
          <w:trHeight w:hRule="exact" w:val="1255"/>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11</w:t>
            </w:r>
          </w:p>
        </w:tc>
        <w:tc>
          <w:tcPr>
            <w:tcW w:w="2894" w:type="dxa"/>
            <w:tcBorders>
              <w:top w:val="single" w:sz="4" w:space="0" w:color="000000"/>
              <w:left w:val="single" w:sz="4" w:space="0" w:color="000000"/>
              <w:bottom w:val="single" w:sz="4" w:space="0" w:color="000000"/>
              <w:right w:val="single" w:sz="4" w:space="0" w:color="000000"/>
            </w:tcBorders>
          </w:tcPr>
          <w:p w:rsidR="007A263D" w:rsidRPr="0039683D" w:rsidRDefault="007A263D" w:rsidP="007A263D">
            <w:pPr>
              <w:spacing w:after="0" w:line="240" w:lineRule="auto"/>
              <w:rPr>
                <w:rFonts w:ascii="Times New Roman" w:hAnsi="Times New Roman" w:cs="Times New Roman"/>
                <w:sz w:val="24"/>
                <w:szCs w:val="24"/>
                <w:lang w:val="ru-RU"/>
              </w:rPr>
            </w:pPr>
            <w:r w:rsidRPr="00D76081">
              <w:rPr>
                <w:rFonts w:ascii="Times New Roman" w:eastAsia="Calibri" w:hAnsi="Times New Roman" w:cs="Times New Roman"/>
                <w:sz w:val="24"/>
                <w:szCs w:val="24"/>
                <w:lang w:val="ru-RU"/>
              </w:rPr>
              <w:t xml:space="preserve">Шеконца </w:t>
            </w:r>
            <w:r w:rsidRPr="00D76081">
              <w:rPr>
                <w:rFonts w:ascii="Times New Roman" w:eastAsia="Calibri" w:hAnsi="Times New Roman" w:cs="Times New Roman"/>
                <w:i/>
                <w:sz w:val="24"/>
                <w:szCs w:val="24"/>
                <w:lang w:val="ru-RU"/>
              </w:rPr>
              <w:t xml:space="preserve">[оьв], [ой], [эв] </w:t>
            </w:r>
            <w:r w:rsidRPr="00D76081">
              <w:rPr>
                <w:rFonts w:ascii="Times New Roman" w:eastAsia="Calibri" w:hAnsi="Times New Roman" w:cs="Times New Roman"/>
                <w:iCs/>
                <w:sz w:val="24"/>
                <w:szCs w:val="24"/>
                <w:lang w:val="ru-RU"/>
              </w:rPr>
              <w:t>хеза дешнаш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8D59B7" w:rsidTr="00D76081">
        <w:trPr>
          <w:trHeight w:hRule="exact" w:val="126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lastRenderedPageBreak/>
              <w:t>12</w:t>
            </w:r>
          </w:p>
        </w:tc>
        <w:tc>
          <w:tcPr>
            <w:tcW w:w="2894" w:type="dxa"/>
            <w:tcBorders>
              <w:top w:val="single" w:sz="4" w:space="0" w:color="000000"/>
              <w:left w:val="single" w:sz="4" w:space="0" w:color="000000"/>
              <w:bottom w:val="single" w:sz="4" w:space="0" w:color="000000"/>
              <w:right w:val="single" w:sz="4" w:space="0" w:color="000000"/>
            </w:tcBorders>
          </w:tcPr>
          <w:p w:rsidR="007A263D" w:rsidRPr="00D76081" w:rsidRDefault="007A263D" w:rsidP="007A263D">
            <w:pPr>
              <w:spacing w:after="0" w:line="240" w:lineRule="auto"/>
              <w:rPr>
                <w:rFonts w:ascii="Times New Roman" w:hAnsi="Times New Roman" w:cs="Times New Roman"/>
                <w:sz w:val="24"/>
                <w:szCs w:val="24"/>
                <w:lang w:val="ru-RU"/>
              </w:rPr>
            </w:pPr>
            <w:r w:rsidRPr="00D76081">
              <w:rPr>
                <w:rFonts w:ascii="Times New Roman" w:hAnsi="Times New Roman" w:cs="Times New Roman"/>
                <w:sz w:val="24"/>
                <w:szCs w:val="24"/>
                <w:lang w:val="ru-RU"/>
              </w:rPr>
              <w:t>О,оь,и элпашна хьалха й яздар</w:t>
            </w:r>
          </w:p>
          <w:p w:rsidR="007A263D" w:rsidRPr="00D14834" w:rsidRDefault="007A263D" w:rsidP="007A263D">
            <w:pPr>
              <w:spacing w:after="0" w:line="240" w:lineRule="auto"/>
              <w:rPr>
                <w:rFonts w:ascii="Times New Roman" w:hAnsi="Times New Roman" w:cs="Times New Roman"/>
                <w:b/>
                <w:sz w:val="24"/>
                <w:szCs w:val="24"/>
                <w:lang w:val="ru-RU"/>
              </w:rPr>
            </w:pPr>
            <w:r w:rsidRPr="00D14834">
              <w:rPr>
                <w:rFonts w:ascii="Times New Roman" w:hAnsi="Times New Roman" w:cs="Times New Roman"/>
                <w:b/>
                <w:sz w:val="24"/>
                <w:szCs w:val="24"/>
                <w:lang w:val="ru-RU"/>
              </w:rPr>
              <w:t>Къамел кхиор. Суьрта т1ехь сочинени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Сочинени</w:t>
            </w:r>
          </w:p>
          <w:p w:rsidR="007A263D" w:rsidRDefault="007A263D" w:rsidP="007A263D">
            <w:pPr>
              <w:spacing w:after="0" w:line="240" w:lineRule="auto"/>
              <w:rPr>
                <w:lang w:val="ru-RU"/>
              </w:rPr>
            </w:pPr>
          </w:p>
        </w:tc>
      </w:tr>
      <w:tr w:rsidR="007A263D" w:rsidRPr="00623166" w:rsidTr="00D76081">
        <w:trPr>
          <w:trHeight w:hRule="exact" w:val="1399"/>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13</w:t>
            </w:r>
          </w:p>
        </w:tc>
        <w:tc>
          <w:tcPr>
            <w:tcW w:w="2894" w:type="dxa"/>
            <w:tcBorders>
              <w:top w:val="single" w:sz="4" w:space="0" w:color="000000"/>
              <w:left w:val="single" w:sz="4" w:space="0" w:color="000000"/>
              <w:bottom w:val="single" w:sz="4" w:space="0" w:color="000000"/>
              <w:right w:val="single" w:sz="4" w:space="0" w:color="000000"/>
            </w:tcBorders>
          </w:tcPr>
          <w:p w:rsidR="007A263D" w:rsidRPr="00D14834" w:rsidRDefault="007A263D" w:rsidP="007A263D">
            <w:pPr>
              <w:spacing w:after="0" w:line="240" w:lineRule="auto"/>
              <w:rPr>
                <w:rFonts w:ascii="Times New Roman" w:hAnsi="Times New Roman" w:cs="Times New Roman"/>
                <w:b/>
                <w:sz w:val="24"/>
                <w:szCs w:val="24"/>
                <w:lang w:val="ru-RU"/>
              </w:rPr>
            </w:pPr>
            <w:r w:rsidRPr="00614641">
              <w:rPr>
                <w:rFonts w:ascii="Times New Roman" w:eastAsia="Calibri" w:hAnsi="Times New Roman" w:cs="Times New Roman"/>
                <w:sz w:val="24"/>
                <w:szCs w:val="24"/>
                <w:lang w:val="ru-RU"/>
              </w:rPr>
              <w:t>Дешнаш</w:t>
            </w:r>
            <w:r w:rsidRPr="004C2846">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дешдакъошка</w:t>
            </w:r>
            <w:r w:rsidRPr="004C2846">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декъар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Default="007A263D" w:rsidP="007A263D">
            <w:pPr>
              <w:spacing w:after="0" w:line="240" w:lineRule="auto"/>
              <w:rPr>
                <w:lang w:val="ru-RU"/>
              </w:rPr>
            </w:pPr>
          </w:p>
        </w:tc>
      </w:tr>
      <w:tr w:rsidR="007A263D" w:rsidRPr="00623166" w:rsidTr="008D59B7">
        <w:trPr>
          <w:trHeight w:hRule="exact" w:val="1584"/>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14</w:t>
            </w:r>
          </w:p>
        </w:tc>
        <w:tc>
          <w:tcPr>
            <w:tcW w:w="2894" w:type="dxa"/>
            <w:tcBorders>
              <w:top w:val="single" w:sz="4" w:space="0" w:color="000000"/>
              <w:left w:val="single" w:sz="4" w:space="0" w:color="000000"/>
              <w:bottom w:val="single" w:sz="4" w:space="0" w:color="000000"/>
              <w:right w:val="single" w:sz="4" w:space="0" w:color="000000"/>
            </w:tcBorders>
          </w:tcPr>
          <w:p w:rsidR="007A263D" w:rsidRPr="0039683D" w:rsidRDefault="007A263D" w:rsidP="007A263D">
            <w:pPr>
              <w:spacing w:after="0" w:line="240" w:lineRule="auto"/>
              <w:rPr>
                <w:rFonts w:ascii="Times New Roman" w:hAnsi="Times New Roman" w:cs="Times New Roman"/>
                <w:sz w:val="24"/>
                <w:szCs w:val="24"/>
                <w:lang w:val="ru-RU"/>
              </w:rPr>
            </w:pPr>
            <w:r w:rsidRPr="0039683D">
              <w:rPr>
                <w:rFonts w:ascii="Times New Roman" w:hAnsi="Times New Roman" w:cs="Times New Roman"/>
                <w:sz w:val="24"/>
                <w:szCs w:val="24"/>
                <w:lang w:val="ru-RU"/>
              </w:rPr>
              <w:t>Нохчийн абат я алфавит Дешнаш алфавитан рог1аллехь д1анисдар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480AE8" w:rsidTr="008D59B7">
        <w:trPr>
          <w:trHeight w:hRule="exact" w:val="997"/>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15</w:t>
            </w:r>
          </w:p>
        </w:tc>
        <w:tc>
          <w:tcPr>
            <w:tcW w:w="2894" w:type="dxa"/>
            <w:tcBorders>
              <w:top w:val="single" w:sz="4" w:space="0" w:color="000000"/>
              <w:left w:val="single" w:sz="4" w:space="0" w:color="000000"/>
              <w:bottom w:val="single" w:sz="4" w:space="0" w:color="000000"/>
              <w:right w:val="single" w:sz="4" w:space="0" w:color="000000"/>
            </w:tcBorders>
          </w:tcPr>
          <w:p w:rsidR="007A263D" w:rsidRPr="00D14834" w:rsidRDefault="007A263D" w:rsidP="007A263D">
            <w:pPr>
              <w:spacing w:after="0" w:line="240" w:lineRule="auto"/>
              <w:rPr>
                <w:rFonts w:ascii="Times New Roman" w:hAnsi="Times New Roman" w:cs="Times New Roman"/>
                <w:b/>
                <w:sz w:val="24"/>
                <w:szCs w:val="24"/>
                <w:lang w:val="ru-RU"/>
              </w:rPr>
            </w:pPr>
            <w:r w:rsidRPr="00D14834">
              <w:rPr>
                <w:rFonts w:ascii="Times New Roman" w:hAnsi="Times New Roman" w:cs="Times New Roman"/>
                <w:b/>
                <w:sz w:val="24"/>
                <w:szCs w:val="24"/>
                <w:lang w:val="ru-RU"/>
              </w:rPr>
              <w:t>Талламан диктант. «Аьзнаш а, элпаш 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Pr>
                <w:lang w:val="ru-RU"/>
              </w:rPr>
              <w:t>Диктант</w:t>
            </w:r>
          </w:p>
        </w:tc>
      </w:tr>
      <w:tr w:rsidR="007A263D" w:rsidRPr="00623166" w:rsidTr="009215E4">
        <w:trPr>
          <w:trHeight w:hRule="exact" w:val="1568"/>
        </w:trPr>
        <w:tc>
          <w:tcPr>
            <w:tcW w:w="576" w:type="dxa"/>
            <w:tcBorders>
              <w:top w:val="single" w:sz="4" w:space="0" w:color="000000"/>
              <w:left w:val="single" w:sz="4" w:space="0" w:color="000000"/>
              <w:bottom w:val="single" w:sz="4" w:space="0" w:color="000000"/>
              <w:right w:val="single" w:sz="4" w:space="0" w:color="000000"/>
            </w:tcBorders>
          </w:tcPr>
          <w:p w:rsidR="007A263D" w:rsidRPr="00193AC7" w:rsidRDefault="007A263D" w:rsidP="007A263D">
            <w:pPr>
              <w:rPr>
                <w:lang w:val="ru-RU"/>
              </w:rPr>
            </w:pPr>
            <w:r>
              <w:rPr>
                <w:lang w:val="ru-RU"/>
              </w:rPr>
              <w:t>16</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Дош декаран а, маьӀнин а цхьаалла санна.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568"/>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rPr>
                <w:lang w:val="ru-RU"/>
              </w:rPr>
            </w:pPr>
            <w:r>
              <w:rPr>
                <w:lang w:val="ru-RU"/>
              </w:rPr>
              <w:t>17</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Дош декаран а, маьӀнин а цхьаалла санна.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40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18</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Дешан лексикин маьӀна (йукъара кхетам).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p w:rsidR="007A263D" w:rsidRPr="008D206C" w:rsidRDefault="007A263D" w:rsidP="007A263D">
            <w:pPr>
              <w:spacing w:after="0" w:line="240" w:lineRule="auto"/>
              <w:jc w:val="center"/>
              <w:rPr>
                <w:rFonts w:ascii="Times New Roman" w:eastAsia="Times New Roman" w:hAnsi="Times New Roman"/>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28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19</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 xml:space="preserve">Текстехула дешан маьӀна билгалдаккхар йа дошаман гӀоьнца маьӀна нисдар.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281"/>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20</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 xml:space="preserve">Текстехула дешан маьӀна билгалдаккхар йа дошаман гӀоьнца маьӀна нисдар.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281"/>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21</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 xml:space="preserve">Текстехула дешан маьӀна билгалдаккхар йа дошаман гӀоьнца маьӀна нисдар.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Default="007A263D" w:rsidP="007A263D">
            <w:pPr>
              <w:spacing w:after="0" w:line="240" w:lineRule="auto"/>
              <w:rPr>
                <w:lang w:val="ru-RU"/>
              </w:rPr>
            </w:pPr>
          </w:p>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480AE8" w:rsidTr="008D59B7">
        <w:trPr>
          <w:trHeight w:hRule="exact" w:val="170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22</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sidRPr="00D8017E">
              <w:rPr>
                <w:lang w:val="ru-RU"/>
              </w:rPr>
              <w:t>Цхьана</w:t>
            </w:r>
            <w:r>
              <w:rPr>
                <w:lang w:val="ru-RU"/>
              </w:rPr>
              <w:t xml:space="preserve"> </w:t>
            </w:r>
            <w:r w:rsidRPr="00D8017E">
              <w:rPr>
                <w:lang w:val="ru-RU"/>
              </w:rPr>
              <w:t>маьӀнийн а, дукха</w:t>
            </w:r>
            <w:r>
              <w:rPr>
                <w:lang w:val="ru-RU"/>
              </w:rPr>
              <w:t xml:space="preserve"> </w:t>
            </w:r>
            <w:r w:rsidRPr="00D8017E">
              <w:rPr>
                <w:lang w:val="ru-RU"/>
              </w:rPr>
              <w:t>маьӀнийн а дешнаш (атта дешнаш, тергам).</w:t>
            </w:r>
          </w:p>
          <w:p w:rsidR="007A263D" w:rsidRPr="00D14834" w:rsidRDefault="007A263D" w:rsidP="007A263D">
            <w:pPr>
              <w:rPr>
                <w:b/>
                <w:lang w:val="ru-RU"/>
              </w:rPr>
            </w:pPr>
            <w:r w:rsidRPr="00D14834">
              <w:rPr>
                <w:b/>
                <w:lang w:val="ru-RU"/>
              </w:rPr>
              <w:t>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Pr="007A2E44" w:rsidRDefault="007A263D" w:rsidP="007A263D">
            <w:pPr>
              <w:spacing w:after="0" w:line="240" w:lineRule="auto"/>
              <w:rPr>
                <w:b/>
                <w:lang w:val="ru-RU"/>
              </w:rPr>
            </w:pPr>
            <w:r w:rsidRPr="007A2E44">
              <w:rPr>
                <w:b/>
                <w:lang w:val="ru-RU"/>
              </w:rPr>
              <w:t>Диктант</w:t>
            </w:r>
          </w:p>
        </w:tc>
      </w:tr>
      <w:tr w:rsidR="007A263D" w:rsidRPr="00480AE8" w:rsidTr="008D59B7">
        <w:trPr>
          <w:trHeight w:hRule="exact" w:val="1708"/>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lastRenderedPageBreak/>
              <w:t>23</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sidRPr="00D8017E">
              <w:rPr>
                <w:lang w:val="ru-RU"/>
              </w:rPr>
              <w:t>Цхьана</w:t>
            </w:r>
            <w:r>
              <w:rPr>
                <w:lang w:val="ru-RU"/>
              </w:rPr>
              <w:t xml:space="preserve"> </w:t>
            </w:r>
            <w:r w:rsidRPr="00D8017E">
              <w:rPr>
                <w:lang w:val="ru-RU"/>
              </w:rPr>
              <w:t>маьӀнийн а, дукха</w:t>
            </w:r>
            <w:r>
              <w:rPr>
                <w:lang w:val="ru-RU"/>
              </w:rPr>
              <w:t xml:space="preserve"> </w:t>
            </w:r>
            <w:r w:rsidRPr="00D8017E">
              <w:rPr>
                <w:lang w:val="ru-RU"/>
              </w:rPr>
              <w:t>маьӀнийн а дешнаш (атта дешнаш, тергам).</w:t>
            </w:r>
          </w:p>
          <w:p w:rsidR="007A263D" w:rsidRPr="00D14834" w:rsidRDefault="007A263D" w:rsidP="007A263D">
            <w:pPr>
              <w:rPr>
                <w:b/>
                <w:lang w:val="ru-RU"/>
              </w:rPr>
            </w:pPr>
            <w:r w:rsidRPr="00D14834">
              <w:rPr>
                <w:b/>
                <w:lang w:val="ru-RU"/>
              </w:rPr>
              <w:t>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Pr="007A2E44" w:rsidRDefault="007A263D" w:rsidP="007A263D">
            <w:pPr>
              <w:spacing w:after="0" w:line="240" w:lineRule="auto"/>
              <w:rPr>
                <w:b/>
                <w:lang w:val="ru-RU"/>
              </w:rPr>
            </w:pPr>
            <w:r w:rsidRPr="007A2E44">
              <w:rPr>
                <w:b/>
                <w:lang w:val="ru-RU"/>
              </w:rPr>
              <w:t>Диктант</w:t>
            </w:r>
          </w:p>
        </w:tc>
      </w:tr>
      <w:tr w:rsidR="007A263D" w:rsidRPr="00480AE8" w:rsidTr="008D59B7">
        <w:trPr>
          <w:trHeight w:hRule="exact" w:val="1708"/>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24</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sidRPr="00D8017E">
              <w:rPr>
                <w:lang w:val="ru-RU"/>
              </w:rPr>
              <w:t>Цхьана</w:t>
            </w:r>
            <w:r>
              <w:rPr>
                <w:lang w:val="ru-RU"/>
              </w:rPr>
              <w:t xml:space="preserve"> </w:t>
            </w:r>
            <w:r w:rsidRPr="00D8017E">
              <w:rPr>
                <w:lang w:val="ru-RU"/>
              </w:rPr>
              <w:t>маьӀнийн а, дукха</w:t>
            </w:r>
            <w:r>
              <w:rPr>
                <w:lang w:val="ru-RU"/>
              </w:rPr>
              <w:t xml:space="preserve"> </w:t>
            </w:r>
            <w:r w:rsidRPr="00D8017E">
              <w:rPr>
                <w:lang w:val="ru-RU"/>
              </w:rPr>
              <w:t>маьӀнийн а дешнаш (атта дешнаш, тергам).</w:t>
            </w:r>
          </w:p>
          <w:p w:rsidR="007A263D" w:rsidRPr="00D14834" w:rsidRDefault="007A263D" w:rsidP="007A263D">
            <w:pPr>
              <w:rPr>
                <w:b/>
                <w:lang w:val="ru-RU"/>
              </w:rPr>
            </w:pPr>
            <w:r w:rsidRPr="00D14834">
              <w:rPr>
                <w:b/>
                <w:lang w:val="ru-RU"/>
              </w:rPr>
              <w:t>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Pr="007A2E44" w:rsidRDefault="007A263D" w:rsidP="007A263D">
            <w:pPr>
              <w:spacing w:after="0" w:line="240" w:lineRule="auto"/>
              <w:rPr>
                <w:b/>
                <w:lang w:val="ru-RU"/>
              </w:rPr>
            </w:pPr>
            <w:r w:rsidRPr="007A2E44">
              <w:rPr>
                <w:b/>
                <w:lang w:val="ru-RU"/>
              </w:rPr>
              <w:t>Диктант</w:t>
            </w:r>
          </w:p>
        </w:tc>
      </w:tr>
      <w:tr w:rsidR="007A263D" w:rsidRPr="00623166" w:rsidTr="008D59B7">
        <w:trPr>
          <w:trHeight w:hRule="exact" w:val="126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25</w:t>
            </w:r>
          </w:p>
        </w:tc>
        <w:tc>
          <w:tcPr>
            <w:tcW w:w="2894" w:type="dxa"/>
            <w:tcBorders>
              <w:top w:val="single" w:sz="4" w:space="0" w:color="000000"/>
              <w:left w:val="single" w:sz="4" w:space="0" w:color="000000"/>
              <w:bottom w:val="single" w:sz="4" w:space="0" w:color="000000"/>
              <w:right w:val="single" w:sz="4" w:space="0" w:color="000000"/>
            </w:tcBorders>
          </w:tcPr>
          <w:p w:rsidR="007A263D" w:rsidRPr="00D8017E" w:rsidRDefault="007A263D" w:rsidP="007A263D">
            <w:pPr>
              <w:spacing w:after="0" w:line="240" w:lineRule="auto"/>
              <w:rPr>
                <w:lang w:val="ru-RU"/>
              </w:rPr>
            </w:pPr>
            <w:r w:rsidRPr="00D8017E">
              <w:rPr>
                <w:rFonts w:ascii="Times New Roman" w:eastAsia="Calibri" w:hAnsi="Times New Roman" w:cs="Times New Roman"/>
                <w:sz w:val="24"/>
                <w:szCs w:val="24"/>
                <w:lang w:val="ru-RU"/>
              </w:rPr>
              <w:t>Къамелехь синонимех а, антонимех а пайдаэцарна тӀехь тергам.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268"/>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26</w:t>
            </w:r>
          </w:p>
        </w:tc>
        <w:tc>
          <w:tcPr>
            <w:tcW w:w="2894" w:type="dxa"/>
            <w:tcBorders>
              <w:top w:val="single" w:sz="4" w:space="0" w:color="000000"/>
              <w:left w:val="single" w:sz="4" w:space="0" w:color="000000"/>
              <w:bottom w:val="single" w:sz="4" w:space="0" w:color="000000"/>
              <w:right w:val="single" w:sz="4" w:space="0" w:color="000000"/>
            </w:tcBorders>
          </w:tcPr>
          <w:p w:rsidR="007A263D" w:rsidRPr="00D8017E" w:rsidRDefault="007A263D" w:rsidP="007A263D">
            <w:pPr>
              <w:spacing w:after="0" w:line="240" w:lineRule="auto"/>
              <w:rPr>
                <w:lang w:val="ru-RU"/>
              </w:rPr>
            </w:pPr>
            <w:r w:rsidRPr="00D8017E">
              <w:rPr>
                <w:rFonts w:ascii="Times New Roman" w:eastAsia="Calibri" w:hAnsi="Times New Roman" w:cs="Times New Roman"/>
                <w:sz w:val="24"/>
                <w:szCs w:val="24"/>
                <w:lang w:val="ru-RU"/>
              </w:rPr>
              <w:t>Къамелехь синонимех а, антонимех а пайдаэцарна тӀехь тергам.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268"/>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27</w:t>
            </w:r>
          </w:p>
        </w:tc>
        <w:tc>
          <w:tcPr>
            <w:tcW w:w="2894" w:type="dxa"/>
            <w:tcBorders>
              <w:top w:val="single" w:sz="4" w:space="0" w:color="000000"/>
              <w:left w:val="single" w:sz="4" w:space="0" w:color="000000"/>
              <w:bottom w:val="single" w:sz="4" w:space="0" w:color="000000"/>
              <w:right w:val="single" w:sz="4" w:space="0" w:color="000000"/>
            </w:tcBorders>
          </w:tcPr>
          <w:p w:rsidR="007A263D" w:rsidRPr="00D8017E" w:rsidRDefault="007A263D" w:rsidP="007A263D">
            <w:pPr>
              <w:spacing w:after="0" w:line="240" w:lineRule="auto"/>
              <w:rPr>
                <w:lang w:val="ru-RU"/>
              </w:rPr>
            </w:pPr>
            <w:r w:rsidRPr="00D8017E">
              <w:rPr>
                <w:rFonts w:ascii="Times New Roman" w:eastAsia="Calibri" w:hAnsi="Times New Roman" w:cs="Times New Roman"/>
                <w:sz w:val="24"/>
                <w:szCs w:val="24"/>
                <w:lang w:val="ru-RU"/>
              </w:rPr>
              <w:t>Къамелехь синонимех а, антонимех а пайдаэцарна тӀехь тергам.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267"/>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28</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Орам дешан ца хилча ца долу дакъа санна.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422"/>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29</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D8017E">
              <w:rPr>
                <w:rFonts w:ascii="Times New Roman" w:eastAsia="Calibri" w:hAnsi="Times New Roman" w:cs="Times New Roman"/>
                <w:sz w:val="24"/>
                <w:szCs w:val="24"/>
                <w:lang w:val="ru-RU"/>
              </w:rPr>
              <w:t>Цхьанаораман (гергара) дешнаш.</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D59B7">
        <w:trPr>
          <w:trHeight w:hRule="exact" w:val="113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30</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B73D94">
              <w:rPr>
                <w:lang w:val="ru-RU"/>
              </w:rPr>
              <w:t>Дешнашкахь орам къастор (аттачу меттигашкахь).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63D">
        <w:trPr>
          <w:trHeight w:hRule="exact" w:val="1114"/>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31</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 xml:space="preserve">Къамелан дакъош. </w:t>
            </w:r>
          </w:p>
          <w:p w:rsidR="007A263D" w:rsidRPr="0039683D" w:rsidRDefault="007A263D" w:rsidP="007A263D">
            <w:pPr>
              <w:spacing w:after="0" w:line="240" w:lineRule="auto"/>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7A263D"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w:t>
            </w:r>
            <w:r>
              <w:rPr>
                <w:rFonts w:ascii="Times New Roman" w:eastAsia="Times New Roman" w:hAnsi="Times New Roman" w:cs="Times New Roman"/>
                <w:sz w:val="24"/>
                <w:szCs w:val="24"/>
                <w:lang w:val="ru-RU" w:eastAsia="ru-RU"/>
              </w:rPr>
              <w:t>н мах хадор «Жам1даран кехатца»</w:t>
            </w:r>
          </w:p>
        </w:tc>
      </w:tr>
      <w:tr w:rsidR="007A263D" w:rsidRPr="00623166" w:rsidTr="007A2E44">
        <w:trPr>
          <w:trHeight w:hRule="exact" w:val="114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32</w:t>
            </w:r>
          </w:p>
        </w:tc>
        <w:tc>
          <w:tcPr>
            <w:tcW w:w="2894" w:type="dxa"/>
            <w:tcBorders>
              <w:top w:val="single" w:sz="4" w:space="0" w:color="000000"/>
              <w:left w:val="single" w:sz="4" w:space="0" w:color="000000"/>
              <w:bottom w:val="single" w:sz="4" w:space="0" w:color="000000"/>
              <w:right w:val="single" w:sz="4" w:space="0" w:color="000000"/>
            </w:tcBorders>
          </w:tcPr>
          <w:p w:rsidR="007A263D" w:rsidRPr="00F52525" w:rsidRDefault="007A263D" w:rsidP="007A263D">
            <w:pPr>
              <w:spacing w:after="0" w:line="240" w:lineRule="auto"/>
              <w:rPr>
                <w:lang w:val="ru-RU"/>
              </w:rPr>
            </w:pPr>
            <w:r w:rsidRPr="001066B2">
              <w:rPr>
                <w:lang w:val="ru-RU"/>
              </w:rPr>
              <w:t>ЦӀердош (довзийтар): йукъара маьӀна, хаттарш («мила?», «хӀун?»),</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89"/>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33</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Йукъара а, долахь а цӀердешнаш (фамилеш, цӀераш,</w:t>
            </w:r>
            <w:r>
              <w:rPr>
                <w:rFonts w:ascii="Times New Roman" w:eastAsia="Calibri" w:hAnsi="Times New Roman" w:cs="Times New Roman"/>
                <w:sz w:val="24"/>
                <w:szCs w:val="24"/>
                <w:lang w:val="ru-RU"/>
              </w:rPr>
              <w:t xml:space="preserve"> дайн цӀераш.</w:t>
            </w:r>
          </w:p>
          <w:p w:rsidR="007A263D" w:rsidRPr="00F52525" w:rsidRDefault="007A263D" w:rsidP="007A263D">
            <w:pPr>
              <w:spacing w:after="0" w:line="240" w:lineRule="auto"/>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6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lastRenderedPageBreak/>
              <w:t>34</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Йукъара а, долахь а цӀердешнаш</w:t>
            </w:r>
            <w:r>
              <w:rPr>
                <w:rFonts w:ascii="Times New Roman" w:eastAsia="Calibri" w:hAnsi="Times New Roman" w:cs="Times New Roman"/>
                <w:sz w:val="24"/>
                <w:szCs w:val="24"/>
                <w:lang w:val="ru-RU"/>
              </w:rPr>
              <w:t xml:space="preserve"> </w:t>
            </w:r>
            <w:r w:rsidRPr="001066B2">
              <w:rPr>
                <w:rFonts w:ascii="Times New Roman" w:eastAsia="Calibri" w:hAnsi="Times New Roman" w:cs="Times New Roman"/>
                <w:sz w:val="24"/>
                <w:szCs w:val="24"/>
                <w:lang w:val="ru-RU"/>
              </w:rPr>
              <w:t>дийн</w:t>
            </w:r>
            <w:r>
              <w:rPr>
                <w:rFonts w:ascii="Times New Roman" w:eastAsia="Calibri" w:hAnsi="Times New Roman" w:cs="Times New Roman"/>
                <w:sz w:val="24"/>
                <w:szCs w:val="24"/>
                <w:lang w:val="ru-RU"/>
              </w:rPr>
              <w:t>атийн цӀераш.</w:t>
            </w:r>
          </w:p>
          <w:p w:rsidR="007A263D" w:rsidRPr="00F52525" w:rsidRDefault="007A263D" w:rsidP="007A263D">
            <w:pPr>
              <w:spacing w:after="0" w:line="240" w:lineRule="auto"/>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480AE8" w:rsidTr="007A2E44">
        <w:trPr>
          <w:trHeight w:hRule="exact" w:val="128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35</w:t>
            </w:r>
          </w:p>
        </w:tc>
        <w:tc>
          <w:tcPr>
            <w:tcW w:w="2894" w:type="dxa"/>
            <w:tcBorders>
              <w:top w:val="single" w:sz="4" w:space="0" w:color="000000"/>
              <w:left w:val="single" w:sz="4" w:space="0" w:color="000000"/>
              <w:bottom w:val="single" w:sz="4" w:space="0" w:color="000000"/>
              <w:right w:val="single" w:sz="4" w:space="0" w:color="000000"/>
            </w:tcBorders>
          </w:tcPr>
          <w:p w:rsidR="007A263D" w:rsidRPr="00D14834" w:rsidRDefault="007A263D" w:rsidP="007A263D">
            <w:pPr>
              <w:spacing w:after="0" w:line="240" w:lineRule="auto"/>
              <w:rPr>
                <w:rFonts w:ascii="Times New Roman" w:eastAsia="Calibri" w:hAnsi="Times New Roman" w:cs="Times New Roman"/>
                <w:b/>
                <w:sz w:val="24"/>
                <w:szCs w:val="24"/>
                <w:lang w:val="ru-RU"/>
              </w:rPr>
            </w:pPr>
            <w:r w:rsidRPr="001066B2">
              <w:rPr>
                <w:rFonts w:ascii="Times New Roman" w:eastAsia="Calibri" w:hAnsi="Times New Roman" w:cs="Times New Roman"/>
                <w:sz w:val="24"/>
                <w:szCs w:val="24"/>
                <w:lang w:val="ru-RU"/>
              </w:rPr>
              <w:t>Йукъара а, долахь а цӀердешнаш</w:t>
            </w:r>
            <w:r>
              <w:rPr>
                <w:rFonts w:ascii="Times New Roman" w:eastAsia="Calibri" w:hAnsi="Times New Roman" w:cs="Times New Roman"/>
                <w:sz w:val="24"/>
                <w:szCs w:val="24"/>
                <w:lang w:val="ru-RU"/>
              </w:rPr>
              <w:t xml:space="preserve"> меттигийн цӀераш</w:t>
            </w:r>
            <w:r w:rsidRPr="001066B2">
              <w:rPr>
                <w:rFonts w:ascii="Times New Roman" w:eastAsia="Calibri" w:hAnsi="Times New Roman" w:cs="Times New Roman"/>
                <w:sz w:val="24"/>
                <w:szCs w:val="24"/>
                <w:lang w:val="ru-RU"/>
              </w:rPr>
              <w:t>.</w:t>
            </w:r>
            <w:r>
              <w:rPr>
                <w:rFonts w:ascii="Times New Roman" w:eastAsia="Calibri" w:hAnsi="Times New Roman" w:cs="Times New Roman"/>
                <w:sz w:val="24"/>
                <w:szCs w:val="24"/>
                <w:lang w:val="ru-RU"/>
              </w:rPr>
              <w:t xml:space="preserve"> </w:t>
            </w:r>
            <w:r w:rsidRPr="00D14834">
              <w:rPr>
                <w:rFonts w:ascii="Times New Roman" w:eastAsia="Calibri" w:hAnsi="Times New Roman" w:cs="Times New Roman"/>
                <w:b/>
                <w:sz w:val="24"/>
                <w:szCs w:val="24"/>
                <w:lang w:val="ru-RU"/>
              </w:rPr>
              <w:t>Талламан болх</w:t>
            </w:r>
          </w:p>
          <w:p w:rsidR="007A263D" w:rsidRPr="00F52525" w:rsidRDefault="007A263D" w:rsidP="007A263D">
            <w:pPr>
              <w:spacing w:after="0" w:line="240" w:lineRule="auto"/>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7A2E44" w:rsidRDefault="007A263D" w:rsidP="007A263D">
            <w:pPr>
              <w:spacing w:after="0" w:line="240" w:lineRule="auto"/>
              <w:rPr>
                <w:b/>
                <w:lang w:val="ru-RU"/>
              </w:rPr>
            </w:pPr>
            <w:r w:rsidRPr="007A2E44">
              <w:rPr>
                <w:rFonts w:ascii="Times New Roman" w:eastAsia="Times New Roman" w:hAnsi="Times New Roman" w:cs="Times New Roman"/>
                <w:b/>
                <w:sz w:val="24"/>
                <w:szCs w:val="24"/>
                <w:lang w:val="ru-RU" w:eastAsia="ru-RU"/>
              </w:rPr>
              <w:t>Диктант</w:t>
            </w:r>
          </w:p>
        </w:tc>
      </w:tr>
      <w:tr w:rsidR="007A263D" w:rsidRPr="00623166" w:rsidTr="007A2E44">
        <w:trPr>
          <w:trHeight w:hRule="exact" w:val="141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36</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 xml:space="preserve">Хандош (довзийтар): йукъара маьӀна, хаттарш («хӀун до?», «хӀун дина?», «хӀун </w:t>
            </w:r>
            <w:r>
              <w:rPr>
                <w:rFonts w:ascii="Times New Roman" w:eastAsia="Calibri" w:hAnsi="Times New Roman" w:cs="Times New Roman"/>
                <w:sz w:val="24"/>
                <w:szCs w:val="24"/>
                <w:lang w:val="ru-RU"/>
              </w:rPr>
              <w:t>дийр ду?»).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42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37</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 xml:space="preserve">Хандош (довзийтар): йукъара маьӀна, хаттарш («хӀун до?», «хӀун дина?», «хӀун </w:t>
            </w:r>
            <w:r>
              <w:rPr>
                <w:rFonts w:ascii="Times New Roman" w:eastAsia="Calibri" w:hAnsi="Times New Roman" w:cs="Times New Roman"/>
                <w:sz w:val="24"/>
                <w:szCs w:val="24"/>
                <w:lang w:val="ru-RU"/>
              </w:rPr>
              <w:t>дийр ду?»).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C653F1">
        <w:trPr>
          <w:trHeight w:hRule="exact" w:val="1427"/>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38</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 xml:space="preserve">Хандош (довзийтар): йукъара маьӀна, хаттарш («хӀун до?», «хӀун дина?», «хӀун </w:t>
            </w:r>
            <w:r>
              <w:rPr>
                <w:rFonts w:ascii="Times New Roman" w:eastAsia="Calibri" w:hAnsi="Times New Roman" w:cs="Times New Roman"/>
                <w:sz w:val="24"/>
                <w:szCs w:val="24"/>
                <w:lang w:val="ru-RU"/>
              </w:rPr>
              <w:t>дийр ду?).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407"/>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39</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Билгалдош (довзийтар): йукъара маьӀна, хаттарш</w:t>
            </w:r>
            <w:r>
              <w:rPr>
                <w:rFonts w:ascii="Times New Roman" w:eastAsia="Calibri" w:hAnsi="Times New Roman" w:cs="Times New Roman"/>
                <w:sz w:val="24"/>
                <w:szCs w:val="24"/>
                <w:lang w:val="ru-RU"/>
              </w:rPr>
              <w:t xml:space="preserve"> («муха?», «хьенан?» «стенан?»).</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409"/>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40</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1066B2">
              <w:rPr>
                <w:rFonts w:ascii="Times New Roman" w:eastAsia="Calibri" w:hAnsi="Times New Roman" w:cs="Times New Roman"/>
                <w:sz w:val="24"/>
                <w:szCs w:val="24"/>
                <w:lang w:val="ru-RU"/>
              </w:rPr>
              <w:t>Билгалдош (дов</w:t>
            </w:r>
            <w:r>
              <w:rPr>
                <w:rFonts w:ascii="Times New Roman" w:eastAsia="Calibri" w:hAnsi="Times New Roman" w:cs="Times New Roman"/>
                <w:sz w:val="24"/>
                <w:szCs w:val="24"/>
                <w:lang w:val="ru-RU"/>
              </w:rPr>
              <w:t>зийтар): йукъара маьӀна, (бос,чам,барам)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0847F2">
        <w:trPr>
          <w:trHeight w:hRule="exact" w:val="113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41</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Билгалдош : </w:t>
            </w:r>
            <w:r w:rsidRPr="001066B2">
              <w:rPr>
                <w:rFonts w:ascii="Times New Roman" w:eastAsia="Calibri" w:hAnsi="Times New Roman" w:cs="Times New Roman"/>
                <w:sz w:val="24"/>
                <w:szCs w:val="24"/>
                <w:lang w:val="ru-RU"/>
              </w:rPr>
              <w:t xml:space="preserve"> хаттарш </w:t>
            </w:r>
            <w:r w:rsidRPr="001066B2">
              <w:rPr>
                <w:rFonts w:ascii="Times New Roman" w:eastAsia="Calibri" w:hAnsi="Times New Roman" w:cs="Times New Roman"/>
                <w:i/>
                <w:sz w:val="24"/>
                <w:szCs w:val="24"/>
                <w:lang w:val="ru-RU"/>
              </w:rPr>
              <w:t>(«муха?», «хьенан?» «стенан?»)</w:t>
            </w:r>
            <w:r>
              <w:rPr>
                <w:rFonts w:ascii="Times New Roman" w:eastAsia="Calibri" w:hAnsi="Times New Roman" w:cs="Times New Roman"/>
                <w:sz w:val="24"/>
                <w:szCs w:val="24"/>
                <w:lang w:val="ru-RU"/>
              </w:rPr>
              <w:t>.</w:t>
            </w:r>
          </w:p>
          <w:p w:rsidR="007A263D" w:rsidRPr="001066B2" w:rsidRDefault="007A263D" w:rsidP="007A263D">
            <w:pPr>
              <w:spacing w:after="0" w:line="240" w:lineRule="auto"/>
              <w:rPr>
                <w:rFonts w:ascii="Times New Roman" w:eastAsia="Calibri" w:hAnsi="Times New Roman" w:cs="Times New Roman"/>
                <w:sz w:val="24"/>
                <w:szCs w:val="24"/>
                <w:lang w:val="ru-RU"/>
              </w:rPr>
            </w:pPr>
          </w:p>
          <w:p w:rsidR="007A263D" w:rsidRPr="001066B2" w:rsidRDefault="007A263D" w:rsidP="007A263D">
            <w:pPr>
              <w:spacing w:after="0" w:line="240" w:lineRule="auto"/>
              <w:rPr>
                <w:rFonts w:ascii="Times New Roman" w:eastAsia="Calibri" w:hAnsi="Times New Roman" w:cs="Times New Roman"/>
                <w:sz w:val="24"/>
                <w:szCs w:val="24"/>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3737D2" w:rsidTr="007A2E44">
        <w:trPr>
          <w:trHeight w:hRule="exact" w:val="840"/>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42</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sidRPr="00331360">
              <w:rPr>
                <w:rFonts w:ascii="Times New Roman" w:eastAsia="Calibri" w:hAnsi="Times New Roman" w:cs="Times New Roman"/>
                <w:sz w:val="24"/>
                <w:szCs w:val="24"/>
                <w:lang w:val="ru-RU"/>
              </w:rPr>
              <w:t>Билгалдош</w:t>
            </w:r>
            <w:r w:rsidRPr="00D14834">
              <w:rPr>
                <w:rFonts w:ascii="Times New Roman" w:eastAsia="Calibri" w:hAnsi="Times New Roman" w:cs="Times New Roman"/>
                <w:b/>
                <w:sz w:val="24"/>
                <w:szCs w:val="24"/>
                <w:lang w:val="ru-RU"/>
              </w:rPr>
              <w:t>. 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Pr>
                <w:lang w:val="ru-RU"/>
              </w:rPr>
              <w:t>Диктант</w:t>
            </w:r>
          </w:p>
        </w:tc>
      </w:tr>
      <w:tr w:rsidR="007A263D" w:rsidRPr="00623166" w:rsidTr="000847F2">
        <w:trPr>
          <w:trHeight w:hRule="exact" w:val="85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43</w:t>
            </w:r>
          </w:p>
        </w:tc>
        <w:tc>
          <w:tcPr>
            <w:tcW w:w="2894" w:type="dxa"/>
            <w:tcBorders>
              <w:top w:val="single" w:sz="4" w:space="0" w:color="000000"/>
              <w:left w:val="single" w:sz="4" w:space="0" w:color="000000"/>
              <w:bottom w:val="single" w:sz="4" w:space="0" w:color="000000"/>
              <w:right w:val="single" w:sz="4" w:space="0" w:color="000000"/>
            </w:tcBorders>
          </w:tcPr>
          <w:p w:rsidR="007A263D" w:rsidRPr="001066B2"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Г1алаташ т1ехь болх. 1амийнарг карладаккхар.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98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44</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FE717E">
              <w:rPr>
                <w:rFonts w:ascii="Times New Roman" w:eastAsia="Calibri" w:hAnsi="Times New Roman" w:cs="Times New Roman"/>
                <w:sz w:val="24"/>
                <w:szCs w:val="24"/>
                <w:lang w:val="ru-RU"/>
              </w:rPr>
              <w:t>ДештӀаьхье.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30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45</w:t>
            </w:r>
          </w:p>
        </w:tc>
        <w:tc>
          <w:tcPr>
            <w:tcW w:w="2894" w:type="dxa"/>
            <w:tcBorders>
              <w:top w:val="single" w:sz="4" w:space="0" w:color="000000"/>
              <w:left w:val="single" w:sz="4" w:space="0" w:color="000000"/>
              <w:bottom w:val="single" w:sz="4" w:space="0" w:color="000000"/>
              <w:right w:val="single" w:sz="4" w:space="0" w:color="000000"/>
            </w:tcBorders>
          </w:tcPr>
          <w:p w:rsidR="007A263D" w:rsidRPr="00FE717E" w:rsidRDefault="007A263D" w:rsidP="007A263D">
            <w:pPr>
              <w:spacing w:after="0" w:line="240" w:lineRule="auto"/>
              <w:rPr>
                <w:rFonts w:ascii="Times New Roman" w:eastAsia="Calibri" w:hAnsi="Times New Roman" w:cs="Times New Roman"/>
                <w:sz w:val="24"/>
                <w:szCs w:val="24"/>
                <w:lang w:val="ru-RU"/>
              </w:rPr>
            </w:pPr>
            <w:r w:rsidRPr="00FE717E">
              <w:rPr>
                <w:rFonts w:ascii="Times New Roman" w:eastAsia="Calibri" w:hAnsi="Times New Roman" w:cs="Times New Roman"/>
                <w:sz w:val="24"/>
                <w:szCs w:val="24"/>
                <w:lang w:val="ru-RU"/>
              </w:rPr>
              <w:t>Уггар йаьржина дештӀаьхьенаш: тӀе, тӀера, чу, чуьра, кӀел, и. д. кх.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5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lastRenderedPageBreak/>
              <w:t>46</w:t>
            </w:r>
          </w:p>
        </w:tc>
        <w:tc>
          <w:tcPr>
            <w:tcW w:w="2894" w:type="dxa"/>
            <w:tcBorders>
              <w:top w:val="single" w:sz="4" w:space="0" w:color="000000"/>
              <w:left w:val="single" w:sz="4" w:space="0" w:color="000000"/>
              <w:bottom w:val="single" w:sz="4" w:space="0" w:color="000000"/>
              <w:right w:val="single" w:sz="4" w:space="0" w:color="000000"/>
            </w:tcBorders>
          </w:tcPr>
          <w:p w:rsidR="007A263D" w:rsidRPr="00FE717E"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Предложенехь дешнийн кеп, </w:t>
            </w:r>
            <w:r w:rsidRPr="00FE717E">
              <w:rPr>
                <w:rFonts w:ascii="Times New Roman" w:eastAsia="Calibri" w:hAnsi="Times New Roman" w:cs="Times New Roman"/>
                <w:sz w:val="24"/>
                <w:szCs w:val="24"/>
                <w:lang w:val="ru-RU"/>
              </w:rPr>
              <w:t>предложенехь дешнийн уьйр (карладаккхар).</w:t>
            </w:r>
          </w:p>
          <w:p w:rsidR="007A263D" w:rsidRPr="00FE717E" w:rsidRDefault="007A263D" w:rsidP="007A263D">
            <w:pPr>
              <w:spacing w:after="0" w:line="240" w:lineRule="auto"/>
              <w:rPr>
                <w:rFonts w:ascii="Times New Roman" w:eastAsia="Calibri" w:hAnsi="Times New Roman" w:cs="Times New Roman"/>
                <w:sz w:val="24"/>
                <w:szCs w:val="24"/>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14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47</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FE717E">
              <w:rPr>
                <w:rFonts w:ascii="Times New Roman" w:eastAsia="Calibri" w:hAnsi="Times New Roman" w:cs="Times New Roman"/>
                <w:sz w:val="24"/>
                <w:szCs w:val="24"/>
                <w:lang w:val="ru-RU"/>
              </w:rPr>
              <w:t xml:space="preserve">Предложени а, дош 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40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48</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FE717E">
              <w:rPr>
                <w:rFonts w:ascii="Times New Roman" w:eastAsia="Calibri" w:hAnsi="Times New Roman" w:cs="Times New Roman"/>
                <w:sz w:val="24"/>
                <w:szCs w:val="24"/>
                <w:lang w:val="ru-RU"/>
              </w:rPr>
              <w:t>Предложенин дашах къастар.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A83190">
        <w:trPr>
          <w:trHeight w:hRule="exact" w:val="112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49</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FE717E">
              <w:rPr>
                <w:rFonts w:ascii="Times New Roman" w:eastAsia="Calibri" w:hAnsi="Times New Roman" w:cs="Times New Roman"/>
                <w:sz w:val="24"/>
                <w:szCs w:val="24"/>
                <w:lang w:val="ru-RU"/>
              </w:rPr>
              <w:t>Аларан Ӏалашоне хьаьжжина, предложенийн тайпанаш: дийцаран, хаттаран, тӀедожоран предложенеш.</w:t>
            </w:r>
          </w:p>
          <w:p w:rsidR="007A263D" w:rsidRPr="000F0F80" w:rsidRDefault="007A263D" w:rsidP="007A263D">
            <w:pPr>
              <w:spacing w:after="0" w:line="240" w:lineRule="auto"/>
              <w:rPr>
                <w:rFonts w:ascii="Times New Roman" w:eastAsia="Calibri" w:hAnsi="Times New Roman" w:cs="Times New Roman"/>
                <w:b/>
                <w:sz w:val="24"/>
                <w:szCs w:val="24"/>
                <w:lang w:val="ru-RU"/>
              </w:rPr>
            </w:pPr>
            <w:r w:rsidRPr="000F0F80">
              <w:rPr>
                <w:rFonts w:ascii="Times New Roman" w:eastAsia="Calibri" w:hAnsi="Times New Roman" w:cs="Times New Roman"/>
                <w:b/>
                <w:sz w:val="24"/>
                <w:szCs w:val="24"/>
                <w:lang w:val="ru-RU"/>
              </w:rPr>
              <w:t>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99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50</w:t>
            </w:r>
          </w:p>
        </w:tc>
        <w:tc>
          <w:tcPr>
            <w:tcW w:w="2894" w:type="dxa"/>
            <w:tcBorders>
              <w:top w:val="single" w:sz="4" w:space="0" w:color="000000"/>
              <w:left w:val="single" w:sz="4" w:space="0" w:color="000000"/>
              <w:bottom w:val="single" w:sz="4" w:space="0" w:color="000000"/>
              <w:right w:val="single" w:sz="4" w:space="0" w:color="000000"/>
            </w:tcBorders>
          </w:tcPr>
          <w:p w:rsidR="007A263D" w:rsidRPr="00FE717E" w:rsidRDefault="007A263D" w:rsidP="007A263D">
            <w:pPr>
              <w:spacing w:after="0" w:line="240" w:lineRule="auto"/>
              <w:rPr>
                <w:rFonts w:ascii="Times New Roman" w:eastAsia="Calibri" w:hAnsi="Times New Roman" w:cs="Times New Roman"/>
                <w:sz w:val="24"/>
                <w:szCs w:val="24"/>
                <w:lang w:val="ru-RU"/>
              </w:rPr>
            </w:pPr>
            <w:r w:rsidRPr="00FE717E">
              <w:rPr>
                <w:rFonts w:ascii="Times New Roman" w:eastAsia="Calibri" w:hAnsi="Times New Roman" w:cs="Times New Roman"/>
                <w:sz w:val="24"/>
                <w:szCs w:val="24"/>
                <w:lang w:val="ru-RU"/>
              </w:rPr>
              <w:t>Синхаамийн иэшаре (эмоцин окраске) хьаьжжина, предложенийн тайпанаш (интонацехула (иэшарехула): айдаран а, айдаран йоцу а предложенеш.</w:t>
            </w:r>
          </w:p>
          <w:p w:rsidR="007A263D" w:rsidRPr="00FE717E" w:rsidRDefault="007A263D" w:rsidP="007A263D">
            <w:pPr>
              <w:spacing w:after="0" w:line="240" w:lineRule="auto"/>
              <w:rPr>
                <w:rFonts w:ascii="Times New Roman" w:eastAsia="Calibri" w:hAnsi="Times New Roman" w:cs="Times New Roman"/>
                <w:sz w:val="24"/>
                <w:szCs w:val="24"/>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8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51</w:t>
            </w:r>
          </w:p>
        </w:tc>
        <w:tc>
          <w:tcPr>
            <w:tcW w:w="2894" w:type="dxa"/>
            <w:tcBorders>
              <w:top w:val="single" w:sz="4" w:space="0" w:color="000000"/>
              <w:left w:val="single" w:sz="4" w:space="0" w:color="000000"/>
              <w:bottom w:val="single" w:sz="4" w:space="0" w:color="000000"/>
              <w:right w:val="single" w:sz="4" w:space="0" w:color="000000"/>
            </w:tcBorders>
          </w:tcPr>
          <w:p w:rsidR="007A263D" w:rsidRPr="00FE717E"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Т1еч1аг1дар.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13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52</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DE3392">
              <w:rPr>
                <w:rFonts w:ascii="Times New Roman" w:eastAsia="Calibri" w:hAnsi="Times New Roman" w:cs="Times New Roman"/>
                <w:sz w:val="24"/>
                <w:szCs w:val="24"/>
                <w:lang w:val="ru-RU"/>
              </w:rPr>
              <w:t>Предложенин йуххьехь а, дол</w:t>
            </w:r>
            <w:r>
              <w:rPr>
                <w:rFonts w:ascii="Times New Roman" w:eastAsia="Calibri" w:hAnsi="Times New Roman" w:cs="Times New Roman"/>
                <w:sz w:val="24"/>
                <w:szCs w:val="24"/>
                <w:lang w:val="ru-RU"/>
              </w:rPr>
              <w:t>ахь цӀерашкахь а доккха элп.</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27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53</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DE3392">
              <w:rPr>
                <w:rFonts w:ascii="Times New Roman" w:eastAsia="Calibri" w:hAnsi="Times New Roman" w:cs="Times New Roman"/>
                <w:sz w:val="24"/>
                <w:szCs w:val="24"/>
                <w:lang w:val="ru-RU"/>
              </w:rPr>
              <w:t>редложен</w:t>
            </w:r>
            <w:r>
              <w:rPr>
                <w:rFonts w:ascii="Times New Roman" w:eastAsia="Calibri" w:hAnsi="Times New Roman" w:cs="Times New Roman"/>
                <w:sz w:val="24"/>
                <w:szCs w:val="24"/>
                <w:lang w:val="ru-RU"/>
              </w:rPr>
              <w:t>ин чаккхенгахь сацаран хьаьркаш.</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140"/>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54</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Д</w:t>
            </w:r>
            <w:r w:rsidRPr="00DE3392">
              <w:rPr>
                <w:rFonts w:ascii="Times New Roman" w:eastAsia="Calibri" w:hAnsi="Times New Roman" w:cs="Times New Roman"/>
                <w:sz w:val="24"/>
                <w:szCs w:val="24"/>
                <w:lang w:val="ru-RU"/>
              </w:rPr>
              <w:t>ош цхьана могӀар</w:t>
            </w:r>
            <w:r>
              <w:rPr>
                <w:rFonts w:ascii="Times New Roman" w:eastAsia="Calibri" w:hAnsi="Times New Roman" w:cs="Times New Roman"/>
                <w:sz w:val="24"/>
                <w:szCs w:val="24"/>
                <w:lang w:val="ru-RU"/>
              </w:rPr>
              <w:t>ера вукху могӀаре сехьадаккхар.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6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55</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DE3392">
              <w:rPr>
                <w:rFonts w:ascii="Times New Roman" w:eastAsia="Calibri" w:hAnsi="Times New Roman" w:cs="Times New Roman"/>
                <w:sz w:val="24"/>
                <w:szCs w:val="24"/>
                <w:lang w:val="ru-RU"/>
              </w:rPr>
              <w:t xml:space="preserve">Нийсайаздаран син иралла нийсайаздаран гӀалат дан тарлун меттигах кхетар санна.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C653F1">
        <w:trPr>
          <w:trHeight w:hRule="exact" w:val="153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56</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DE3392">
              <w:rPr>
                <w:rFonts w:ascii="Times New Roman" w:eastAsia="Calibri" w:hAnsi="Times New Roman" w:cs="Times New Roman"/>
                <w:sz w:val="24"/>
                <w:szCs w:val="24"/>
                <w:lang w:val="ru-RU"/>
              </w:rPr>
              <w:t>Дешан йаздар къасторхьама (нисдархьама), Ӏаматан тӀерачу нийсайаздаран дошамах пайдаэцар.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0,5</w:t>
            </w: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04BAF">
        <w:trPr>
          <w:trHeight w:hRule="exact" w:val="133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lastRenderedPageBreak/>
              <w:t>57</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DE3392">
              <w:rPr>
                <w:rFonts w:ascii="Times New Roman" w:eastAsia="Calibri" w:hAnsi="Times New Roman" w:cs="Times New Roman"/>
                <w:sz w:val="24"/>
                <w:szCs w:val="24"/>
                <w:lang w:val="ru-RU"/>
              </w:rPr>
              <w:t>Нийсайаздаран бакъонаш а, царах пайдаэцар а: долахь цӀерашкахь доккха элп</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4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58</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DE3392">
              <w:rPr>
                <w:rFonts w:ascii="Times New Roman" w:eastAsia="Calibri" w:hAnsi="Times New Roman" w:cs="Times New Roman"/>
                <w:sz w:val="24"/>
                <w:szCs w:val="24"/>
                <w:lang w:val="ru-RU"/>
              </w:rPr>
              <w:t xml:space="preserve">я, яь, ю, </w:t>
            </w:r>
            <w:r>
              <w:rPr>
                <w:rFonts w:ascii="Times New Roman" w:eastAsia="Calibri" w:hAnsi="Times New Roman" w:cs="Times New Roman"/>
                <w:sz w:val="24"/>
                <w:szCs w:val="24"/>
                <w:lang w:val="ru-RU"/>
              </w:rPr>
              <w:t>юь, е (ё) элпийн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43"/>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59</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DE3392">
              <w:rPr>
                <w:rFonts w:ascii="Times New Roman" w:eastAsia="Calibri" w:hAnsi="Times New Roman" w:cs="Times New Roman"/>
                <w:sz w:val="24"/>
                <w:szCs w:val="24"/>
                <w:lang w:val="ru-RU"/>
              </w:rPr>
              <w:t xml:space="preserve">я, яь, ю, </w:t>
            </w:r>
            <w:r>
              <w:rPr>
                <w:rFonts w:ascii="Times New Roman" w:eastAsia="Calibri" w:hAnsi="Times New Roman" w:cs="Times New Roman"/>
                <w:sz w:val="24"/>
                <w:szCs w:val="24"/>
                <w:lang w:val="ru-RU"/>
              </w:rPr>
              <w:t>юь, е (ё) элпийн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42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60</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Т</w:t>
            </w:r>
            <w:r w:rsidRPr="00DE3392">
              <w:rPr>
                <w:rFonts w:ascii="Times New Roman" w:eastAsia="Calibri" w:hAnsi="Times New Roman" w:cs="Times New Roman"/>
                <w:sz w:val="24"/>
                <w:szCs w:val="24"/>
                <w:lang w:val="ru-RU"/>
              </w:rPr>
              <w:t xml:space="preserve">Ӏеэцначу (йукъарчу) дешнашкахь  я, ю, е (ё) элпийн  </w:t>
            </w:r>
            <w:r>
              <w:rPr>
                <w:rFonts w:ascii="Times New Roman" w:eastAsia="Calibri" w:hAnsi="Times New Roman" w:cs="Times New Roman"/>
                <w:sz w:val="24"/>
                <w:szCs w:val="24"/>
                <w:lang w:val="ru-RU"/>
              </w:rPr>
              <w:t>нийсайаздар; долахь цӀерашкахь.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425"/>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61</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Т</w:t>
            </w:r>
            <w:r w:rsidRPr="00DE3392">
              <w:rPr>
                <w:rFonts w:ascii="Times New Roman" w:eastAsia="Calibri" w:hAnsi="Times New Roman" w:cs="Times New Roman"/>
                <w:sz w:val="24"/>
                <w:szCs w:val="24"/>
                <w:lang w:val="ru-RU"/>
              </w:rPr>
              <w:t xml:space="preserve">Ӏеэцначу (йукъарчу) дешнашкахь  я, ю, е (ё) элпийн  </w:t>
            </w:r>
            <w:r>
              <w:rPr>
                <w:rFonts w:ascii="Times New Roman" w:eastAsia="Calibri" w:hAnsi="Times New Roman" w:cs="Times New Roman"/>
                <w:sz w:val="24"/>
                <w:szCs w:val="24"/>
                <w:lang w:val="ru-RU"/>
              </w:rPr>
              <w:t>нийсайаздар; долахь цӀерашкахь.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43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62</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М</w:t>
            </w:r>
            <w:r w:rsidRPr="00351E83">
              <w:rPr>
                <w:rFonts w:ascii="Times New Roman" w:eastAsia="Calibri" w:hAnsi="Times New Roman" w:cs="Times New Roman"/>
                <w:sz w:val="24"/>
                <w:szCs w:val="24"/>
                <w:lang w:val="ru-RU"/>
              </w:rPr>
              <w:t>еттигийн цӀерашкахь (нохчийн меттан дешнашкахь) я, яь, ю, юь, е (ё)элпийн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04BAF">
        <w:trPr>
          <w:trHeight w:hRule="exact" w:val="150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63</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Т</w:t>
            </w:r>
            <w:r w:rsidRPr="00351E83">
              <w:rPr>
                <w:rFonts w:ascii="Times New Roman" w:eastAsia="Calibri" w:hAnsi="Times New Roman" w:cs="Times New Roman"/>
                <w:sz w:val="24"/>
                <w:szCs w:val="24"/>
                <w:lang w:val="ru-RU"/>
              </w:rPr>
              <w:t>Ӏеэцначу дешнашкахь (долахь цӀерашкахь)  я, ю, е (ё) элпийн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804BAF">
        <w:trPr>
          <w:trHeight w:hRule="exact" w:val="1503"/>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64</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Т</w:t>
            </w:r>
            <w:r w:rsidRPr="00351E83">
              <w:rPr>
                <w:rFonts w:ascii="Times New Roman" w:eastAsia="Calibri" w:hAnsi="Times New Roman" w:cs="Times New Roman"/>
                <w:sz w:val="24"/>
                <w:szCs w:val="24"/>
                <w:lang w:val="ru-RU"/>
              </w:rPr>
              <w:t>Ӏеэцначу дешнашкахь (долахь цӀерашкахь)  я, ю, е (ё) элпийн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417"/>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65</w:t>
            </w:r>
          </w:p>
        </w:tc>
        <w:tc>
          <w:tcPr>
            <w:tcW w:w="2894" w:type="dxa"/>
            <w:tcBorders>
              <w:top w:val="single" w:sz="4" w:space="0" w:color="000000"/>
              <w:left w:val="single" w:sz="4" w:space="0" w:color="000000"/>
              <w:bottom w:val="single" w:sz="4" w:space="0" w:color="000000"/>
              <w:right w:val="single" w:sz="4" w:space="0" w:color="000000"/>
            </w:tcBorders>
          </w:tcPr>
          <w:p w:rsidR="007A263D" w:rsidRPr="00351E83"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Н</w:t>
            </w:r>
            <w:r w:rsidRPr="00351E83">
              <w:rPr>
                <w:rFonts w:ascii="Times New Roman" w:eastAsia="Calibri" w:hAnsi="Times New Roman" w:cs="Times New Roman"/>
                <w:sz w:val="24"/>
                <w:szCs w:val="24"/>
                <w:lang w:val="ru-RU"/>
              </w:rPr>
              <w:t>охчийн меттан мукъазчу элпийн (къ, кӀ, кх, гӀ, и.д.кх.)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417"/>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t>66</w:t>
            </w:r>
          </w:p>
        </w:tc>
        <w:tc>
          <w:tcPr>
            <w:tcW w:w="2894" w:type="dxa"/>
            <w:tcBorders>
              <w:top w:val="single" w:sz="4" w:space="0" w:color="000000"/>
              <w:left w:val="single" w:sz="4" w:space="0" w:color="000000"/>
              <w:bottom w:val="single" w:sz="4" w:space="0" w:color="000000"/>
              <w:right w:val="single" w:sz="4" w:space="0" w:color="000000"/>
            </w:tcBorders>
          </w:tcPr>
          <w:p w:rsidR="007A263D" w:rsidRPr="00351E83"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Н</w:t>
            </w:r>
            <w:r w:rsidRPr="00351E83">
              <w:rPr>
                <w:rFonts w:ascii="Times New Roman" w:eastAsia="Calibri" w:hAnsi="Times New Roman" w:cs="Times New Roman"/>
                <w:sz w:val="24"/>
                <w:szCs w:val="24"/>
                <w:lang w:val="ru-RU"/>
              </w:rPr>
              <w:t>охчийн меттан мукъазчу элпийн (къ, кӀ, кх, гӀ, и.д.кх.)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32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67</w:t>
            </w:r>
          </w:p>
        </w:tc>
        <w:tc>
          <w:tcPr>
            <w:tcW w:w="2894" w:type="dxa"/>
            <w:tcBorders>
              <w:top w:val="single" w:sz="4" w:space="0" w:color="000000"/>
              <w:left w:val="single" w:sz="4" w:space="0" w:color="000000"/>
              <w:bottom w:val="single" w:sz="4" w:space="0" w:color="000000"/>
              <w:right w:val="single" w:sz="4" w:space="0" w:color="000000"/>
            </w:tcBorders>
          </w:tcPr>
          <w:p w:rsidR="007A263D" w:rsidRPr="00351E83"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Ш</w:t>
            </w:r>
            <w:r w:rsidRPr="00351E83">
              <w:rPr>
                <w:rFonts w:ascii="Times New Roman" w:eastAsia="Calibri" w:hAnsi="Times New Roman" w:cs="Times New Roman"/>
                <w:sz w:val="24"/>
                <w:szCs w:val="24"/>
                <w:lang w:val="ru-RU"/>
              </w:rPr>
              <w:t xml:space="preserve">еконца [оьв], [ой], [эв] хезачу дешнийн нийсайаздар (-эв,-аьв,-ев);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328"/>
        </w:trPr>
        <w:tc>
          <w:tcPr>
            <w:tcW w:w="576"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rPr>
                <w:lang w:val="ru-RU"/>
              </w:rPr>
            </w:pPr>
            <w:r>
              <w:rPr>
                <w:lang w:val="ru-RU"/>
              </w:rPr>
              <w:lastRenderedPageBreak/>
              <w:t>68</w:t>
            </w:r>
          </w:p>
        </w:tc>
        <w:tc>
          <w:tcPr>
            <w:tcW w:w="2894" w:type="dxa"/>
            <w:tcBorders>
              <w:top w:val="single" w:sz="4" w:space="0" w:color="000000"/>
              <w:left w:val="single" w:sz="4" w:space="0" w:color="000000"/>
              <w:bottom w:val="single" w:sz="4" w:space="0" w:color="000000"/>
              <w:right w:val="single" w:sz="4" w:space="0" w:color="000000"/>
            </w:tcBorders>
          </w:tcPr>
          <w:p w:rsidR="007A263D" w:rsidRPr="00351E83"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Ш</w:t>
            </w:r>
            <w:r w:rsidRPr="00351E83">
              <w:rPr>
                <w:rFonts w:ascii="Times New Roman" w:eastAsia="Calibri" w:hAnsi="Times New Roman" w:cs="Times New Roman"/>
                <w:sz w:val="24"/>
                <w:szCs w:val="24"/>
                <w:lang w:val="ru-RU"/>
              </w:rPr>
              <w:t xml:space="preserve">еконца [оьв], [ой], [эв] хезачу дешнийн нийсайаздар (-эв,-аьв,-ев);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7A2E44">
        <w:trPr>
          <w:trHeight w:hRule="exact" w:val="1282"/>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69</w:t>
            </w:r>
          </w:p>
        </w:tc>
        <w:tc>
          <w:tcPr>
            <w:tcW w:w="2894" w:type="dxa"/>
            <w:tcBorders>
              <w:top w:val="single" w:sz="4" w:space="0" w:color="000000"/>
              <w:left w:val="single" w:sz="4" w:space="0" w:color="000000"/>
              <w:bottom w:val="single" w:sz="4" w:space="0" w:color="000000"/>
              <w:right w:val="single" w:sz="4" w:space="0" w:color="000000"/>
            </w:tcBorders>
          </w:tcPr>
          <w:p w:rsidR="007A263D" w:rsidRPr="00351E83" w:rsidRDefault="007A263D" w:rsidP="007A263D">
            <w:pPr>
              <w:spacing w:after="0" w:line="240" w:lineRule="auto"/>
              <w:rPr>
                <w:rFonts w:ascii="Times New Roman" w:eastAsia="Calibri" w:hAnsi="Times New Roman" w:cs="Times New Roman"/>
                <w:sz w:val="24"/>
                <w:szCs w:val="24"/>
                <w:lang w:val="ru-RU"/>
              </w:rPr>
            </w:pPr>
            <w:r w:rsidRPr="00351E83">
              <w:rPr>
                <w:rFonts w:ascii="Times New Roman" w:eastAsia="Calibri" w:hAnsi="Times New Roman" w:cs="Times New Roman"/>
                <w:sz w:val="24"/>
                <w:szCs w:val="24"/>
                <w:lang w:val="ru-RU"/>
              </w:rPr>
              <w:t>щ, ь, ы, ф элпашца долчу дешнийн нийсайаздар;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282"/>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70</w:t>
            </w:r>
          </w:p>
        </w:tc>
        <w:tc>
          <w:tcPr>
            <w:tcW w:w="2894" w:type="dxa"/>
            <w:tcBorders>
              <w:top w:val="single" w:sz="4" w:space="0" w:color="000000"/>
              <w:left w:val="single" w:sz="4" w:space="0" w:color="000000"/>
              <w:bottom w:val="single" w:sz="4" w:space="0" w:color="000000"/>
              <w:right w:val="single" w:sz="4" w:space="0" w:color="000000"/>
            </w:tcBorders>
          </w:tcPr>
          <w:p w:rsidR="007A263D" w:rsidRPr="00351E83"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Д</w:t>
            </w:r>
            <w:r w:rsidRPr="00351E83">
              <w:rPr>
                <w:rFonts w:ascii="Times New Roman" w:eastAsia="Calibri" w:hAnsi="Times New Roman" w:cs="Times New Roman"/>
                <w:sz w:val="24"/>
                <w:szCs w:val="24"/>
                <w:lang w:val="ru-RU"/>
              </w:rPr>
              <w:t>еха мукъа и, уь хезачохь й элп йаздар;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14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71</w:t>
            </w:r>
          </w:p>
        </w:tc>
        <w:tc>
          <w:tcPr>
            <w:tcW w:w="2894" w:type="dxa"/>
            <w:tcBorders>
              <w:top w:val="single" w:sz="4" w:space="0" w:color="000000"/>
              <w:left w:val="single" w:sz="4" w:space="0" w:color="000000"/>
              <w:bottom w:val="single" w:sz="4" w:space="0" w:color="000000"/>
              <w:right w:val="single" w:sz="4" w:space="0" w:color="000000"/>
            </w:tcBorders>
          </w:tcPr>
          <w:p w:rsidR="007A263D" w:rsidRPr="00351E83"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Д</w:t>
            </w:r>
            <w:r w:rsidRPr="00351E83">
              <w:rPr>
                <w:rFonts w:ascii="Times New Roman" w:eastAsia="Calibri" w:hAnsi="Times New Roman" w:cs="Times New Roman"/>
                <w:sz w:val="24"/>
                <w:szCs w:val="24"/>
                <w:lang w:val="ru-RU"/>
              </w:rPr>
              <w:t xml:space="preserve">ештӀаьхьенаш цӀердешнашца къаьстина йазйар. </w:t>
            </w:r>
          </w:p>
          <w:p w:rsidR="007A263D" w:rsidRDefault="007A263D" w:rsidP="007A263D">
            <w:pPr>
              <w:spacing w:after="0" w:line="240" w:lineRule="auto"/>
              <w:rPr>
                <w:rFonts w:ascii="Times New Roman" w:eastAsia="Calibri" w:hAnsi="Times New Roman" w:cs="Times New Roman"/>
                <w:sz w:val="24"/>
                <w:szCs w:val="24"/>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542"/>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72</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351E83">
              <w:rPr>
                <w:rFonts w:ascii="Times New Roman" w:eastAsia="Calibri" w:hAnsi="Times New Roman" w:cs="Times New Roman"/>
                <w:sz w:val="24"/>
                <w:szCs w:val="24"/>
                <w:lang w:val="ru-RU"/>
              </w:rPr>
              <w:t>Коммуникативни х</w:t>
            </w:r>
            <w:r>
              <w:rPr>
                <w:rFonts w:ascii="Times New Roman" w:eastAsia="Calibri" w:hAnsi="Times New Roman" w:cs="Times New Roman"/>
                <w:sz w:val="24"/>
                <w:szCs w:val="24"/>
                <w:lang w:val="ru-RU"/>
              </w:rPr>
              <w:t xml:space="preserve">ьесап эвсараллица кхочушдар. </w:t>
            </w:r>
            <w:r w:rsidRPr="00351E83">
              <w:rPr>
                <w:rFonts w:ascii="Times New Roman" w:eastAsia="Calibri" w:hAnsi="Times New Roman" w:cs="Times New Roman"/>
                <w:sz w:val="24"/>
                <w:szCs w:val="24"/>
                <w:lang w:val="ru-RU"/>
              </w:rPr>
              <w:t>(деллачу хаттарна жоп далархьама, шена хетарг алархьама).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p>
          <w:p w:rsidR="007A263D" w:rsidRPr="000847F2" w:rsidRDefault="007A263D" w:rsidP="007A263D">
            <w:pPr>
              <w:spacing w:after="0" w:line="240" w:lineRule="auto"/>
              <w:rPr>
                <w:rFonts w:ascii="Times New Roman" w:eastAsia="Times New Roman" w:hAnsi="Times New Roman"/>
                <w:sz w:val="24"/>
                <w:lang w:val="ru-RU"/>
              </w:rPr>
            </w:pPr>
            <w:r>
              <w:rPr>
                <w:rFonts w:ascii="Times New Roman" w:eastAsia="Times New Roman" w:hAnsi="Times New Roman"/>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69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73</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E735A1">
              <w:rPr>
                <w:rFonts w:ascii="Times New Roman" w:eastAsia="Calibri" w:hAnsi="Times New Roman" w:cs="Times New Roman"/>
                <w:sz w:val="24"/>
                <w:szCs w:val="24"/>
                <w:lang w:val="ru-RU"/>
              </w:rPr>
              <w:t>Къамел дан хаар (дӀадоло, къамелехь дакъалаца, къамел чекхдаккха, тидам тӀеберзо, и. д.кх.).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F21853">
        <w:trPr>
          <w:trHeight w:hRule="exact" w:val="129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74</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E735A1">
              <w:rPr>
                <w:rFonts w:ascii="Times New Roman" w:eastAsia="Calibri" w:hAnsi="Times New Roman" w:cs="Times New Roman"/>
                <w:sz w:val="24"/>
                <w:szCs w:val="24"/>
                <w:lang w:val="ru-RU"/>
              </w:rPr>
              <w:t>Къамелан диалоган кеп практикехь карайерзор.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341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75</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E735A1">
              <w:rPr>
                <w:rFonts w:ascii="Times New Roman" w:eastAsia="Calibri" w:hAnsi="Times New Roman" w:cs="Times New Roman"/>
                <w:sz w:val="24"/>
                <w:szCs w:val="24"/>
                <w:lang w:val="ru-RU"/>
              </w:rPr>
              <w:t xml:space="preserve">Дешаран а, Ӏер-дахаран а </w:t>
            </w:r>
            <w:r>
              <w:rPr>
                <w:rFonts w:ascii="Times New Roman" w:eastAsia="Calibri" w:hAnsi="Times New Roman" w:cs="Times New Roman"/>
                <w:sz w:val="24"/>
                <w:szCs w:val="24"/>
                <w:lang w:val="ru-RU"/>
              </w:rPr>
              <w:t>къамелан этикетан норманаш</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1834"/>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76</w:t>
            </w:r>
          </w:p>
        </w:tc>
        <w:tc>
          <w:tcPr>
            <w:tcW w:w="2894" w:type="dxa"/>
            <w:tcBorders>
              <w:top w:val="single" w:sz="4" w:space="0" w:color="000000"/>
              <w:left w:val="single" w:sz="4" w:space="0" w:color="000000"/>
              <w:bottom w:val="single" w:sz="4" w:space="0" w:color="000000"/>
              <w:right w:val="single" w:sz="4" w:space="0" w:color="000000"/>
            </w:tcBorders>
          </w:tcPr>
          <w:p w:rsidR="007A263D" w:rsidRPr="00E735A1"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К</w:t>
            </w:r>
            <w:r w:rsidRPr="00E735A1">
              <w:rPr>
                <w:rFonts w:ascii="Times New Roman" w:eastAsia="Calibri" w:hAnsi="Times New Roman" w:cs="Times New Roman"/>
                <w:sz w:val="24"/>
                <w:szCs w:val="24"/>
                <w:lang w:val="ru-RU"/>
              </w:rPr>
              <w:t>ъамелан этикетан норманаш а, орфоэпин (нийсааларан) норманаш а ларйар.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3737D2" w:rsidTr="009215E4">
        <w:trPr>
          <w:trHeight w:hRule="exact" w:val="226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lastRenderedPageBreak/>
              <w:t>77</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p>
          <w:p w:rsidR="007A263D" w:rsidRPr="000F0F80" w:rsidRDefault="007A263D" w:rsidP="007A263D">
            <w:pPr>
              <w:spacing w:after="0" w:line="240" w:lineRule="auto"/>
              <w:rPr>
                <w:rFonts w:ascii="Times New Roman" w:eastAsia="Calibri" w:hAnsi="Times New Roman" w:cs="Times New Roman"/>
                <w:b/>
                <w:sz w:val="24"/>
                <w:szCs w:val="24"/>
                <w:lang w:val="ru-RU"/>
              </w:rPr>
            </w:pPr>
            <w:r w:rsidRPr="000F0F80">
              <w:rPr>
                <w:rFonts w:ascii="Times New Roman" w:eastAsia="Calibri" w:hAnsi="Times New Roman" w:cs="Times New Roman"/>
                <w:b/>
                <w:sz w:val="24"/>
                <w:szCs w:val="24"/>
                <w:lang w:val="ru-RU"/>
              </w:rPr>
              <w:t>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Pr>
                <w:lang w:val="ru-RU"/>
              </w:rPr>
              <w:t xml:space="preserve"> Диктант</w:t>
            </w:r>
          </w:p>
        </w:tc>
      </w:tr>
      <w:tr w:rsidR="007A263D" w:rsidRPr="00623166" w:rsidTr="009215E4">
        <w:trPr>
          <w:trHeight w:hRule="exact" w:val="1849"/>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78</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E735A1">
              <w:rPr>
                <w:rFonts w:ascii="Times New Roman" w:eastAsia="Calibri" w:hAnsi="Times New Roman" w:cs="Times New Roman"/>
                <w:sz w:val="24"/>
                <w:szCs w:val="24"/>
                <w:lang w:val="ru-RU"/>
              </w:rPr>
              <w:t>Цхьаьна гӀуллакхдарех</w:t>
            </w:r>
            <w:r>
              <w:rPr>
                <w:rFonts w:ascii="Times New Roman" w:eastAsia="Calibri" w:hAnsi="Times New Roman" w:cs="Times New Roman"/>
                <w:sz w:val="24"/>
                <w:szCs w:val="24"/>
                <w:lang w:val="ru-RU"/>
              </w:rPr>
              <w:t>ь шимма цхьаьна а</w:t>
            </w:r>
            <w:r w:rsidRPr="00E735A1">
              <w:rPr>
                <w:rFonts w:ascii="Times New Roman" w:eastAsia="Calibri" w:hAnsi="Times New Roman" w:cs="Times New Roman"/>
                <w:sz w:val="24"/>
                <w:szCs w:val="24"/>
                <w:lang w:val="ru-RU"/>
              </w:rPr>
              <w:t xml:space="preserve"> болх дӀахьуш, бартбан а, йукъарчу сацаме ван а хаар.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623166" w:rsidTr="009215E4">
        <w:trPr>
          <w:trHeight w:hRule="exact" w:val="2413"/>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79</w:t>
            </w:r>
          </w:p>
        </w:tc>
        <w:tc>
          <w:tcPr>
            <w:tcW w:w="2894" w:type="dxa"/>
            <w:tcBorders>
              <w:top w:val="single" w:sz="4" w:space="0" w:color="000000"/>
              <w:left w:val="single" w:sz="4" w:space="0" w:color="000000"/>
              <w:bottom w:val="single" w:sz="4" w:space="0" w:color="000000"/>
              <w:right w:val="single" w:sz="4" w:space="0" w:color="000000"/>
            </w:tcBorders>
          </w:tcPr>
          <w:p w:rsidR="007A263D" w:rsidRPr="00E735A1" w:rsidRDefault="007A263D" w:rsidP="007A263D">
            <w:pPr>
              <w:spacing w:after="0" w:line="240" w:lineRule="auto"/>
              <w:rPr>
                <w:rFonts w:ascii="Times New Roman" w:eastAsia="Calibri" w:hAnsi="Times New Roman" w:cs="Times New Roman"/>
                <w:sz w:val="24"/>
                <w:szCs w:val="24"/>
                <w:lang w:val="ru-RU"/>
              </w:rPr>
            </w:pPr>
            <w:r w:rsidRPr="00E735A1">
              <w:rPr>
                <w:rFonts w:ascii="Times New Roman" w:eastAsia="Calibri" w:hAnsi="Times New Roman" w:cs="Times New Roman"/>
                <w:sz w:val="24"/>
                <w:szCs w:val="24"/>
                <w:lang w:val="ru-RU"/>
              </w:rPr>
              <w:t>Цхьаьна тобанашкахь а болх дӀахьуш, бартбан а, йукъарчу сацаме ван а хаар.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Барта хаттар.</w:t>
            </w:r>
          </w:p>
          <w:p w:rsidR="007A263D" w:rsidRPr="001D2A54" w:rsidRDefault="007A263D" w:rsidP="007A263D">
            <w:pPr>
              <w:spacing w:after="0" w:line="240" w:lineRule="auto"/>
              <w:rPr>
                <w:rFonts w:ascii="Times New Roman" w:eastAsia="Times New Roman" w:hAnsi="Times New Roman" w:cs="Times New Roman"/>
                <w:sz w:val="24"/>
                <w:szCs w:val="24"/>
                <w:lang w:val="ru-RU" w:eastAsia="ru-RU"/>
              </w:rPr>
            </w:pPr>
            <w:r w:rsidRPr="001D2A54">
              <w:rPr>
                <w:rFonts w:ascii="Times New Roman" w:eastAsia="Times New Roman" w:hAnsi="Times New Roman" w:cs="Times New Roman"/>
                <w:sz w:val="24"/>
                <w:szCs w:val="24"/>
                <w:lang w:val="ru-RU" w:eastAsia="ru-RU"/>
              </w:rPr>
              <w:t>Ша-шен мах хадор «Жам1даран кехатца»</w:t>
            </w:r>
          </w:p>
          <w:p w:rsidR="007A263D" w:rsidRDefault="007A263D" w:rsidP="007A263D">
            <w:pPr>
              <w:spacing w:after="0" w:line="240" w:lineRule="auto"/>
              <w:rPr>
                <w:lang w:val="ru-RU"/>
              </w:rPr>
            </w:pPr>
          </w:p>
        </w:tc>
      </w:tr>
      <w:tr w:rsidR="007A263D" w:rsidRPr="00480AE8" w:rsidTr="009215E4">
        <w:trPr>
          <w:trHeight w:hRule="exact" w:val="240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80</w:t>
            </w:r>
          </w:p>
        </w:tc>
        <w:tc>
          <w:tcPr>
            <w:tcW w:w="2894" w:type="dxa"/>
            <w:tcBorders>
              <w:top w:val="single" w:sz="4" w:space="0" w:color="000000"/>
              <w:left w:val="single" w:sz="4" w:space="0" w:color="000000"/>
              <w:bottom w:val="single" w:sz="4" w:space="0" w:color="000000"/>
              <w:right w:val="single" w:sz="4" w:space="0" w:color="000000"/>
            </w:tcBorders>
          </w:tcPr>
          <w:p w:rsidR="007A263D" w:rsidRPr="00E735A1" w:rsidRDefault="007A263D" w:rsidP="007A263D">
            <w:pPr>
              <w:spacing w:after="0" w:line="240" w:lineRule="auto"/>
              <w:rPr>
                <w:rFonts w:ascii="Times New Roman" w:eastAsia="Calibri" w:hAnsi="Times New Roman" w:cs="Times New Roman"/>
                <w:sz w:val="24"/>
                <w:szCs w:val="24"/>
                <w:lang w:val="ru-RU"/>
              </w:rPr>
            </w:pPr>
            <w:r w:rsidRPr="00E735A1">
              <w:rPr>
                <w:rFonts w:ascii="Times New Roman" w:eastAsia="Calibri" w:hAnsi="Times New Roman" w:cs="Times New Roman"/>
                <w:sz w:val="24"/>
                <w:szCs w:val="24"/>
                <w:lang w:val="ru-RU"/>
              </w:rPr>
              <w:t>Суьртан репродукцихула барта дийцар хӀоттор. Ша бинчу тергамашкахула а, хаттаршкахула а барта дийцар хӀоттор.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Pr>
                <w:lang w:val="ru-RU"/>
              </w:rPr>
              <w:t>Барта хаттар</w:t>
            </w:r>
          </w:p>
        </w:tc>
      </w:tr>
      <w:tr w:rsidR="007A263D" w:rsidRPr="00480AE8" w:rsidTr="00193AC7">
        <w:trPr>
          <w:trHeight w:hRule="exact" w:val="2270"/>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81</w:t>
            </w:r>
          </w:p>
        </w:tc>
        <w:tc>
          <w:tcPr>
            <w:tcW w:w="2894" w:type="dxa"/>
            <w:tcBorders>
              <w:top w:val="single" w:sz="4" w:space="0" w:color="000000"/>
              <w:left w:val="single" w:sz="4" w:space="0" w:color="000000"/>
              <w:bottom w:val="single" w:sz="4" w:space="0" w:color="000000"/>
              <w:right w:val="single" w:sz="4" w:space="0" w:color="000000"/>
            </w:tcBorders>
          </w:tcPr>
          <w:p w:rsidR="007A263D" w:rsidRPr="00E735A1" w:rsidRDefault="007A263D" w:rsidP="007A263D">
            <w:pPr>
              <w:spacing w:after="0" w:line="240" w:lineRule="auto"/>
              <w:rPr>
                <w:rFonts w:ascii="Times New Roman" w:eastAsia="Calibri" w:hAnsi="Times New Roman" w:cs="Times New Roman"/>
                <w:sz w:val="24"/>
                <w:szCs w:val="24"/>
                <w:lang w:val="ru-RU"/>
              </w:rPr>
            </w:pPr>
            <w:r w:rsidRPr="00E735A1">
              <w:rPr>
                <w:rFonts w:ascii="Times New Roman" w:eastAsia="Calibri" w:hAnsi="Times New Roman" w:cs="Times New Roman"/>
                <w:sz w:val="24"/>
                <w:szCs w:val="24"/>
                <w:lang w:val="ru-RU"/>
              </w:rPr>
              <w:t>Текст.</w:t>
            </w:r>
            <w:r>
              <w:t xml:space="preserve"> </w:t>
            </w:r>
            <w:r w:rsidRPr="00804BAF">
              <w:rPr>
                <w:rFonts w:ascii="Times New Roman" w:eastAsia="Calibri" w:hAnsi="Times New Roman" w:cs="Times New Roman"/>
                <w:sz w:val="24"/>
                <w:szCs w:val="24"/>
                <w:lang w:val="ru-RU"/>
              </w:rPr>
              <w:t>Текстан билгалонаш.</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193AC7">
        <w:trPr>
          <w:trHeight w:hRule="exact" w:val="1282"/>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82</w:t>
            </w:r>
          </w:p>
        </w:tc>
        <w:tc>
          <w:tcPr>
            <w:tcW w:w="2894" w:type="dxa"/>
            <w:tcBorders>
              <w:top w:val="single" w:sz="4" w:space="0" w:color="000000"/>
              <w:left w:val="single" w:sz="4" w:space="0" w:color="000000"/>
              <w:bottom w:val="single" w:sz="4" w:space="0" w:color="000000"/>
              <w:right w:val="single" w:sz="4" w:space="0" w:color="000000"/>
            </w:tcBorders>
          </w:tcPr>
          <w:p w:rsidR="007A263D" w:rsidRPr="00E735A1" w:rsidRDefault="007A263D" w:rsidP="007A263D">
            <w:pPr>
              <w:spacing w:after="0" w:line="240" w:lineRule="auto"/>
              <w:rPr>
                <w:rFonts w:ascii="Times New Roman" w:eastAsia="Calibri" w:hAnsi="Times New Roman" w:cs="Times New Roman"/>
                <w:sz w:val="24"/>
                <w:szCs w:val="24"/>
                <w:lang w:val="ru-RU"/>
              </w:rPr>
            </w:pPr>
            <w:r w:rsidRPr="00804BAF">
              <w:rPr>
                <w:rFonts w:ascii="Times New Roman" w:eastAsia="Calibri" w:hAnsi="Times New Roman" w:cs="Times New Roman"/>
                <w:sz w:val="24"/>
                <w:szCs w:val="24"/>
                <w:lang w:val="ru-RU"/>
              </w:rPr>
              <w:t>Текстан тема.</w:t>
            </w:r>
            <w:r>
              <w:t xml:space="preserve"> </w:t>
            </w:r>
            <w:r w:rsidRPr="00804BAF">
              <w:rPr>
                <w:rFonts w:ascii="Times New Roman" w:eastAsia="Calibri" w:hAnsi="Times New Roman" w:cs="Times New Roman"/>
                <w:sz w:val="24"/>
                <w:szCs w:val="24"/>
                <w:lang w:val="ru-RU"/>
              </w:rPr>
              <w:t>Коьрта ойла.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193AC7">
        <w:trPr>
          <w:trHeight w:hRule="exact" w:val="155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83</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804BAF">
              <w:rPr>
                <w:rFonts w:ascii="Times New Roman" w:eastAsia="Calibri" w:hAnsi="Times New Roman" w:cs="Times New Roman"/>
                <w:sz w:val="24"/>
                <w:szCs w:val="24"/>
                <w:lang w:val="ru-RU"/>
              </w:rPr>
              <w:t>Текстан цӀе.</w:t>
            </w:r>
            <w:r w:rsidRPr="00804BAF">
              <w:rPr>
                <w:lang w:val="ru-RU"/>
              </w:rPr>
              <w:t xml:space="preserve"> </w:t>
            </w:r>
            <w:r w:rsidRPr="00804BAF">
              <w:rPr>
                <w:rFonts w:ascii="Times New Roman" w:eastAsia="Calibri" w:hAnsi="Times New Roman" w:cs="Times New Roman"/>
                <w:sz w:val="24"/>
                <w:szCs w:val="24"/>
                <w:lang w:val="ru-RU"/>
              </w:rPr>
              <w:t>Билгалйинчу тексташна цӀе харжар.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193AC7">
        <w:trPr>
          <w:trHeight w:hRule="exact" w:val="99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84</w:t>
            </w:r>
          </w:p>
        </w:tc>
        <w:tc>
          <w:tcPr>
            <w:tcW w:w="2894" w:type="dxa"/>
            <w:tcBorders>
              <w:top w:val="single" w:sz="4" w:space="0" w:color="000000"/>
              <w:left w:val="single" w:sz="4" w:space="0" w:color="000000"/>
              <w:bottom w:val="single" w:sz="4" w:space="0" w:color="000000"/>
              <w:right w:val="single" w:sz="4" w:space="0" w:color="000000"/>
            </w:tcBorders>
          </w:tcPr>
          <w:p w:rsidR="007A263D" w:rsidRPr="00804BAF" w:rsidRDefault="007A263D" w:rsidP="007A263D">
            <w:pPr>
              <w:spacing w:after="0" w:line="240" w:lineRule="auto"/>
              <w:rPr>
                <w:rFonts w:ascii="Times New Roman" w:eastAsia="Calibri" w:hAnsi="Times New Roman" w:cs="Times New Roman"/>
                <w:sz w:val="24"/>
                <w:szCs w:val="24"/>
                <w:lang w:val="ru-RU"/>
              </w:rPr>
            </w:pPr>
            <w:r w:rsidRPr="00804BAF">
              <w:rPr>
                <w:rFonts w:ascii="Times New Roman" w:eastAsia="Calibri" w:hAnsi="Times New Roman" w:cs="Times New Roman"/>
                <w:sz w:val="24"/>
                <w:szCs w:val="24"/>
                <w:lang w:val="ru-RU"/>
              </w:rPr>
              <w:t xml:space="preserve">Текстан дакъойн (абзацийн) хьалх-тӀаьхьалла.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9215E4">
        <w:trPr>
          <w:trHeight w:hRule="exact" w:val="1844"/>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lastRenderedPageBreak/>
              <w:t>85</w:t>
            </w:r>
          </w:p>
        </w:tc>
        <w:tc>
          <w:tcPr>
            <w:tcW w:w="2894" w:type="dxa"/>
            <w:tcBorders>
              <w:top w:val="single" w:sz="4" w:space="0" w:color="000000"/>
              <w:left w:val="single" w:sz="4" w:space="0" w:color="000000"/>
              <w:bottom w:val="single" w:sz="4" w:space="0" w:color="000000"/>
              <w:right w:val="single" w:sz="4" w:space="0" w:color="000000"/>
            </w:tcBorders>
          </w:tcPr>
          <w:p w:rsidR="007A263D" w:rsidRPr="00804BAF" w:rsidRDefault="007A263D" w:rsidP="007A263D">
            <w:pPr>
              <w:spacing w:after="0" w:line="240" w:lineRule="auto"/>
              <w:rPr>
                <w:rFonts w:ascii="Times New Roman" w:eastAsia="Calibri" w:hAnsi="Times New Roman" w:cs="Times New Roman"/>
                <w:sz w:val="24"/>
                <w:szCs w:val="24"/>
                <w:lang w:val="ru-RU"/>
              </w:rPr>
            </w:pPr>
            <w:r w:rsidRPr="00804BAF">
              <w:rPr>
                <w:rFonts w:ascii="Times New Roman" w:eastAsia="Calibri" w:hAnsi="Times New Roman" w:cs="Times New Roman"/>
                <w:sz w:val="24"/>
                <w:szCs w:val="24"/>
                <w:lang w:val="ru-RU"/>
              </w:rPr>
              <w:t>Предложенийн а, абзацийн а рогӀалла талхийна тексташ нисйар.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193AC7">
        <w:trPr>
          <w:trHeight w:hRule="exact" w:val="156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87</w:t>
            </w:r>
          </w:p>
        </w:tc>
        <w:tc>
          <w:tcPr>
            <w:tcW w:w="2894" w:type="dxa"/>
            <w:tcBorders>
              <w:top w:val="single" w:sz="4" w:space="0" w:color="000000"/>
              <w:left w:val="single" w:sz="4" w:space="0" w:color="000000"/>
              <w:bottom w:val="single" w:sz="4" w:space="0" w:color="000000"/>
              <w:right w:val="single" w:sz="4" w:space="0" w:color="000000"/>
            </w:tcBorders>
          </w:tcPr>
          <w:p w:rsidR="007A263D" w:rsidRPr="00804BAF" w:rsidRDefault="007A263D" w:rsidP="007A263D">
            <w:pPr>
              <w:spacing w:after="0" w:line="240" w:lineRule="auto"/>
              <w:rPr>
                <w:rFonts w:ascii="Times New Roman" w:eastAsia="Calibri" w:hAnsi="Times New Roman" w:cs="Times New Roman"/>
                <w:sz w:val="24"/>
                <w:szCs w:val="24"/>
                <w:lang w:val="ru-RU"/>
              </w:rPr>
            </w:pPr>
            <w:r w:rsidRPr="00804BAF">
              <w:rPr>
                <w:rFonts w:ascii="Times New Roman" w:eastAsia="Calibri" w:hAnsi="Times New Roman" w:cs="Times New Roman"/>
                <w:sz w:val="24"/>
                <w:szCs w:val="24"/>
                <w:lang w:val="ru-RU"/>
              </w:rPr>
              <w:t>Текстийн тайпанаш: суртхӀоттор, дийцар, ойлайар, церан башхаллаш (йуьхьанцара  довзийтар).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193AC7">
        <w:trPr>
          <w:trHeight w:hRule="exact" w:val="2700"/>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88</w:t>
            </w:r>
          </w:p>
        </w:tc>
        <w:tc>
          <w:tcPr>
            <w:tcW w:w="2894" w:type="dxa"/>
            <w:tcBorders>
              <w:top w:val="single" w:sz="4" w:space="0" w:color="000000"/>
              <w:left w:val="single" w:sz="4" w:space="0" w:color="000000"/>
              <w:bottom w:val="single" w:sz="4" w:space="0" w:color="000000"/>
              <w:right w:val="single" w:sz="4" w:space="0" w:color="000000"/>
            </w:tcBorders>
          </w:tcPr>
          <w:p w:rsidR="007A263D" w:rsidRPr="00804BAF" w:rsidRDefault="007A263D" w:rsidP="007A263D">
            <w:pPr>
              <w:spacing w:after="0" w:line="240" w:lineRule="auto"/>
              <w:rPr>
                <w:rFonts w:ascii="Times New Roman" w:eastAsia="Calibri" w:hAnsi="Times New Roman" w:cs="Times New Roman"/>
                <w:sz w:val="24"/>
                <w:szCs w:val="24"/>
                <w:lang w:val="ru-RU"/>
              </w:rPr>
            </w:pPr>
            <w:r w:rsidRPr="00804BAF">
              <w:rPr>
                <w:rFonts w:ascii="Times New Roman" w:eastAsia="Calibri" w:hAnsi="Times New Roman" w:cs="Times New Roman"/>
                <w:sz w:val="24"/>
                <w:szCs w:val="24"/>
                <w:lang w:val="ru-RU"/>
              </w:rPr>
              <w:t>Декъалдар а, декъалдар</w:t>
            </w:r>
            <w:r>
              <w:rPr>
                <w:rFonts w:ascii="Times New Roman" w:eastAsia="Calibri" w:hAnsi="Times New Roman" w:cs="Times New Roman"/>
                <w:sz w:val="24"/>
                <w:szCs w:val="24"/>
                <w:lang w:val="ru-RU"/>
              </w:rPr>
              <w:t xml:space="preserve">ан открытка (диллина кехат) 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0,5</w:t>
            </w: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3737D2" w:rsidTr="00725293">
        <w:trPr>
          <w:trHeight w:hRule="exact" w:val="113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89</w:t>
            </w:r>
          </w:p>
        </w:tc>
        <w:tc>
          <w:tcPr>
            <w:tcW w:w="2894" w:type="dxa"/>
            <w:tcBorders>
              <w:top w:val="single" w:sz="4" w:space="0" w:color="000000"/>
              <w:left w:val="single" w:sz="4" w:space="0" w:color="000000"/>
              <w:bottom w:val="single" w:sz="4" w:space="0" w:color="000000"/>
              <w:right w:val="single" w:sz="4" w:space="0" w:color="000000"/>
            </w:tcBorders>
          </w:tcPr>
          <w:p w:rsidR="007A263D" w:rsidRPr="00804BAF"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Текстах кхетар.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9215E4">
        <w:trPr>
          <w:trHeight w:hRule="exact" w:val="70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90</w:t>
            </w:r>
          </w:p>
        </w:tc>
        <w:tc>
          <w:tcPr>
            <w:tcW w:w="2894" w:type="dxa"/>
            <w:tcBorders>
              <w:top w:val="single" w:sz="4" w:space="0" w:color="000000"/>
              <w:left w:val="single" w:sz="4" w:space="0" w:color="000000"/>
              <w:bottom w:val="single" w:sz="4" w:space="0" w:color="000000"/>
              <w:right w:val="single" w:sz="4" w:space="0" w:color="000000"/>
            </w:tcBorders>
          </w:tcPr>
          <w:p w:rsidR="007A263D" w:rsidRPr="00804BAF" w:rsidRDefault="007A263D" w:rsidP="007A263D">
            <w:pPr>
              <w:spacing w:after="0" w:line="240" w:lineRule="auto"/>
              <w:rPr>
                <w:rFonts w:ascii="Times New Roman" w:eastAsia="Calibri" w:hAnsi="Times New Roman" w:cs="Times New Roman"/>
                <w:sz w:val="24"/>
                <w:szCs w:val="24"/>
                <w:lang w:val="ru-RU"/>
              </w:rPr>
            </w:pPr>
            <w:r w:rsidRPr="000E264F">
              <w:rPr>
                <w:rFonts w:ascii="Times New Roman" w:eastAsia="Calibri" w:hAnsi="Times New Roman" w:cs="Times New Roman"/>
                <w:sz w:val="24"/>
                <w:szCs w:val="24"/>
                <w:lang w:val="ru-RU"/>
              </w:rPr>
              <w:t>Нийсачу интонацица (иэшарца)</w:t>
            </w:r>
            <w:r>
              <w:rPr>
                <w:rFonts w:ascii="Times New Roman" w:eastAsia="Calibri" w:hAnsi="Times New Roman" w:cs="Times New Roman"/>
                <w:sz w:val="24"/>
                <w:szCs w:val="24"/>
                <w:lang w:val="ru-RU"/>
              </w:rPr>
              <w:t xml:space="preserve"> текстан </w:t>
            </w:r>
            <w:r w:rsidRPr="000E264F">
              <w:rPr>
                <w:rFonts w:ascii="Times New Roman" w:eastAsia="Calibri" w:hAnsi="Times New Roman" w:cs="Times New Roman"/>
                <w:sz w:val="24"/>
                <w:szCs w:val="24"/>
                <w:lang w:val="ru-RU"/>
              </w:rPr>
              <w:t>йешар.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9215E4">
        <w:trPr>
          <w:trHeight w:hRule="exact" w:val="240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91</w:t>
            </w:r>
          </w:p>
        </w:tc>
        <w:tc>
          <w:tcPr>
            <w:tcW w:w="2894" w:type="dxa"/>
            <w:tcBorders>
              <w:top w:val="single" w:sz="4" w:space="0" w:color="000000"/>
              <w:left w:val="single" w:sz="4" w:space="0" w:color="000000"/>
              <w:bottom w:val="single" w:sz="4" w:space="0" w:color="000000"/>
              <w:right w:val="single" w:sz="4" w:space="0" w:color="000000"/>
            </w:tcBorders>
          </w:tcPr>
          <w:p w:rsidR="007A263D" w:rsidRPr="000E264F" w:rsidRDefault="007A263D" w:rsidP="007A263D">
            <w:pPr>
              <w:spacing w:after="0" w:line="240" w:lineRule="auto"/>
              <w:rPr>
                <w:rFonts w:ascii="Times New Roman" w:eastAsia="Calibri" w:hAnsi="Times New Roman" w:cs="Times New Roman"/>
                <w:sz w:val="24"/>
                <w:szCs w:val="24"/>
                <w:lang w:val="ru-RU"/>
              </w:rPr>
            </w:pPr>
            <w:r w:rsidRPr="000E264F">
              <w:rPr>
                <w:rFonts w:ascii="Times New Roman" w:eastAsia="Calibri" w:hAnsi="Times New Roman" w:cs="Times New Roman"/>
                <w:sz w:val="24"/>
                <w:szCs w:val="24"/>
                <w:lang w:val="ru-RU"/>
              </w:rPr>
              <w:t>Хаттаршна тӀе а те</w:t>
            </w:r>
            <w:r>
              <w:rPr>
                <w:rFonts w:ascii="Times New Roman" w:eastAsia="Calibri" w:hAnsi="Times New Roman" w:cs="Times New Roman"/>
                <w:sz w:val="24"/>
                <w:szCs w:val="24"/>
                <w:lang w:val="ru-RU"/>
              </w:rPr>
              <w:t xml:space="preserve">вжаш, </w:t>
            </w:r>
            <w:r w:rsidRPr="000E264F">
              <w:rPr>
                <w:rFonts w:ascii="Times New Roman" w:eastAsia="Calibri" w:hAnsi="Times New Roman" w:cs="Times New Roman"/>
                <w:sz w:val="24"/>
                <w:szCs w:val="24"/>
                <w:lang w:val="ru-RU"/>
              </w:rPr>
              <w:t>текст ма-йарра схьайийцар.</w:t>
            </w:r>
          </w:p>
          <w:p w:rsidR="007A263D" w:rsidRPr="00F21853" w:rsidRDefault="007A263D" w:rsidP="007A263D">
            <w:pPr>
              <w:spacing w:after="0" w:line="240" w:lineRule="auto"/>
              <w:rPr>
                <w:rFonts w:ascii="Times New Roman" w:eastAsia="Calibri" w:hAnsi="Times New Roman" w:cs="Times New Roman"/>
                <w:sz w:val="24"/>
                <w:szCs w:val="28"/>
                <w:lang w:val="ru-RU"/>
              </w:rPr>
            </w:pPr>
            <w:r>
              <w:rPr>
                <w:rFonts w:ascii="Times New Roman" w:eastAsia="Calibri" w:hAnsi="Times New Roman" w:cs="Times New Roman"/>
                <w:sz w:val="24"/>
                <w:szCs w:val="28"/>
                <w:lang w:val="ru-RU"/>
              </w:rPr>
              <w:t>(</w:t>
            </w:r>
            <w:r w:rsidRPr="00F21853">
              <w:rPr>
                <w:rFonts w:ascii="Times New Roman" w:eastAsia="Calibri" w:hAnsi="Times New Roman" w:cs="Times New Roman"/>
                <w:sz w:val="24"/>
                <w:szCs w:val="28"/>
                <w:lang w:val="ru-RU"/>
              </w:rPr>
              <w:t>25-35 дешан барамехь йолу дийцаран текст ма-йарра схьайийцар.</w:t>
            </w:r>
            <w:r>
              <w:rPr>
                <w:rFonts w:ascii="Times New Roman" w:eastAsia="Calibri" w:hAnsi="Times New Roman" w:cs="Times New Roman"/>
                <w:sz w:val="24"/>
                <w:szCs w:val="28"/>
                <w:lang w:val="ru-RU"/>
              </w:rPr>
              <w:t>)</w:t>
            </w:r>
          </w:p>
          <w:p w:rsidR="007A263D" w:rsidRPr="000E264F" w:rsidRDefault="007A263D" w:rsidP="007A263D">
            <w:pPr>
              <w:spacing w:after="0" w:line="240" w:lineRule="auto"/>
              <w:rPr>
                <w:rFonts w:ascii="Times New Roman" w:eastAsia="Calibri" w:hAnsi="Times New Roman" w:cs="Times New Roman"/>
                <w:sz w:val="24"/>
                <w:szCs w:val="24"/>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F21853"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tc>
      </w:tr>
      <w:tr w:rsidR="007A263D" w:rsidRPr="003737D2" w:rsidTr="00283DF9">
        <w:trPr>
          <w:trHeight w:hRule="exact" w:val="1140"/>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92</w:t>
            </w:r>
          </w:p>
        </w:tc>
        <w:tc>
          <w:tcPr>
            <w:tcW w:w="2894" w:type="dxa"/>
            <w:tcBorders>
              <w:top w:val="single" w:sz="4" w:space="0" w:color="000000"/>
              <w:left w:val="single" w:sz="4" w:space="0" w:color="000000"/>
              <w:bottom w:val="single" w:sz="4" w:space="0" w:color="000000"/>
              <w:right w:val="single" w:sz="4" w:space="0" w:color="000000"/>
            </w:tcBorders>
          </w:tcPr>
          <w:p w:rsidR="007A263D" w:rsidRPr="000F0F80" w:rsidRDefault="007A263D" w:rsidP="007A263D">
            <w:pPr>
              <w:spacing w:after="0" w:line="240" w:lineRule="auto"/>
              <w:rPr>
                <w:rFonts w:ascii="Times New Roman" w:eastAsia="Calibri" w:hAnsi="Times New Roman" w:cs="Times New Roman"/>
                <w:b/>
                <w:sz w:val="24"/>
                <w:szCs w:val="24"/>
                <w:lang w:val="ru-RU"/>
              </w:rPr>
            </w:pPr>
            <w:r w:rsidRPr="000F0F80">
              <w:rPr>
                <w:rFonts w:ascii="Times New Roman" w:eastAsia="Calibri" w:hAnsi="Times New Roman" w:cs="Times New Roman"/>
                <w:b/>
                <w:sz w:val="24"/>
                <w:szCs w:val="24"/>
                <w:lang w:val="ru-RU"/>
              </w:rPr>
              <w:t>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Pr>
                <w:lang w:val="ru-RU"/>
              </w:rPr>
              <w:t>Диктант</w:t>
            </w:r>
          </w:p>
        </w:tc>
      </w:tr>
      <w:tr w:rsidR="007A263D" w:rsidRPr="00480AE8" w:rsidTr="009215E4">
        <w:trPr>
          <w:trHeight w:hRule="exact" w:val="710"/>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93</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  Мукъа аьзнаш а,элпаш 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9215E4">
        <w:trPr>
          <w:trHeight w:hRule="exact" w:val="98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94</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tabs>
                <w:tab w:val="left" w:pos="1425"/>
              </w:tab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w:t>
            </w:r>
            <w:r>
              <w:rPr>
                <w:rFonts w:ascii="Times New Roman" w:eastAsia="Calibri" w:hAnsi="Times New Roman" w:cs="Times New Roman"/>
                <w:sz w:val="24"/>
                <w:szCs w:val="24"/>
                <w:lang w:val="ru-RU"/>
              </w:rPr>
              <w:tab/>
              <w:t xml:space="preserve"> Мукъаза аьзнаш а, элпаш 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193AC7">
        <w:trPr>
          <w:trHeight w:hRule="exact" w:val="978"/>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95</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 Дош. Дешан лексически маь1на.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0E264F">
        <w:trPr>
          <w:trHeight w:hRule="exact" w:val="141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96</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 Дешан х1оттам.</w:t>
            </w:r>
          </w:p>
          <w:p w:rsidR="007A263D" w:rsidRPr="00F27801" w:rsidRDefault="007A263D" w:rsidP="007A263D">
            <w:pPr>
              <w:spacing w:after="0" w:line="240" w:lineRule="auto"/>
              <w:rPr>
                <w:rFonts w:ascii="Times New Roman" w:eastAsia="Calibri" w:hAnsi="Times New Roman" w:cs="Times New Roman"/>
                <w:b/>
                <w:sz w:val="24"/>
                <w:szCs w:val="24"/>
                <w:lang w:val="ru-RU"/>
              </w:rPr>
            </w:pPr>
            <w:r w:rsidRPr="00F27801">
              <w:rPr>
                <w:rFonts w:ascii="Times New Roman" w:eastAsia="Calibri" w:hAnsi="Times New Roman" w:cs="Times New Roman"/>
                <w:b/>
                <w:sz w:val="24"/>
                <w:szCs w:val="24"/>
                <w:lang w:val="ru-RU"/>
              </w:rPr>
              <w:t>Схьаяздар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Pr="00193AC7" w:rsidRDefault="007A263D" w:rsidP="007A263D">
            <w:pPr>
              <w:spacing w:after="0" w:line="240" w:lineRule="auto"/>
              <w:rPr>
                <w:rFonts w:ascii="Times New Roman" w:hAnsi="Times New Roman" w:cs="Times New Roman"/>
                <w:sz w:val="24"/>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0E264F">
        <w:trPr>
          <w:trHeight w:hRule="exact" w:val="141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lastRenderedPageBreak/>
              <w:t>97</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240664">
              <w:rPr>
                <w:rFonts w:ascii="Times New Roman" w:eastAsia="Calibri" w:hAnsi="Times New Roman" w:cs="Times New Roman"/>
                <w:sz w:val="24"/>
                <w:szCs w:val="24"/>
                <w:lang w:val="ru-RU"/>
              </w:rPr>
              <w:t>Резервни. Къ</w:t>
            </w:r>
            <w:r>
              <w:rPr>
                <w:rFonts w:ascii="Times New Roman" w:eastAsia="Calibri" w:hAnsi="Times New Roman" w:cs="Times New Roman"/>
                <w:sz w:val="24"/>
                <w:szCs w:val="24"/>
                <w:lang w:val="ru-RU"/>
              </w:rPr>
              <w:t>а</w:t>
            </w:r>
            <w:r w:rsidRPr="00240664">
              <w:rPr>
                <w:rFonts w:ascii="Times New Roman" w:eastAsia="Calibri" w:hAnsi="Times New Roman" w:cs="Times New Roman"/>
                <w:sz w:val="24"/>
                <w:szCs w:val="24"/>
                <w:lang w:val="ru-RU"/>
              </w:rPr>
              <w:t>мелан дакъош.</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Pr="00193AC7" w:rsidRDefault="007A263D" w:rsidP="007A263D">
            <w:pPr>
              <w:spacing w:after="0" w:line="240" w:lineRule="auto"/>
              <w:rPr>
                <w:rFonts w:ascii="Times New Roman" w:hAnsi="Times New Roman" w:cs="Times New Roman"/>
                <w:sz w:val="24"/>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9215E4">
        <w:trPr>
          <w:trHeight w:hRule="exact" w:val="199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98</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 Предложени а, дош 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Pr="00193AC7" w:rsidRDefault="007A263D" w:rsidP="007A263D">
            <w:pPr>
              <w:spacing w:after="0" w:line="240" w:lineRule="auto"/>
              <w:rPr>
                <w:rFonts w:ascii="Times New Roman" w:hAnsi="Times New Roman" w:cs="Times New Roman"/>
                <w:sz w:val="24"/>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480AE8" w:rsidTr="00F21853">
        <w:trPr>
          <w:trHeight w:hRule="exact" w:val="999"/>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99</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w:t>
            </w:r>
            <w:r w:rsidRPr="00D8628B">
              <w:rPr>
                <w:lang w:val="ru-RU"/>
              </w:rPr>
              <w:t xml:space="preserve"> </w:t>
            </w:r>
            <w:r w:rsidRPr="00AA43F9">
              <w:rPr>
                <w:rFonts w:ascii="Times New Roman" w:eastAsia="Calibri" w:hAnsi="Times New Roman" w:cs="Times New Roman"/>
                <w:sz w:val="24"/>
                <w:szCs w:val="24"/>
                <w:lang w:val="ru-RU"/>
              </w:rPr>
              <w:t>Текст.</w:t>
            </w:r>
            <w:r>
              <w:t xml:space="preserve"> </w:t>
            </w:r>
            <w:r w:rsidRPr="00AA43F9">
              <w:rPr>
                <w:rFonts w:ascii="Times New Roman" w:eastAsia="Calibri" w:hAnsi="Times New Roman" w:cs="Times New Roman"/>
                <w:sz w:val="24"/>
                <w:szCs w:val="24"/>
                <w:lang w:val="ru-RU"/>
              </w:rPr>
              <w:t>Коьрта ойла.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Pr="00193AC7" w:rsidRDefault="007A263D" w:rsidP="007A263D">
            <w:pPr>
              <w:spacing w:after="0" w:line="240" w:lineRule="auto"/>
              <w:rPr>
                <w:rFonts w:ascii="Times New Roman" w:hAnsi="Times New Roman" w:cs="Times New Roman"/>
                <w:sz w:val="24"/>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3737D2" w:rsidTr="00F21853">
        <w:trPr>
          <w:trHeight w:hRule="exact" w:val="866"/>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100</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w:t>
            </w:r>
            <w:r w:rsidRPr="000F0F80">
              <w:rPr>
                <w:rFonts w:ascii="Times New Roman" w:eastAsia="Calibri" w:hAnsi="Times New Roman" w:cs="Times New Roman"/>
                <w:b/>
                <w:sz w:val="24"/>
                <w:szCs w:val="24"/>
                <w:lang w:val="ru-RU"/>
              </w:rPr>
              <w:t>. Шеран талламан болх.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r>
              <w:rPr>
                <w:lang w:val="ru-RU"/>
              </w:rPr>
              <w:t>Хаарш талламан болх</w:t>
            </w:r>
          </w:p>
        </w:tc>
      </w:tr>
      <w:tr w:rsidR="007A263D" w:rsidRPr="005D3337" w:rsidTr="009215E4">
        <w:trPr>
          <w:trHeight w:hRule="exact" w:val="575"/>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101</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Резервни. 1амийнарг карладаккхар.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5D3337" w:rsidTr="009215E4">
        <w:trPr>
          <w:trHeight w:hRule="exact" w:val="711"/>
        </w:trPr>
        <w:tc>
          <w:tcPr>
            <w:tcW w:w="576" w:type="dxa"/>
            <w:tcBorders>
              <w:top w:val="single" w:sz="4" w:space="0" w:color="000000"/>
              <w:left w:val="single" w:sz="4" w:space="0" w:color="000000"/>
              <w:bottom w:val="single" w:sz="4" w:space="0" w:color="000000"/>
              <w:right w:val="single" w:sz="4" w:space="0" w:color="000000"/>
            </w:tcBorders>
          </w:tcPr>
          <w:p w:rsidR="007A263D" w:rsidRPr="005D3337" w:rsidRDefault="007A263D" w:rsidP="007A263D">
            <w:pPr>
              <w:spacing w:after="0"/>
              <w:rPr>
                <w:lang w:val="ru-RU"/>
              </w:rPr>
            </w:pPr>
            <w:r>
              <w:rPr>
                <w:lang w:val="ru-RU"/>
              </w:rPr>
              <w:t>102</w:t>
            </w:r>
          </w:p>
        </w:tc>
        <w:tc>
          <w:tcPr>
            <w:tcW w:w="2894"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Резерани. 1амийнарг карладаккхар.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Pr="00032CF0" w:rsidRDefault="007A263D" w:rsidP="007A263D">
            <w:pPr>
              <w:spacing w:after="0" w:line="240" w:lineRule="auto"/>
              <w:rPr>
                <w:rFonts w:ascii="Times New Roman" w:eastAsia="Times New Roman" w:hAnsi="Times New Roman" w:cs="Times New Roman"/>
                <w:sz w:val="24"/>
                <w:szCs w:val="24"/>
                <w:lang w:val="ru-RU" w:eastAsia="ru-RU"/>
              </w:rPr>
            </w:pPr>
            <w:r w:rsidRPr="00032CF0">
              <w:rPr>
                <w:rFonts w:ascii="Times New Roman" w:eastAsia="Times New Roman" w:hAnsi="Times New Roman" w:cs="Times New Roman"/>
                <w:sz w:val="24"/>
                <w:szCs w:val="24"/>
                <w:lang w:val="ru-RU" w:eastAsia="ru-RU"/>
              </w:rPr>
              <w:t>Барта хаттар</w:t>
            </w:r>
          </w:p>
          <w:p w:rsidR="007A263D" w:rsidRDefault="007A263D" w:rsidP="007A263D">
            <w:pPr>
              <w:spacing w:after="0" w:line="240" w:lineRule="auto"/>
              <w:rPr>
                <w:lang w:val="ru-RU"/>
              </w:rPr>
            </w:pPr>
            <w:r w:rsidRPr="00032CF0">
              <w:rPr>
                <w:rFonts w:ascii="Times New Roman" w:eastAsia="Times New Roman" w:hAnsi="Times New Roman" w:cs="Times New Roman"/>
                <w:sz w:val="24"/>
                <w:szCs w:val="24"/>
                <w:lang w:val="ru-RU" w:eastAsia="ru-RU"/>
              </w:rPr>
              <w:t>Йозанан таллар</w:t>
            </w:r>
          </w:p>
        </w:tc>
      </w:tr>
      <w:tr w:rsidR="007A263D" w:rsidRPr="005D3337" w:rsidTr="00480AE8">
        <w:trPr>
          <w:trHeight w:hRule="exact" w:val="706"/>
        </w:trPr>
        <w:tc>
          <w:tcPr>
            <w:tcW w:w="3470" w:type="dxa"/>
            <w:gridSpan w:val="2"/>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rFonts w:ascii="Times New Roman" w:eastAsia="Calibri" w:hAnsi="Times New Roman" w:cs="Times New Roman"/>
                <w:sz w:val="24"/>
                <w:szCs w:val="24"/>
                <w:lang w:val="ru-RU"/>
              </w:rPr>
            </w:pPr>
            <w:r w:rsidRPr="00857367">
              <w:rPr>
                <w:rFonts w:ascii="Times New Roman" w:eastAsia="Times New Roman" w:hAnsi="Times New Roman"/>
                <w:b/>
                <w:color w:val="000000"/>
                <w:w w:val="97"/>
                <w:sz w:val="24"/>
                <w:lang w:val="ru-RU"/>
              </w:rPr>
              <w:t>Программаин сахьтийн йукъара терахь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Default="007A263D" w:rsidP="007A263D">
            <w:pPr>
              <w:autoSpaceDE w:val="0"/>
              <w:autoSpaceDN w:val="0"/>
              <w:spacing w:before="98" w:after="0" w:line="240" w:lineRule="auto"/>
              <w:ind w:left="74"/>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102</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10</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A263D" w:rsidRPr="005D3337" w:rsidRDefault="007A263D" w:rsidP="007A263D">
            <w:pPr>
              <w:autoSpaceDE w:val="0"/>
              <w:autoSpaceDN w:val="0"/>
              <w:spacing w:before="98" w:after="0" w:line="240" w:lineRule="auto"/>
              <w:ind w:left="72"/>
              <w:rPr>
                <w:rFonts w:ascii="Times New Roman" w:eastAsia="Times New Roman" w:hAnsi="Times New Roman"/>
                <w:b/>
                <w:color w:val="000000"/>
                <w:sz w:val="24"/>
                <w:lang w:val="ru-RU"/>
              </w:rPr>
            </w:pPr>
            <w:r>
              <w:rPr>
                <w:rFonts w:ascii="Times New Roman" w:eastAsia="Times New Roman" w:hAnsi="Times New Roman"/>
                <w:b/>
                <w:color w:val="000000"/>
                <w:sz w:val="24"/>
                <w:lang w:val="ru-RU"/>
              </w:rPr>
              <w:t>3</w:t>
            </w:r>
          </w:p>
        </w:tc>
        <w:tc>
          <w:tcPr>
            <w:tcW w:w="915" w:type="dxa"/>
            <w:tcBorders>
              <w:top w:val="single" w:sz="4" w:space="0" w:color="000000"/>
              <w:left w:val="single" w:sz="4" w:space="0" w:color="000000"/>
              <w:bottom w:val="single" w:sz="4" w:space="0" w:color="000000"/>
              <w:right w:val="single" w:sz="4" w:space="0" w:color="auto"/>
            </w:tcBorders>
          </w:tcPr>
          <w:p w:rsidR="007A263D" w:rsidRPr="005D3337" w:rsidRDefault="007A263D" w:rsidP="007A263D">
            <w:pPr>
              <w:spacing w:after="0" w:line="240" w:lineRule="auto"/>
              <w:rPr>
                <w:lang w:val="ru-RU"/>
              </w:rPr>
            </w:pPr>
          </w:p>
        </w:tc>
        <w:tc>
          <w:tcPr>
            <w:tcW w:w="1070" w:type="dxa"/>
            <w:tcBorders>
              <w:top w:val="single" w:sz="4" w:space="0" w:color="000000"/>
              <w:left w:val="single" w:sz="4" w:space="0" w:color="auto"/>
              <w:bottom w:val="single" w:sz="4" w:space="0" w:color="000000"/>
              <w:right w:val="single" w:sz="4" w:space="0" w:color="000000"/>
            </w:tcBorders>
          </w:tcPr>
          <w:p w:rsidR="007A263D" w:rsidRPr="005D3337" w:rsidRDefault="007A263D" w:rsidP="007A263D">
            <w:pPr>
              <w:spacing w:after="0" w:line="240" w:lineRule="auto"/>
              <w:rPr>
                <w:lang w:val="ru-RU"/>
              </w:rPr>
            </w:pPr>
          </w:p>
        </w:tc>
        <w:tc>
          <w:tcPr>
            <w:tcW w:w="2189" w:type="dxa"/>
            <w:tcBorders>
              <w:top w:val="single" w:sz="4" w:space="0" w:color="000000"/>
              <w:left w:val="single" w:sz="4" w:space="0" w:color="000000"/>
              <w:bottom w:val="single" w:sz="4" w:space="0" w:color="000000"/>
              <w:right w:val="single" w:sz="4" w:space="0" w:color="000000"/>
            </w:tcBorders>
          </w:tcPr>
          <w:p w:rsidR="007A263D" w:rsidRDefault="007A263D" w:rsidP="007A263D">
            <w:pPr>
              <w:spacing w:after="0" w:line="240" w:lineRule="auto"/>
              <w:rPr>
                <w:lang w:val="ru-RU"/>
              </w:rPr>
            </w:pPr>
          </w:p>
        </w:tc>
      </w:tr>
    </w:tbl>
    <w:p w:rsidR="00AE32A7" w:rsidRPr="005D3337" w:rsidRDefault="00AE32A7">
      <w:pPr>
        <w:rPr>
          <w:lang w:val="ru-RU"/>
        </w:rPr>
        <w:sectPr w:rsidR="00AE32A7" w:rsidRPr="005D3337" w:rsidSect="00AF4050">
          <w:pgSz w:w="11900" w:h="16840"/>
          <w:pgMar w:top="284" w:right="650" w:bottom="709" w:left="666" w:header="720" w:footer="720" w:gutter="0"/>
          <w:cols w:space="720" w:equalWidth="0">
            <w:col w:w="10584" w:space="0"/>
          </w:cols>
          <w:docGrid w:linePitch="360"/>
        </w:sectPr>
      </w:pPr>
    </w:p>
    <w:p w:rsidR="00F13960" w:rsidRPr="00F13960" w:rsidRDefault="00F13960" w:rsidP="00F13960">
      <w:pPr>
        <w:spacing w:after="0" w:line="360" w:lineRule="auto"/>
        <w:rPr>
          <w:rFonts w:ascii="Times New Roman" w:eastAsia="Calibri" w:hAnsi="Times New Roman" w:cs="Times New Roman"/>
          <w:b/>
          <w:spacing w:val="4"/>
          <w:sz w:val="28"/>
          <w:szCs w:val="28"/>
          <w:lang w:val="tt-RU"/>
        </w:rPr>
      </w:pPr>
      <w:r>
        <w:rPr>
          <w:rFonts w:ascii="Times New Roman" w:eastAsia="Calibri" w:hAnsi="Times New Roman" w:cs="Times New Roman"/>
          <w:b/>
          <w:spacing w:val="4"/>
          <w:sz w:val="28"/>
          <w:szCs w:val="28"/>
          <w:lang w:val="tt-RU" w:eastAsia="ar-SA"/>
        </w:rPr>
        <w:lastRenderedPageBreak/>
        <w:t xml:space="preserve">                               </w:t>
      </w:r>
      <w:r w:rsidRPr="00F13960">
        <w:rPr>
          <w:rFonts w:ascii="Times New Roman" w:eastAsia="Calibri" w:hAnsi="Times New Roman" w:cs="Times New Roman"/>
          <w:b/>
          <w:spacing w:val="4"/>
          <w:sz w:val="28"/>
          <w:szCs w:val="28"/>
          <w:lang w:val="tt-RU" w:eastAsia="ar-SA"/>
        </w:rPr>
        <w:t>Ӏаморан-методически кхачойар</w:t>
      </w:r>
    </w:p>
    <w:p w:rsidR="00F13960" w:rsidRPr="00F13960" w:rsidRDefault="00F13960" w:rsidP="00F13960">
      <w:pPr>
        <w:tabs>
          <w:tab w:val="left" w:pos="13880"/>
        </w:tabs>
        <w:spacing w:after="0" w:line="360" w:lineRule="auto"/>
        <w:rPr>
          <w:rFonts w:ascii="Times New Roman" w:eastAsia="Calibri" w:hAnsi="Times New Roman" w:cs="Times New Roman"/>
          <w:b/>
          <w:spacing w:val="4"/>
          <w:sz w:val="28"/>
          <w:szCs w:val="28"/>
          <w:lang w:val="tt-RU"/>
        </w:rPr>
      </w:pPr>
      <w:r>
        <w:rPr>
          <w:rFonts w:ascii="Times New Roman" w:eastAsia="Calibri" w:hAnsi="Times New Roman" w:cs="Times New Roman"/>
          <w:b/>
          <w:spacing w:val="4"/>
          <w:sz w:val="28"/>
          <w:szCs w:val="28"/>
          <w:lang w:val="tt-RU"/>
        </w:rPr>
        <w:t xml:space="preserve">                               </w:t>
      </w:r>
      <w:r w:rsidRPr="00F13960">
        <w:rPr>
          <w:rFonts w:ascii="Times New Roman" w:eastAsia="Calibri" w:hAnsi="Times New Roman" w:cs="Times New Roman"/>
          <w:b/>
          <w:spacing w:val="4"/>
          <w:sz w:val="28"/>
          <w:szCs w:val="28"/>
          <w:lang w:val="tt-RU"/>
        </w:rPr>
        <w:t>Ӏаморан-методически пособиш</w:t>
      </w:r>
    </w:p>
    <w:p w:rsidR="00F13960" w:rsidRPr="00F13960" w:rsidRDefault="00F13960" w:rsidP="00F13960">
      <w:pPr>
        <w:tabs>
          <w:tab w:val="left" w:pos="13880"/>
        </w:tabs>
        <w:spacing w:after="0" w:line="360" w:lineRule="auto"/>
        <w:jc w:val="both"/>
        <w:rPr>
          <w:rFonts w:ascii="Times New Roman" w:eastAsia="Calibri" w:hAnsi="Times New Roman" w:cs="Times New Roman"/>
          <w:spacing w:val="4"/>
          <w:sz w:val="28"/>
          <w:szCs w:val="28"/>
          <w:lang w:val="tt-RU"/>
        </w:rPr>
      </w:pPr>
      <w:r>
        <w:rPr>
          <w:rFonts w:ascii="Times New Roman" w:eastAsia="Calibri" w:hAnsi="Times New Roman" w:cs="Times New Roman"/>
          <w:spacing w:val="4"/>
          <w:sz w:val="28"/>
          <w:szCs w:val="28"/>
          <w:lang w:val="tt-RU"/>
        </w:rPr>
        <w:t>1. Нохчийн мотт</w:t>
      </w:r>
      <w:r w:rsidRPr="00F13960">
        <w:rPr>
          <w:rFonts w:ascii="Times New Roman" w:eastAsia="Calibri" w:hAnsi="Times New Roman" w:cs="Times New Roman"/>
          <w:spacing w:val="4"/>
          <w:sz w:val="28"/>
          <w:szCs w:val="28"/>
          <w:lang w:val="tt-RU"/>
        </w:rPr>
        <w:t>. Белхан тептар. 2-гӀа класс.</w:t>
      </w:r>
    </w:p>
    <w:p w:rsidR="00F13960" w:rsidRPr="00F13960" w:rsidRDefault="00F13960" w:rsidP="00F13960">
      <w:pPr>
        <w:jc w:val="center"/>
        <w:rPr>
          <w:rFonts w:ascii="Times New Roman" w:eastAsia="Times New Roman" w:hAnsi="Times New Roman" w:cs="Times New Roman"/>
          <w:sz w:val="28"/>
          <w:szCs w:val="28"/>
          <w:lang w:val="tt-RU" w:eastAsia="ru-RU"/>
        </w:rPr>
      </w:pPr>
    </w:p>
    <w:p w:rsidR="00F13960" w:rsidRPr="00F13960" w:rsidRDefault="00F13960" w:rsidP="00F13960">
      <w:pPr>
        <w:tabs>
          <w:tab w:val="left" w:pos="851"/>
          <w:tab w:val="left" w:pos="1134"/>
        </w:tabs>
        <w:spacing w:after="0" w:line="360" w:lineRule="auto"/>
        <w:rPr>
          <w:rFonts w:ascii="Times New Roman" w:eastAsia="Times New Roman" w:hAnsi="Times New Roman" w:cs="Times New Roman"/>
          <w:b/>
          <w:sz w:val="28"/>
          <w:szCs w:val="28"/>
          <w:lang w:val="ru-RU" w:eastAsia="ar-SA"/>
        </w:rPr>
      </w:pPr>
      <w:r>
        <w:rPr>
          <w:rFonts w:ascii="Times New Roman" w:eastAsia="Times New Roman" w:hAnsi="Times New Roman" w:cs="Times New Roman"/>
          <w:b/>
          <w:sz w:val="28"/>
          <w:szCs w:val="28"/>
          <w:lang w:val="ru-RU" w:eastAsia="ar-SA"/>
        </w:rPr>
        <w:t xml:space="preserve">                                         </w:t>
      </w:r>
      <w:r w:rsidRPr="00F13960">
        <w:rPr>
          <w:rFonts w:ascii="Times New Roman" w:eastAsia="Times New Roman" w:hAnsi="Times New Roman" w:cs="Times New Roman"/>
          <w:b/>
          <w:sz w:val="28"/>
          <w:szCs w:val="28"/>
          <w:lang w:val="ru-RU" w:eastAsia="ar-SA"/>
        </w:rPr>
        <w:t>Ӏилманан литература</w:t>
      </w:r>
    </w:p>
    <w:p w:rsidR="00F13960" w:rsidRPr="00F13960" w:rsidRDefault="00F13960" w:rsidP="00F13960">
      <w:pPr>
        <w:tabs>
          <w:tab w:val="left" w:pos="851"/>
          <w:tab w:val="left" w:pos="1134"/>
        </w:tabs>
        <w:spacing w:after="0" w:line="360" w:lineRule="auto"/>
        <w:rPr>
          <w:rFonts w:ascii="Times New Roman" w:eastAsia="Times New Roman" w:hAnsi="Times New Roman" w:cs="Times New Roman"/>
          <w:b/>
          <w:sz w:val="28"/>
          <w:szCs w:val="28"/>
          <w:lang w:val="ru-RU" w:eastAsia="ar-SA"/>
        </w:rPr>
      </w:pP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Эдилов С.Э. Нохчийн мотт а, керла технологеш а. Соьлжа-ГӀала, 20Ӏ8.</w:t>
      </w:r>
    </w:p>
    <w:p w:rsidR="0012009A" w:rsidRDefault="00F13960" w:rsidP="00F13960">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F13960">
        <w:rPr>
          <w:rFonts w:ascii="Times New Roman" w:eastAsia="Times New Roman" w:hAnsi="Times New Roman" w:cs="Times New Roman"/>
          <w:sz w:val="28"/>
          <w:szCs w:val="28"/>
          <w:lang w:val="ru-RU" w:eastAsia="ar-SA"/>
        </w:rPr>
        <w:t xml:space="preserve">Арсанукаев А.М. Школехь исбаьхьаллин произведени таллар. </w:t>
      </w:r>
    </w:p>
    <w:p w:rsidR="00F13960" w:rsidRPr="00F13960" w:rsidRDefault="00F13960" w:rsidP="00F13960">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F13960">
        <w:rPr>
          <w:rFonts w:ascii="Times New Roman" w:eastAsia="Times New Roman" w:hAnsi="Times New Roman" w:cs="Times New Roman"/>
          <w:sz w:val="28"/>
          <w:szCs w:val="28"/>
          <w:lang w:val="ru-RU" w:eastAsia="ar-SA"/>
        </w:rPr>
        <w:t>Соьлжа-ГӀала, 20Ӏ3.</w:t>
      </w:r>
    </w:p>
    <w:p w:rsid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p>
    <w:p w:rsidR="00F13960" w:rsidRP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r w:rsidRPr="00F13960">
        <w:rPr>
          <w:rFonts w:ascii="Times New Roman" w:eastAsia="Calibri" w:hAnsi="Times New Roman" w:cs="Times New Roman"/>
          <w:b/>
          <w:sz w:val="28"/>
          <w:szCs w:val="28"/>
          <w:lang w:val="ru-RU"/>
        </w:rPr>
        <w:t>Методически литература</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Эдилов С.Э. Дагалецамийн денош а, суьйренаш а </w:t>
      </w:r>
    </w:p>
    <w:p w:rsidR="0012009A"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Ишколин даздарийн, викторинийн, къовсадаларийн, суьйренийн сценариш. </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Соьлжа-ГӀала, 20Ӏ8.</w:t>
      </w:r>
    </w:p>
    <w:p w:rsid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eastAsia="ru-RU"/>
        </w:rPr>
      </w:pPr>
    </w:p>
    <w:p w:rsidR="00F13960" w:rsidRP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eastAsia="ru-RU"/>
        </w:rPr>
      </w:pPr>
      <w:r w:rsidRPr="00F13960">
        <w:rPr>
          <w:rFonts w:ascii="Times New Roman" w:eastAsia="Calibri" w:hAnsi="Times New Roman" w:cs="Times New Roman"/>
          <w:b/>
          <w:sz w:val="28"/>
          <w:szCs w:val="28"/>
          <w:lang w:val="ru-RU" w:eastAsia="ru-RU"/>
        </w:rPr>
        <w:t>Дошамаш</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Ӏ. Мациев А.Г. Нохчийн-оьрсийн словарь. М.: ГИИ НС, Ӏ96Ӏ. 625 а.</w:t>
      </w:r>
    </w:p>
    <w:p w:rsidR="0012009A"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 xml:space="preserve">2. Абдулкадырова Р.А. Йуьхьанцарчу ишколана лерина суьрташкахь </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нохчийн-оьрсийн-ингалсан дошам. Соьлжа-ГӀала, 20ӀӀ.</w:t>
      </w:r>
    </w:p>
    <w:p w:rsid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rPr>
      </w:pPr>
    </w:p>
    <w:p w:rsidR="00F13960" w:rsidRP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rPr>
      </w:pPr>
      <w:r w:rsidRPr="00F13960">
        <w:rPr>
          <w:rFonts w:ascii="Times New Roman" w:eastAsia="Calibri" w:hAnsi="Times New Roman" w:cs="Times New Roman"/>
          <w:b/>
          <w:sz w:val="28"/>
          <w:szCs w:val="28"/>
          <w:lang w:val="ru-RU"/>
        </w:rPr>
        <w:t>Хаамийн-ресурсни кхачойар</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Ӏ. </w:t>
      </w:r>
      <w:r w:rsidRPr="00F13960">
        <w:rPr>
          <w:rFonts w:ascii="Times New Roman" w:eastAsia="Calibri" w:hAnsi="Times New Roman" w:cs="Times New Roman"/>
          <w:sz w:val="28"/>
          <w:szCs w:val="28"/>
        </w:rPr>
        <w:t>desharkho</w:t>
      </w:r>
      <w:r w:rsidRPr="00F13960">
        <w:rPr>
          <w:rFonts w:ascii="Times New Roman" w:eastAsia="Calibri" w:hAnsi="Times New Roman" w:cs="Times New Roman"/>
          <w:sz w:val="28"/>
          <w:szCs w:val="28"/>
          <w:lang w:val="ru-RU"/>
        </w:rPr>
        <w:t>.</w:t>
      </w:r>
      <w:r w:rsidRPr="00F13960">
        <w:rPr>
          <w:rFonts w:ascii="Times New Roman" w:eastAsia="Calibri" w:hAnsi="Times New Roman" w:cs="Times New Roman"/>
          <w:sz w:val="28"/>
          <w:szCs w:val="28"/>
        </w:rPr>
        <w:t>ru</w:t>
      </w:r>
      <w:r w:rsidR="00480AE8">
        <w:rPr>
          <w:rFonts w:ascii="Times New Roman" w:eastAsia="Calibri" w:hAnsi="Times New Roman" w:cs="Times New Roman"/>
          <w:sz w:val="28"/>
          <w:szCs w:val="28"/>
          <w:lang w:val="ru-RU"/>
        </w:rPr>
        <w:t xml:space="preserve"> – Нохчийн элект</w:t>
      </w:r>
      <w:r w:rsidRPr="00F13960">
        <w:rPr>
          <w:rFonts w:ascii="Times New Roman" w:eastAsia="Calibri" w:hAnsi="Times New Roman" w:cs="Times New Roman"/>
          <w:sz w:val="28"/>
          <w:szCs w:val="28"/>
          <w:lang w:val="ru-RU"/>
        </w:rPr>
        <w:t>ронни школа.</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2. </w:t>
      </w:r>
      <w:r w:rsidRPr="00F13960">
        <w:rPr>
          <w:rFonts w:ascii="Times New Roman" w:eastAsia="Calibri" w:hAnsi="Times New Roman" w:cs="Times New Roman"/>
          <w:sz w:val="28"/>
          <w:szCs w:val="28"/>
        </w:rPr>
        <w:t>ps</w:t>
      </w:r>
      <w:r w:rsidRPr="00F13960">
        <w:rPr>
          <w:rFonts w:ascii="Times New Roman" w:eastAsia="Calibri" w:hAnsi="Times New Roman" w:cs="Times New Roman"/>
          <w:sz w:val="28"/>
          <w:szCs w:val="28"/>
          <w:lang w:val="ru-RU"/>
        </w:rPr>
        <w:t>95.</w:t>
      </w:r>
      <w:r w:rsidRPr="00F13960">
        <w:rPr>
          <w:rFonts w:ascii="Times New Roman" w:eastAsia="Calibri" w:hAnsi="Times New Roman" w:cs="Times New Roman"/>
          <w:sz w:val="28"/>
          <w:szCs w:val="28"/>
        </w:rPr>
        <w:t>ru</w:t>
      </w:r>
      <w:r w:rsidRPr="00F13960">
        <w:rPr>
          <w:rFonts w:ascii="Times New Roman" w:eastAsia="Calibri" w:hAnsi="Times New Roman" w:cs="Times New Roman"/>
          <w:sz w:val="28"/>
          <w:szCs w:val="28"/>
          <w:lang w:val="ru-RU"/>
        </w:rPr>
        <w:t>/</w:t>
      </w:r>
      <w:r w:rsidRPr="00F13960">
        <w:rPr>
          <w:rFonts w:ascii="Times New Roman" w:eastAsia="Calibri" w:hAnsi="Times New Roman" w:cs="Times New Roman"/>
          <w:sz w:val="28"/>
          <w:szCs w:val="28"/>
        </w:rPr>
        <w:t>dikdosham</w:t>
      </w:r>
      <w:r w:rsidRPr="00F13960">
        <w:rPr>
          <w:rFonts w:ascii="Times New Roman" w:eastAsia="Calibri" w:hAnsi="Times New Roman" w:cs="Times New Roman"/>
          <w:sz w:val="28"/>
          <w:szCs w:val="28"/>
          <w:lang w:val="ru-RU"/>
        </w:rPr>
        <w:t>/ - Нохчийн-оьрсийн, оьрсийн-нохчийн онлайн дошам.</w:t>
      </w:r>
    </w:p>
    <w:p w:rsidR="00F13960" w:rsidRP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p>
    <w:p w:rsidR="00F13960" w:rsidRPr="00F13960" w:rsidRDefault="00F13960" w:rsidP="00F13960">
      <w:pPr>
        <w:spacing w:before="4" w:line="228" w:lineRule="auto"/>
        <w:ind w:right="861"/>
        <w:jc w:val="both"/>
        <w:rPr>
          <w:rFonts w:ascii="Times New Roman" w:eastAsia="Times New Roman" w:hAnsi="Times New Roman" w:cs="Times New Roman"/>
          <w:lang w:val="ru-RU" w:eastAsia="ru-RU"/>
        </w:rPr>
      </w:pPr>
    </w:p>
    <w:p w:rsidR="00F13960" w:rsidRPr="00F13960" w:rsidRDefault="00F13960" w:rsidP="00F13960">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F13960" w:rsidRPr="00F13960" w:rsidRDefault="00F13960" w:rsidP="00F13960">
      <w:pPr>
        <w:autoSpaceDE w:val="0"/>
        <w:autoSpaceDN w:val="0"/>
        <w:spacing w:after="320" w:line="230" w:lineRule="auto"/>
        <w:rPr>
          <w:rFonts w:ascii="Times New Roman" w:eastAsia="Times New Roman" w:hAnsi="Times New Roman"/>
          <w:b/>
          <w:sz w:val="24"/>
          <w:lang w:val="ru-RU"/>
        </w:rPr>
      </w:pPr>
    </w:p>
    <w:p w:rsidR="00F13960" w:rsidRPr="00F13960" w:rsidRDefault="00F13960" w:rsidP="00F13960">
      <w:pPr>
        <w:autoSpaceDE w:val="0"/>
        <w:autoSpaceDN w:val="0"/>
        <w:spacing w:after="320" w:line="230" w:lineRule="auto"/>
        <w:rPr>
          <w:rFonts w:ascii="Times New Roman" w:eastAsia="Times New Roman" w:hAnsi="Times New Roman"/>
          <w:b/>
          <w:sz w:val="24"/>
          <w:lang w:val="ru-RU"/>
        </w:rPr>
      </w:pPr>
    </w:p>
    <w:p w:rsidR="00AF4050" w:rsidRPr="00A5751A" w:rsidRDefault="00AF4050">
      <w:pPr>
        <w:rPr>
          <w:lang w:val="ru-RU"/>
        </w:rPr>
      </w:pPr>
    </w:p>
    <w:sectPr w:rsidR="00AF4050" w:rsidRPr="00A5751A" w:rsidSect="00034616">
      <w:pgSz w:w="11900" w:h="16840"/>
      <w:pgMar w:top="1440" w:right="1440" w:bottom="1440" w:left="1440" w:header="720" w:footer="720" w:gutter="0"/>
      <w:cols w:space="720" w:equalWidth="0">
        <w:col w:w="10584" w:space="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941" w:rsidRDefault="00764941" w:rsidP="00F860FF">
      <w:pPr>
        <w:spacing w:after="0" w:line="240" w:lineRule="auto"/>
      </w:pPr>
      <w:r>
        <w:separator/>
      </w:r>
    </w:p>
  </w:endnote>
  <w:endnote w:type="continuationSeparator" w:id="0">
    <w:p w:rsidR="00764941" w:rsidRDefault="00764941" w:rsidP="00F86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LiberationSerif">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941" w:rsidRDefault="00764941" w:rsidP="00F860FF">
      <w:pPr>
        <w:spacing w:after="0" w:line="240" w:lineRule="auto"/>
      </w:pPr>
      <w:r>
        <w:separator/>
      </w:r>
    </w:p>
  </w:footnote>
  <w:footnote w:type="continuationSeparator" w:id="0">
    <w:p w:rsidR="00764941" w:rsidRDefault="00764941" w:rsidP="00F860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9"/>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798"/>
    <w:rsid w:val="00032CF0"/>
    <w:rsid w:val="00034616"/>
    <w:rsid w:val="0006063C"/>
    <w:rsid w:val="00082726"/>
    <w:rsid w:val="000847F2"/>
    <w:rsid w:val="000B1571"/>
    <w:rsid w:val="000E264F"/>
    <w:rsid w:val="000F0F80"/>
    <w:rsid w:val="001066B2"/>
    <w:rsid w:val="00113DA6"/>
    <w:rsid w:val="0012009A"/>
    <w:rsid w:val="00120867"/>
    <w:rsid w:val="00134EC4"/>
    <w:rsid w:val="0015074B"/>
    <w:rsid w:val="001569F3"/>
    <w:rsid w:val="00193AC7"/>
    <w:rsid w:val="001D2A54"/>
    <w:rsid w:val="001E273A"/>
    <w:rsid w:val="00240664"/>
    <w:rsid w:val="00283DF9"/>
    <w:rsid w:val="002956CD"/>
    <w:rsid w:val="0029639D"/>
    <w:rsid w:val="002C49C7"/>
    <w:rsid w:val="00326F90"/>
    <w:rsid w:val="00331360"/>
    <w:rsid w:val="00351E83"/>
    <w:rsid w:val="003737D2"/>
    <w:rsid w:val="0039683D"/>
    <w:rsid w:val="003A5937"/>
    <w:rsid w:val="003B399F"/>
    <w:rsid w:val="003D33F7"/>
    <w:rsid w:val="003D3D5D"/>
    <w:rsid w:val="003F5982"/>
    <w:rsid w:val="00406004"/>
    <w:rsid w:val="00473974"/>
    <w:rsid w:val="00480AE8"/>
    <w:rsid w:val="00491033"/>
    <w:rsid w:val="004C2846"/>
    <w:rsid w:val="005D3337"/>
    <w:rsid w:val="00614641"/>
    <w:rsid w:val="00623166"/>
    <w:rsid w:val="0063210A"/>
    <w:rsid w:val="0064143E"/>
    <w:rsid w:val="006414D3"/>
    <w:rsid w:val="00725293"/>
    <w:rsid w:val="00764941"/>
    <w:rsid w:val="007A263D"/>
    <w:rsid w:val="007A2E44"/>
    <w:rsid w:val="007A4F51"/>
    <w:rsid w:val="00804BAF"/>
    <w:rsid w:val="008554D3"/>
    <w:rsid w:val="00857367"/>
    <w:rsid w:val="008939D6"/>
    <w:rsid w:val="008D206C"/>
    <w:rsid w:val="008D59B7"/>
    <w:rsid w:val="00900FFA"/>
    <w:rsid w:val="009215E4"/>
    <w:rsid w:val="00922DED"/>
    <w:rsid w:val="00995DFB"/>
    <w:rsid w:val="00996817"/>
    <w:rsid w:val="009C5F2D"/>
    <w:rsid w:val="009D4CEF"/>
    <w:rsid w:val="00A114B5"/>
    <w:rsid w:val="00A11FC8"/>
    <w:rsid w:val="00A5620E"/>
    <w:rsid w:val="00A5751A"/>
    <w:rsid w:val="00A65979"/>
    <w:rsid w:val="00A83190"/>
    <w:rsid w:val="00AA1D8D"/>
    <w:rsid w:val="00AA43F9"/>
    <w:rsid w:val="00AE32A7"/>
    <w:rsid w:val="00AF4050"/>
    <w:rsid w:val="00B04396"/>
    <w:rsid w:val="00B1776C"/>
    <w:rsid w:val="00B4052C"/>
    <w:rsid w:val="00B47730"/>
    <w:rsid w:val="00B50AC8"/>
    <w:rsid w:val="00B62DC2"/>
    <w:rsid w:val="00B73D94"/>
    <w:rsid w:val="00BA74C2"/>
    <w:rsid w:val="00BB2463"/>
    <w:rsid w:val="00BE455F"/>
    <w:rsid w:val="00C156DD"/>
    <w:rsid w:val="00C5463B"/>
    <w:rsid w:val="00C653F1"/>
    <w:rsid w:val="00CB0664"/>
    <w:rsid w:val="00CC1878"/>
    <w:rsid w:val="00CC5CC6"/>
    <w:rsid w:val="00CD6FAD"/>
    <w:rsid w:val="00CE20A4"/>
    <w:rsid w:val="00D14834"/>
    <w:rsid w:val="00D76081"/>
    <w:rsid w:val="00D8017E"/>
    <w:rsid w:val="00D8628B"/>
    <w:rsid w:val="00DB5320"/>
    <w:rsid w:val="00DE3392"/>
    <w:rsid w:val="00DE7C02"/>
    <w:rsid w:val="00DF1C43"/>
    <w:rsid w:val="00E61885"/>
    <w:rsid w:val="00E735A1"/>
    <w:rsid w:val="00EE03F3"/>
    <w:rsid w:val="00F06A6F"/>
    <w:rsid w:val="00F13960"/>
    <w:rsid w:val="00F21853"/>
    <w:rsid w:val="00F27801"/>
    <w:rsid w:val="00F4287D"/>
    <w:rsid w:val="00F52525"/>
    <w:rsid w:val="00F73C8D"/>
    <w:rsid w:val="00F860FF"/>
    <w:rsid w:val="00FA4EEE"/>
    <w:rsid w:val="00FC693F"/>
    <w:rsid w:val="00FD50A1"/>
    <w:rsid w:val="00FE3938"/>
    <w:rsid w:val="00FE42E2"/>
    <w:rsid w:val="00FE7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57AFB320-9D5D-4C6C-B8E3-7156C2B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59B7"/>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9">
    <w:name w:val="Balloon Text"/>
    <w:basedOn w:val="a1"/>
    <w:link w:val="affa"/>
    <w:uiPriority w:val="99"/>
    <w:semiHidden/>
    <w:unhideWhenUsed/>
    <w:rsid w:val="00134EC4"/>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134E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62260">
      <w:bodyDiv w:val="1"/>
      <w:marLeft w:val="0"/>
      <w:marRight w:val="0"/>
      <w:marTop w:val="0"/>
      <w:marBottom w:val="0"/>
      <w:divBdr>
        <w:top w:val="none" w:sz="0" w:space="0" w:color="auto"/>
        <w:left w:val="none" w:sz="0" w:space="0" w:color="auto"/>
        <w:bottom w:val="none" w:sz="0" w:space="0" w:color="auto"/>
        <w:right w:val="none" w:sz="0" w:space="0" w:color="auto"/>
      </w:divBdr>
    </w:div>
    <w:div w:id="1445267425">
      <w:bodyDiv w:val="1"/>
      <w:marLeft w:val="0"/>
      <w:marRight w:val="0"/>
      <w:marTop w:val="0"/>
      <w:marBottom w:val="0"/>
      <w:divBdr>
        <w:top w:val="none" w:sz="0" w:space="0" w:color="auto"/>
        <w:left w:val="none" w:sz="0" w:space="0" w:color="auto"/>
        <w:bottom w:val="none" w:sz="0" w:space="0" w:color="auto"/>
        <w:right w:val="none" w:sz="0" w:space="0" w:color="auto"/>
      </w:divBdr>
    </w:div>
    <w:div w:id="2003198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A1974-E2CD-440C-8AC4-6E40E2CC8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Pages>
  <Words>7452</Words>
  <Characters>42477</Characters>
  <Application>Microsoft Office Word</Application>
  <DocSecurity>0</DocSecurity>
  <Lines>353</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49830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Эмилия</cp:lastModifiedBy>
  <cp:revision>27</cp:revision>
  <cp:lastPrinted>2022-08-29T07:36:00Z</cp:lastPrinted>
  <dcterms:created xsi:type="dcterms:W3CDTF">2013-12-23T23:15:00Z</dcterms:created>
  <dcterms:modified xsi:type="dcterms:W3CDTF">2022-08-29T08:06:00Z</dcterms:modified>
  <cp:category/>
</cp:coreProperties>
</file>